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A4D" w:rsidRDefault="001F2A4D" w:rsidP="00E45F2A">
      <w:pPr>
        <w:spacing w:after="0" w:line="240" w:lineRule="auto"/>
        <w:jc w:val="right"/>
        <w:rPr>
          <w:rFonts w:ascii="Times New Roman" w:hAnsi="Times New Roman" w:cs="Times New Roman"/>
          <w:sz w:val="24"/>
          <w:szCs w:val="24"/>
          <w:lang w:val="en-US"/>
        </w:rPr>
      </w:pPr>
    </w:p>
    <w:p w:rsidR="005B534C" w:rsidRPr="00E45F2A" w:rsidRDefault="005B534C" w:rsidP="00E45F2A">
      <w:pPr>
        <w:spacing w:after="0" w:line="240" w:lineRule="auto"/>
        <w:jc w:val="right"/>
        <w:rPr>
          <w:rFonts w:ascii="Times New Roman" w:hAnsi="Times New Roman" w:cs="Times New Roman"/>
          <w:sz w:val="24"/>
          <w:szCs w:val="24"/>
        </w:rPr>
      </w:pPr>
      <w:r w:rsidRPr="00E45F2A">
        <w:rPr>
          <w:rFonts w:ascii="Times New Roman" w:hAnsi="Times New Roman" w:cs="Times New Roman"/>
          <w:sz w:val="24"/>
          <w:szCs w:val="24"/>
        </w:rPr>
        <w:t>Ф.7.03-03</w:t>
      </w:r>
    </w:p>
    <w:p w:rsidR="00F46900" w:rsidRPr="00E45F2A" w:rsidRDefault="00F46900" w:rsidP="00E45F2A">
      <w:pPr>
        <w:spacing w:after="0" w:line="240" w:lineRule="auto"/>
        <w:jc w:val="right"/>
        <w:rPr>
          <w:rFonts w:ascii="Times New Roman" w:hAnsi="Times New Roman" w:cs="Times New Roman"/>
          <w:sz w:val="24"/>
          <w:szCs w:val="24"/>
        </w:rPr>
      </w:pPr>
    </w:p>
    <w:p w:rsidR="00F46900" w:rsidRPr="00E45F2A" w:rsidRDefault="00F46900" w:rsidP="00E45F2A">
      <w:pPr>
        <w:spacing w:after="0" w:line="240" w:lineRule="auto"/>
        <w:jc w:val="right"/>
        <w:rPr>
          <w:rFonts w:ascii="Times New Roman" w:hAnsi="Times New Roman" w:cs="Times New Roman"/>
          <w:sz w:val="24"/>
          <w:szCs w:val="24"/>
        </w:rPr>
      </w:pPr>
    </w:p>
    <w:p w:rsidR="00F46900" w:rsidRPr="00E45F2A" w:rsidRDefault="00F46900" w:rsidP="00E45F2A">
      <w:pPr>
        <w:spacing w:after="0" w:line="240" w:lineRule="auto"/>
        <w:jc w:val="right"/>
        <w:rPr>
          <w:rFonts w:ascii="Times New Roman" w:hAnsi="Times New Roman" w:cs="Times New Roman"/>
          <w:sz w:val="24"/>
          <w:szCs w:val="24"/>
        </w:rPr>
      </w:pPr>
    </w:p>
    <w:p w:rsidR="00F46900" w:rsidRPr="00E45F2A" w:rsidRDefault="00F46900" w:rsidP="00E45F2A">
      <w:pPr>
        <w:spacing w:after="0" w:line="240" w:lineRule="auto"/>
        <w:jc w:val="right"/>
        <w:rPr>
          <w:rFonts w:ascii="Times New Roman" w:hAnsi="Times New Roman" w:cs="Times New Roman"/>
          <w:sz w:val="24"/>
          <w:szCs w:val="24"/>
        </w:rPr>
      </w:pPr>
    </w:p>
    <w:p w:rsidR="00F46900" w:rsidRPr="00E45F2A" w:rsidRDefault="00F46900" w:rsidP="00E45F2A">
      <w:pPr>
        <w:spacing w:after="0" w:line="240" w:lineRule="auto"/>
        <w:jc w:val="right"/>
        <w:rPr>
          <w:rFonts w:ascii="Times New Roman" w:hAnsi="Times New Roman" w:cs="Times New Roman"/>
          <w:sz w:val="24"/>
          <w:szCs w:val="24"/>
        </w:rPr>
      </w:pPr>
    </w:p>
    <w:p w:rsidR="00F46900" w:rsidRPr="00E45F2A" w:rsidRDefault="00F46900" w:rsidP="00E45F2A">
      <w:pPr>
        <w:spacing w:after="0" w:line="240" w:lineRule="auto"/>
        <w:jc w:val="right"/>
        <w:rPr>
          <w:rFonts w:ascii="Times New Roman" w:hAnsi="Times New Roman" w:cs="Times New Roman"/>
          <w:sz w:val="24"/>
          <w:szCs w:val="24"/>
        </w:rPr>
      </w:pPr>
    </w:p>
    <w:p w:rsidR="00F46900" w:rsidRPr="00E45F2A" w:rsidRDefault="00F46900" w:rsidP="00E45F2A">
      <w:pPr>
        <w:spacing w:after="0" w:line="240" w:lineRule="auto"/>
        <w:jc w:val="right"/>
        <w:rPr>
          <w:rFonts w:ascii="Times New Roman" w:hAnsi="Times New Roman" w:cs="Times New Roman"/>
          <w:sz w:val="24"/>
          <w:szCs w:val="24"/>
        </w:rPr>
      </w:pPr>
    </w:p>
    <w:p w:rsidR="00F46900" w:rsidRPr="00E45F2A" w:rsidRDefault="00F46900" w:rsidP="00E45F2A">
      <w:pPr>
        <w:spacing w:after="0" w:line="240" w:lineRule="auto"/>
        <w:jc w:val="right"/>
        <w:rPr>
          <w:rFonts w:ascii="Times New Roman" w:hAnsi="Times New Roman" w:cs="Times New Roman"/>
          <w:i/>
          <w:sz w:val="24"/>
          <w:szCs w:val="24"/>
          <w:lang w:val="kk-KZ"/>
        </w:rPr>
      </w:pPr>
    </w:p>
    <w:p w:rsidR="005B534C" w:rsidRPr="00E45F2A" w:rsidRDefault="005B534C" w:rsidP="00E45F2A">
      <w:pPr>
        <w:spacing w:after="0" w:line="240" w:lineRule="auto"/>
        <w:jc w:val="both"/>
        <w:rPr>
          <w:rFonts w:ascii="Times New Roman" w:hAnsi="Times New Roman" w:cs="Times New Roman"/>
          <w:sz w:val="24"/>
          <w:szCs w:val="24"/>
        </w:rPr>
      </w:pPr>
    </w:p>
    <w:p w:rsidR="005B534C" w:rsidRPr="00E45F2A" w:rsidRDefault="005B534C" w:rsidP="00E45F2A">
      <w:pPr>
        <w:spacing w:after="0" w:line="240" w:lineRule="auto"/>
        <w:jc w:val="both"/>
        <w:rPr>
          <w:rFonts w:ascii="Times New Roman" w:hAnsi="Times New Roman" w:cs="Times New Roman"/>
          <w:i/>
          <w:sz w:val="24"/>
          <w:szCs w:val="24"/>
        </w:rPr>
      </w:pPr>
    </w:p>
    <w:p w:rsidR="005B534C" w:rsidRPr="00E45F2A" w:rsidRDefault="005B534C" w:rsidP="00E45F2A">
      <w:pPr>
        <w:spacing w:after="0" w:line="240" w:lineRule="auto"/>
        <w:jc w:val="both"/>
        <w:rPr>
          <w:rFonts w:ascii="Times New Roman" w:hAnsi="Times New Roman" w:cs="Times New Roman"/>
          <w:i/>
          <w:sz w:val="24"/>
          <w:szCs w:val="24"/>
        </w:rPr>
      </w:pPr>
    </w:p>
    <w:p w:rsidR="005B534C" w:rsidRPr="00E45F2A" w:rsidRDefault="005B534C" w:rsidP="00E45F2A">
      <w:pPr>
        <w:spacing w:after="0" w:line="240" w:lineRule="auto"/>
        <w:jc w:val="both"/>
        <w:rPr>
          <w:rFonts w:ascii="Times New Roman" w:hAnsi="Times New Roman" w:cs="Times New Roman"/>
          <w:i/>
          <w:sz w:val="24"/>
          <w:szCs w:val="24"/>
        </w:rPr>
      </w:pPr>
    </w:p>
    <w:p w:rsidR="005B534C" w:rsidRPr="00E45F2A" w:rsidRDefault="005B534C" w:rsidP="00E45F2A">
      <w:pPr>
        <w:spacing w:after="0" w:line="240" w:lineRule="auto"/>
        <w:jc w:val="both"/>
        <w:rPr>
          <w:rFonts w:ascii="Times New Roman" w:hAnsi="Times New Roman" w:cs="Times New Roman"/>
          <w:sz w:val="24"/>
          <w:szCs w:val="24"/>
          <w:lang w:eastAsia="ko-KR"/>
        </w:rPr>
      </w:pPr>
    </w:p>
    <w:p w:rsidR="005B534C" w:rsidRPr="00E45F2A" w:rsidRDefault="006C5615" w:rsidP="00E45F2A">
      <w:pPr>
        <w:spacing w:after="0" w:line="240" w:lineRule="auto"/>
        <w:jc w:val="center"/>
        <w:rPr>
          <w:rFonts w:ascii="Times New Roman" w:hAnsi="Times New Roman" w:cs="Times New Roman"/>
          <w:caps/>
          <w:sz w:val="24"/>
          <w:szCs w:val="24"/>
          <w:lang w:eastAsia="ko-KR"/>
        </w:rPr>
      </w:pPr>
      <w:r>
        <w:rPr>
          <w:rFonts w:ascii="Times New Roman" w:hAnsi="Times New Roman" w:cs="Times New Roman"/>
          <w:caps/>
          <w:sz w:val="24"/>
          <w:szCs w:val="24"/>
          <w:lang w:val="kk-KZ" w:eastAsia="ko-KR"/>
        </w:rPr>
        <w:t xml:space="preserve">Т.А. Айдаров, </w:t>
      </w:r>
      <w:r w:rsidR="005B534C" w:rsidRPr="00E45F2A">
        <w:rPr>
          <w:rFonts w:ascii="Times New Roman" w:hAnsi="Times New Roman" w:cs="Times New Roman"/>
          <w:caps/>
          <w:sz w:val="24"/>
          <w:szCs w:val="24"/>
          <w:lang w:val="kk-KZ" w:eastAsia="ko-KR"/>
        </w:rPr>
        <w:t xml:space="preserve">а.Ж.Тулеева   </w:t>
      </w:r>
    </w:p>
    <w:p w:rsidR="005B534C" w:rsidRPr="00E45F2A" w:rsidRDefault="005B534C" w:rsidP="00E45F2A">
      <w:pPr>
        <w:spacing w:after="0" w:line="240" w:lineRule="auto"/>
        <w:jc w:val="center"/>
        <w:rPr>
          <w:rFonts w:ascii="Times New Roman" w:hAnsi="Times New Roman" w:cs="Times New Roman"/>
          <w:caps/>
          <w:sz w:val="24"/>
          <w:szCs w:val="24"/>
          <w:lang w:val="kk-KZ" w:eastAsia="ko-KR"/>
        </w:rPr>
      </w:pPr>
    </w:p>
    <w:p w:rsidR="005B534C" w:rsidRPr="00E45F2A" w:rsidRDefault="005B534C" w:rsidP="00E45F2A">
      <w:pPr>
        <w:spacing w:after="0" w:line="240" w:lineRule="auto"/>
        <w:jc w:val="center"/>
        <w:rPr>
          <w:rFonts w:ascii="Times New Roman" w:hAnsi="Times New Roman" w:cs="Times New Roman"/>
          <w:caps/>
          <w:sz w:val="24"/>
          <w:szCs w:val="24"/>
          <w:lang w:eastAsia="ko-KR"/>
        </w:rPr>
      </w:pPr>
    </w:p>
    <w:p w:rsidR="005B534C" w:rsidRPr="00E45F2A" w:rsidRDefault="005B534C" w:rsidP="00E45F2A">
      <w:pPr>
        <w:spacing w:after="0" w:line="240" w:lineRule="auto"/>
        <w:jc w:val="center"/>
        <w:rPr>
          <w:rFonts w:ascii="Times New Roman" w:hAnsi="Times New Roman" w:cs="Times New Roman"/>
          <w:caps/>
          <w:sz w:val="24"/>
          <w:szCs w:val="24"/>
          <w:lang w:eastAsia="ko-KR"/>
        </w:rPr>
      </w:pPr>
    </w:p>
    <w:p w:rsidR="005B534C" w:rsidRPr="00E45F2A" w:rsidRDefault="006C5615" w:rsidP="00E45F2A">
      <w:pPr>
        <w:shd w:val="clear" w:color="auto" w:fill="FFFFFF"/>
        <w:autoSpaceDE w:val="0"/>
        <w:autoSpaceDN w:val="0"/>
        <w:adjustRightInd w:val="0"/>
        <w:spacing w:after="0" w:line="240" w:lineRule="auto"/>
        <w:ind w:left="720" w:right="-5"/>
        <w:jc w:val="center"/>
        <w:rPr>
          <w:rFonts w:ascii="Times New Roman" w:hAnsi="Times New Roman" w:cs="Times New Roman"/>
          <w:sz w:val="24"/>
          <w:szCs w:val="24"/>
          <w:lang w:val="kk-KZ"/>
        </w:rPr>
      </w:pPr>
      <w:r>
        <w:rPr>
          <w:rFonts w:ascii="Times New Roman" w:hAnsi="Times New Roman" w:cs="Times New Roman"/>
          <w:b/>
          <w:sz w:val="24"/>
          <w:szCs w:val="24"/>
          <w:lang w:val="kk-KZ"/>
        </w:rPr>
        <w:t>«Жарнамалық</w:t>
      </w:r>
      <w:r w:rsidR="0002471B">
        <w:rPr>
          <w:rFonts w:ascii="Times New Roman" w:hAnsi="Times New Roman" w:cs="Times New Roman"/>
          <w:b/>
          <w:sz w:val="24"/>
          <w:szCs w:val="24"/>
          <w:lang w:val="kk-KZ"/>
        </w:rPr>
        <w:t xml:space="preserve"> </w:t>
      </w:r>
      <w:r w:rsidR="006E73FA" w:rsidRPr="00E45F2A">
        <w:rPr>
          <w:rFonts w:ascii="Times New Roman" w:hAnsi="Times New Roman" w:cs="Times New Roman"/>
          <w:b/>
          <w:sz w:val="24"/>
          <w:szCs w:val="24"/>
          <w:lang w:val="kk-KZ"/>
        </w:rPr>
        <w:t>менеджмент</w:t>
      </w:r>
      <w:r w:rsidR="005B534C" w:rsidRPr="00E45F2A">
        <w:rPr>
          <w:rFonts w:ascii="Times New Roman" w:hAnsi="Times New Roman" w:cs="Times New Roman"/>
          <w:b/>
          <w:sz w:val="24"/>
          <w:szCs w:val="24"/>
          <w:lang w:val="kk-KZ"/>
        </w:rPr>
        <w:t xml:space="preserve">» </w:t>
      </w:r>
      <w:r w:rsidR="001D283C" w:rsidRPr="00E45F2A">
        <w:rPr>
          <w:rFonts w:ascii="Times New Roman" w:hAnsi="Times New Roman" w:cs="Times New Roman"/>
          <w:sz w:val="24"/>
          <w:szCs w:val="24"/>
          <w:lang w:val="kk-KZ"/>
        </w:rPr>
        <w:t>пәнінен семинар</w:t>
      </w:r>
    </w:p>
    <w:p w:rsidR="005B534C" w:rsidRPr="00E45F2A" w:rsidRDefault="005B534C" w:rsidP="00E45F2A">
      <w:pPr>
        <w:shd w:val="clear" w:color="auto" w:fill="FFFFFF"/>
        <w:autoSpaceDE w:val="0"/>
        <w:autoSpaceDN w:val="0"/>
        <w:adjustRightInd w:val="0"/>
        <w:spacing w:after="0" w:line="240" w:lineRule="auto"/>
        <w:ind w:left="720" w:right="-5"/>
        <w:jc w:val="center"/>
        <w:rPr>
          <w:rFonts w:ascii="Times New Roman" w:hAnsi="Times New Roman" w:cs="Times New Roman"/>
          <w:sz w:val="24"/>
          <w:szCs w:val="24"/>
          <w:lang w:val="kk-KZ"/>
        </w:rPr>
      </w:pPr>
      <w:r w:rsidRPr="00E45F2A">
        <w:rPr>
          <w:rFonts w:ascii="Times New Roman" w:hAnsi="Times New Roman" w:cs="Times New Roman"/>
          <w:sz w:val="24"/>
          <w:szCs w:val="24"/>
          <w:lang w:val="kk-KZ"/>
        </w:rPr>
        <w:t>сабақтарын жүргізуге арналған</w:t>
      </w:r>
    </w:p>
    <w:p w:rsidR="005B534C" w:rsidRPr="00E45F2A" w:rsidRDefault="005B534C" w:rsidP="00E45F2A">
      <w:pPr>
        <w:spacing w:after="0" w:line="240" w:lineRule="auto"/>
        <w:jc w:val="center"/>
        <w:rPr>
          <w:rFonts w:ascii="Times New Roman" w:hAnsi="Times New Roman" w:cs="Times New Roman"/>
          <w:b/>
          <w:sz w:val="24"/>
          <w:szCs w:val="24"/>
          <w:lang w:val="kk-KZ"/>
        </w:rPr>
      </w:pPr>
    </w:p>
    <w:p w:rsidR="005B534C" w:rsidRPr="00E45F2A" w:rsidRDefault="005B534C" w:rsidP="00E45F2A">
      <w:pPr>
        <w:spacing w:after="0" w:line="240" w:lineRule="auto"/>
        <w:jc w:val="right"/>
        <w:rPr>
          <w:rFonts w:ascii="Times New Roman" w:hAnsi="Times New Roman" w:cs="Times New Roman"/>
          <w:i/>
          <w:sz w:val="24"/>
          <w:szCs w:val="24"/>
          <w:lang w:val="kk-KZ"/>
        </w:rPr>
      </w:pPr>
    </w:p>
    <w:p w:rsidR="005B534C" w:rsidRPr="00E45F2A" w:rsidRDefault="005B534C" w:rsidP="00E45F2A">
      <w:pPr>
        <w:spacing w:after="0" w:line="240" w:lineRule="auto"/>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ӘДІСТЕМЕЛІК  НҰСҚАУ</w:t>
      </w: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346B99" w:rsidRDefault="005B534C" w:rsidP="00E45F2A">
      <w:pPr>
        <w:spacing w:after="0" w:line="240" w:lineRule="auto"/>
        <w:jc w:val="both"/>
        <w:rPr>
          <w:rFonts w:ascii="Times New Roman" w:hAnsi="Times New Roman" w:cs="Times New Roman"/>
          <w:b/>
          <w:caps/>
          <w:sz w:val="24"/>
          <w:szCs w:val="24"/>
          <w:lang w:val="kk-KZ" w:eastAsia="ko-KR"/>
        </w:rPr>
      </w:pPr>
    </w:p>
    <w:p w:rsidR="001F2A4D" w:rsidRPr="00346B99" w:rsidRDefault="001F2A4D" w:rsidP="00E45F2A">
      <w:pPr>
        <w:spacing w:after="0" w:line="240" w:lineRule="auto"/>
        <w:jc w:val="both"/>
        <w:rPr>
          <w:rFonts w:ascii="Times New Roman" w:hAnsi="Times New Roman" w:cs="Times New Roman"/>
          <w:b/>
          <w:caps/>
          <w:sz w:val="24"/>
          <w:szCs w:val="24"/>
          <w:lang w:val="kk-KZ" w:eastAsia="ko-KR"/>
        </w:rPr>
      </w:pPr>
    </w:p>
    <w:p w:rsidR="001F2A4D" w:rsidRPr="00346B99" w:rsidRDefault="001F2A4D" w:rsidP="00E45F2A">
      <w:pPr>
        <w:spacing w:after="0" w:line="240" w:lineRule="auto"/>
        <w:jc w:val="both"/>
        <w:rPr>
          <w:rFonts w:ascii="Times New Roman" w:hAnsi="Times New Roman" w:cs="Times New Roman"/>
          <w:b/>
          <w:caps/>
          <w:sz w:val="24"/>
          <w:szCs w:val="24"/>
          <w:lang w:val="kk-KZ" w:eastAsia="ko-KR"/>
        </w:rPr>
      </w:pPr>
    </w:p>
    <w:p w:rsidR="001F2A4D" w:rsidRPr="00346B99" w:rsidRDefault="001F2A4D" w:rsidP="00E45F2A">
      <w:pPr>
        <w:spacing w:after="0" w:line="240" w:lineRule="auto"/>
        <w:jc w:val="both"/>
        <w:rPr>
          <w:rFonts w:ascii="Times New Roman" w:hAnsi="Times New Roman" w:cs="Times New Roman"/>
          <w:b/>
          <w:caps/>
          <w:sz w:val="24"/>
          <w:szCs w:val="24"/>
          <w:lang w:val="kk-KZ" w:eastAsia="ko-KR"/>
        </w:rPr>
      </w:pPr>
    </w:p>
    <w:p w:rsidR="001F2A4D" w:rsidRPr="00346B99" w:rsidRDefault="001F2A4D"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Шымкент, 201</w:t>
      </w:r>
      <w:r w:rsidR="0002471B">
        <w:rPr>
          <w:rFonts w:ascii="Times New Roman" w:hAnsi="Times New Roman" w:cs="Times New Roman"/>
          <w:b/>
          <w:sz w:val="24"/>
          <w:szCs w:val="24"/>
          <w:lang w:val="kk-KZ"/>
        </w:rPr>
        <w:t>7</w:t>
      </w:r>
      <w:r w:rsidRPr="00E45F2A">
        <w:rPr>
          <w:rFonts w:ascii="Times New Roman" w:hAnsi="Times New Roman" w:cs="Times New Roman"/>
          <w:b/>
          <w:sz w:val="24"/>
          <w:szCs w:val="24"/>
          <w:lang w:val="kk-KZ"/>
        </w:rPr>
        <w:t>ж.</w:t>
      </w: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5B534C" w:rsidRPr="00E45F2A" w:rsidRDefault="005B534C" w:rsidP="00E45F2A">
      <w:pPr>
        <w:spacing w:after="0" w:line="240" w:lineRule="auto"/>
        <w:jc w:val="both"/>
        <w:rPr>
          <w:rFonts w:ascii="Times New Roman" w:hAnsi="Times New Roman" w:cs="Times New Roman"/>
          <w:b/>
          <w:caps/>
          <w:sz w:val="24"/>
          <w:szCs w:val="24"/>
          <w:lang w:val="kk-KZ" w:eastAsia="ko-KR"/>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3F799E" w:rsidRDefault="003F799E"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p>
    <w:p w:rsidR="005B534C" w:rsidRPr="00E45F2A" w:rsidRDefault="005B534C" w:rsidP="00E45F2A">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4"/>
          <w:szCs w:val="24"/>
          <w:lang w:val="kk-KZ"/>
        </w:rPr>
      </w:pPr>
      <w:r w:rsidRPr="00E45F2A">
        <w:rPr>
          <w:rFonts w:ascii="Times New Roman" w:hAnsi="Times New Roman" w:cs="Times New Roman"/>
          <w:b/>
          <w:bCs/>
          <w:color w:val="000000"/>
          <w:sz w:val="24"/>
          <w:szCs w:val="24"/>
          <w:lang w:val="kk-KZ"/>
        </w:rPr>
        <w:lastRenderedPageBreak/>
        <w:t>ҚАЗАҚСТАН РЕСПУБЛИКАСЫНЫҢ БІЛІМ ЖӘНЕ ҒЫЛЫМ МИНИСТРЛІГІ</w:t>
      </w:r>
    </w:p>
    <w:p w:rsidR="005B534C" w:rsidRPr="00E45F2A" w:rsidRDefault="005B534C" w:rsidP="00E45F2A">
      <w:pPr>
        <w:spacing w:after="0" w:line="240" w:lineRule="auto"/>
        <w:jc w:val="center"/>
        <w:rPr>
          <w:rFonts w:ascii="Times New Roman" w:hAnsi="Times New Roman" w:cs="Times New Roman"/>
          <w:b/>
          <w:sz w:val="24"/>
          <w:szCs w:val="24"/>
          <w:lang w:val="kk-KZ"/>
        </w:rPr>
      </w:pPr>
    </w:p>
    <w:p w:rsidR="005B534C" w:rsidRPr="00E45F2A" w:rsidRDefault="005B534C" w:rsidP="00E45F2A">
      <w:pPr>
        <w:spacing w:after="0" w:line="240" w:lineRule="auto"/>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М.Әуезов атындағы Оңтүстік Қазақстан Мемлекеттік Университеті</w:t>
      </w:r>
    </w:p>
    <w:p w:rsidR="005B534C" w:rsidRPr="00E45F2A" w:rsidRDefault="005B534C" w:rsidP="00E45F2A">
      <w:pPr>
        <w:spacing w:after="0" w:line="240" w:lineRule="auto"/>
        <w:jc w:val="center"/>
        <w:rPr>
          <w:rFonts w:ascii="Times New Roman" w:hAnsi="Times New Roman" w:cs="Times New Roman"/>
          <w:b/>
          <w:sz w:val="24"/>
          <w:szCs w:val="24"/>
          <w:lang w:val="kk-KZ"/>
        </w:rPr>
      </w:pPr>
    </w:p>
    <w:p w:rsidR="005B534C" w:rsidRPr="00E45F2A" w:rsidRDefault="005B534C" w:rsidP="00E45F2A">
      <w:pPr>
        <w:spacing w:after="0" w:line="240" w:lineRule="auto"/>
        <w:jc w:val="center"/>
        <w:rPr>
          <w:rFonts w:ascii="Times New Roman" w:hAnsi="Times New Roman" w:cs="Times New Roman"/>
          <w:b/>
          <w:sz w:val="24"/>
          <w:szCs w:val="24"/>
          <w:lang w:val="kk-KZ"/>
        </w:rPr>
      </w:pPr>
    </w:p>
    <w:p w:rsidR="005B534C" w:rsidRPr="00E45F2A" w:rsidRDefault="005B534C" w:rsidP="00E45F2A">
      <w:pPr>
        <w:spacing w:after="0" w:line="240" w:lineRule="auto"/>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Экономика және қаржы факультеті</w:t>
      </w:r>
    </w:p>
    <w:p w:rsidR="005B534C" w:rsidRPr="00E45F2A" w:rsidRDefault="005B534C" w:rsidP="00E45F2A">
      <w:pPr>
        <w:spacing w:after="0" w:line="240" w:lineRule="auto"/>
        <w:jc w:val="center"/>
        <w:rPr>
          <w:rFonts w:ascii="Times New Roman" w:hAnsi="Times New Roman" w:cs="Times New Roman"/>
          <w:b/>
          <w:sz w:val="24"/>
          <w:szCs w:val="24"/>
          <w:lang w:val="kk-KZ"/>
        </w:rPr>
      </w:pPr>
    </w:p>
    <w:p w:rsidR="005B534C" w:rsidRPr="00E45F2A" w:rsidRDefault="005B534C" w:rsidP="00E45F2A">
      <w:pPr>
        <w:spacing w:after="0" w:line="240" w:lineRule="auto"/>
        <w:jc w:val="center"/>
        <w:rPr>
          <w:rFonts w:ascii="Times New Roman" w:hAnsi="Times New Roman" w:cs="Times New Roman"/>
          <w:b/>
          <w:caps/>
          <w:sz w:val="24"/>
          <w:szCs w:val="24"/>
          <w:lang w:val="kk-KZ" w:eastAsia="ko-KR"/>
        </w:rPr>
      </w:pPr>
      <w:r w:rsidRPr="00E45F2A">
        <w:rPr>
          <w:rFonts w:ascii="Times New Roman" w:hAnsi="Times New Roman" w:cs="Times New Roman"/>
          <w:b/>
          <w:sz w:val="24"/>
          <w:szCs w:val="24"/>
          <w:lang w:val="kk-KZ"/>
        </w:rPr>
        <w:t xml:space="preserve">«Менеджмент және маркетинг» </w:t>
      </w:r>
      <w:r w:rsidRPr="00E45F2A">
        <w:rPr>
          <w:rFonts w:ascii="Times New Roman" w:hAnsi="Times New Roman" w:cs="Times New Roman"/>
          <w:sz w:val="24"/>
          <w:szCs w:val="24"/>
          <w:lang w:val="kk-KZ"/>
        </w:rPr>
        <w:t>кафедрасы</w:t>
      </w:r>
    </w:p>
    <w:p w:rsidR="005B534C" w:rsidRPr="00E45F2A" w:rsidRDefault="005B534C" w:rsidP="00E45F2A">
      <w:pPr>
        <w:spacing w:after="0" w:line="240" w:lineRule="auto"/>
        <w:jc w:val="center"/>
        <w:rPr>
          <w:rFonts w:ascii="Times New Roman" w:hAnsi="Times New Roman" w:cs="Times New Roman"/>
          <w:sz w:val="24"/>
          <w:szCs w:val="24"/>
          <w:lang w:eastAsia="ko-KR"/>
        </w:rPr>
      </w:pPr>
    </w:p>
    <w:p w:rsidR="005B534C" w:rsidRPr="00E45F2A" w:rsidRDefault="006C5615" w:rsidP="00E45F2A">
      <w:pPr>
        <w:spacing w:after="0" w:line="240" w:lineRule="auto"/>
        <w:ind w:left="1134"/>
        <w:jc w:val="center"/>
        <w:rPr>
          <w:rFonts w:ascii="Times New Roman" w:hAnsi="Times New Roman" w:cs="Times New Roman"/>
          <w:b/>
          <w:sz w:val="24"/>
          <w:szCs w:val="24"/>
          <w:lang w:val="kk-KZ" w:eastAsia="ko-KR"/>
        </w:rPr>
      </w:pPr>
      <w:r>
        <w:rPr>
          <w:rFonts w:ascii="Times New Roman" w:hAnsi="Times New Roman" w:cs="Times New Roman"/>
          <w:b/>
          <w:sz w:val="24"/>
          <w:szCs w:val="24"/>
          <w:lang w:val="kk-KZ" w:eastAsia="ko-KR"/>
        </w:rPr>
        <w:t xml:space="preserve">Айдаров Т.А., </w:t>
      </w:r>
      <w:r w:rsidR="005B534C" w:rsidRPr="00E45F2A">
        <w:rPr>
          <w:rFonts w:ascii="Times New Roman" w:hAnsi="Times New Roman" w:cs="Times New Roman"/>
          <w:b/>
          <w:sz w:val="24"/>
          <w:szCs w:val="24"/>
          <w:lang w:val="kk-KZ" w:eastAsia="ko-KR"/>
        </w:rPr>
        <w:t>Тулеева А.Ж.</w:t>
      </w:r>
    </w:p>
    <w:p w:rsidR="005B534C" w:rsidRPr="00E45F2A" w:rsidRDefault="005B534C" w:rsidP="00E45F2A">
      <w:pPr>
        <w:spacing w:after="0" w:line="240" w:lineRule="auto"/>
        <w:ind w:left="5760"/>
        <w:jc w:val="center"/>
        <w:rPr>
          <w:rFonts w:ascii="Times New Roman" w:hAnsi="Times New Roman" w:cs="Times New Roman"/>
          <w:b/>
          <w:sz w:val="24"/>
          <w:szCs w:val="24"/>
          <w:lang w:val="kk-KZ" w:eastAsia="ko-KR"/>
        </w:rPr>
      </w:pPr>
    </w:p>
    <w:p w:rsidR="005B534C" w:rsidRPr="00E45F2A" w:rsidRDefault="005B534C" w:rsidP="00E45F2A">
      <w:pPr>
        <w:spacing w:after="0" w:line="240" w:lineRule="auto"/>
        <w:ind w:left="5760"/>
        <w:jc w:val="center"/>
        <w:rPr>
          <w:rFonts w:ascii="Times New Roman" w:hAnsi="Times New Roman" w:cs="Times New Roman"/>
          <w:b/>
          <w:sz w:val="24"/>
          <w:szCs w:val="24"/>
          <w:lang w:val="kk-KZ" w:eastAsia="ko-KR"/>
        </w:rPr>
      </w:pPr>
    </w:p>
    <w:p w:rsidR="005B534C" w:rsidRPr="00E45F2A" w:rsidRDefault="005B534C" w:rsidP="00E45F2A">
      <w:pPr>
        <w:spacing w:after="0" w:line="240" w:lineRule="auto"/>
        <w:ind w:left="5760"/>
        <w:jc w:val="center"/>
        <w:rPr>
          <w:rFonts w:ascii="Times New Roman" w:hAnsi="Times New Roman" w:cs="Times New Roman"/>
          <w:b/>
          <w:sz w:val="24"/>
          <w:szCs w:val="24"/>
          <w:lang w:val="kk-KZ" w:eastAsia="ko-KR"/>
        </w:rPr>
      </w:pPr>
    </w:p>
    <w:p w:rsidR="00F46900" w:rsidRPr="00E45F2A" w:rsidRDefault="006C5615" w:rsidP="00E45F2A">
      <w:pPr>
        <w:shd w:val="clear" w:color="auto" w:fill="FFFFFF"/>
        <w:autoSpaceDE w:val="0"/>
        <w:autoSpaceDN w:val="0"/>
        <w:adjustRightInd w:val="0"/>
        <w:spacing w:after="0" w:line="240" w:lineRule="auto"/>
        <w:ind w:left="720" w:right="-5"/>
        <w:jc w:val="center"/>
        <w:rPr>
          <w:rFonts w:ascii="Times New Roman" w:hAnsi="Times New Roman" w:cs="Times New Roman"/>
          <w:sz w:val="24"/>
          <w:szCs w:val="24"/>
          <w:lang w:val="kk-KZ"/>
        </w:rPr>
      </w:pPr>
      <w:r>
        <w:rPr>
          <w:rFonts w:ascii="Times New Roman" w:hAnsi="Times New Roman" w:cs="Times New Roman"/>
          <w:b/>
          <w:sz w:val="24"/>
          <w:szCs w:val="24"/>
          <w:lang w:val="kk-KZ"/>
        </w:rPr>
        <w:t>«Жарнамалық</w:t>
      </w:r>
      <w:r w:rsidR="00072D07" w:rsidRPr="00E45F2A">
        <w:rPr>
          <w:rFonts w:ascii="Times New Roman" w:hAnsi="Times New Roman" w:cs="Times New Roman"/>
          <w:b/>
          <w:sz w:val="24"/>
          <w:szCs w:val="24"/>
          <w:lang w:val="kk-KZ"/>
        </w:rPr>
        <w:t xml:space="preserve"> менеджмент</w:t>
      </w:r>
      <w:r w:rsidR="005B534C" w:rsidRPr="00E45F2A">
        <w:rPr>
          <w:rFonts w:ascii="Times New Roman" w:hAnsi="Times New Roman" w:cs="Times New Roman"/>
          <w:b/>
          <w:sz w:val="24"/>
          <w:szCs w:val="24"/>
          <w:lang w:val="kk-KZ"/>
        </w:rPr>
        <w:t xml:space="preserve">» </w:t>
      </w:r>
      <w:r w:rsidR="005B534C" w:rsidRPr="00E45F2A">
        <w:rPr>
          <w:rFonts w:ascii="Times New Roman" w:hAnsi="Times New Roman" w:cs="Times New Roman"/>
          <w:sz w:val="24"/>
          <w:szCs w:val="24"/>
          <w:lang w:val="kk-KZ"/>
        </w:rPr>
        <w:t>пәнінен</w:t>
      </w:r>
    </w:p>
    <w:p w:rsidR="005B534C" w:rsidRPr="00E45F2A" w:rsidRDefault="006C5615" w:rsidP="006C5615">
      <w:pPr>
        <w:shd w:val="clear" w:color="auto" w:fill="FFFFFF"/>
        <w:autoSpaceDE w:val="0"/>
        <w:autoSpaceDN w:val="0"/>
        <w:adjustRightInd w:val="0"/>
        <w:spacing w:after="0" w:line="240" w:lineRule="auto"/>
        <w:ind w:left="720" w:right="-5"/>
        <w:jc w:val="center"/>
        <w:rPr>
          <w:rFonts w:ascii="Times New Roman" w:hAnsi="Times New Roman" w:cs="Times New Roman"/>
          <w:sz w:val="24"/>
          <w:szCs w:val="24"/>
          <w:lang w:val="kk-KZ"/>
        </w:rPr>
      </w:pPr>
      <w:r>
        <w:rPr>
          <w:rFonts w:ascii="Times New Roman" w:hAnsi="Times New Roman" w:cs="Times New Roman"/>
          <w:sz w:val="24"/>
          <w:szCs w:val="24"/>
          <w:lang w:val="kk-KZ"/>
        </w:rPr>
        <w:t>5В051100 «Маркетинг</w:t>
      </w:r>
      <w:r w:rsidR="005B534C" w:rsidRPr="00E45F2A">
        <w:rPr>
          <w:rFonts w:ascii="Times New Roman" w:hAnsi="Times New Roman" w:cs="Times New Roman"/>
          <w:sz w:val="24"/>
          <w:szCs w:val="24"/>
          <w:lang w:val="kk-KZ"/>
        </w:rPr>
        <w:t>»</w:t>
      </w:r>
      <w:r w:rsidR="005B534C" w:rsidRPr="00E45F2A">
        <w:rPr>
          <w:rFonts w:ascii="Times New Roman" w:hAnsi="Times New Roman" w:cs="Times New Roman"/>
          <w:color w:val="000000"/>
          <w:sz w:val="24"/>
          <w:szCs w:val="24"/>
          <w:lang w:val="kk-KZ"/>
        </w:rPr>
        <w:t xml:space="preserve"> </w:t>
      </w:r>
      <w:r>
        <w:rPr>
          <w:rFonts w:ascii="Times New Roman" w:hAnsi="Times New Roman" w:cs="Times New Roman"/>
          <w:sz w:val="24"/>
          <w:szCs w:val="24"/>
          <w:lang w:val="kk-KZ"/>
        </w:rPr>
        <w:t>мамандығ</w:t>
      </w:r>
      <w:r w:rsidR="005B534C" w:rsidRPr="00E45F2A">
        <w:rPr>
          <w:rFonts w:ascii="Times New Roman" w:hAnsi="Times New Roman" w:cs="Times New Roman"/>
          <w:sz w:val="24"/>
          <w:szCs w:val="24"/>
          <w:lang w:val="kk-KZ"/>
        </w:rPr>
        <w:t>ы</w:t>
      </w:r>
      <w:r w:rsidR="001D283C" w:rsidRPr="00E45F2A">
        <w:rPr>
          <w:rFonts w:ascii="Times New Roman" w:hAnsi="Times New Roman" w:cs="Times New Roman"/>
          <w:sz w:val="24"/>
          <w:szCs w:val="24"/>
          <w:lang w:val="kk-KZ"/>
        </w:rPr>
        <w:t>ның студенттері үшін семинар</w:t>
      </w:r>
      <w:r w:rsidR="005B534C" w:rsidRPr="00E45F2A">
        <w:rPr>
          <w:rFonts w:ascii="Times New Roman" w:hAnsi="Times New Roman" w:cs="Times New Roman"/>
          <w:sz w:val="24"/>
          <w:szCs w:val="24"/>
          <w:lang w:val="kk-KZ"/>
        </w:rPr>
        <w:t xml:space="preserve"> сабақтарын жүргізуге арналған</w:t>
      </w:r>
    </w:p>
    <w:p w:rsidR="005B534C" w:rsidRPr="00E45F2A" w:rsidRDefault="005B534C" w:rsidP="00E45F2A">
      <w:pPr>
        <w:spacing w:after="0" w:line="240" w:lineRule="auto"/>
        <w:jc w:val="center"/>
        <w:rPr>
          <w:rFonts w:ascii="Times New Roman" w:hAnsi="Times New Roman" w:cs="Times New Roman"/>
          <w:b/>
          <w:sz w:val="24"/>
          <w:szCs w:val="24"/>
          <w:lang w:val="kk-KZ"/>
        </w:rPr>
      </w:pPr>
    </w:p>
    <w:p w:rsidR="005B534C" w:rsidRPr="00E45F2A" w:rsidRDefault="005B534C" w:rsidP="00E45F2A">
      <w:pPr>
        <w:spacing w:after="0" w:line="240" w:lineRule="auto"/>
        <w:jc w:val="right"/>
        <w:rPr>
          <w:rFonts w:ascii="Times New Roman" w:hAnsi="Times New Roman" w:cs="Times New Roman"/>
          <w:i/>
          <w:sz w:val="24"/>
          <w:szCs w:val="24"/>
          <w:lang w:val="kk-KZ"/>
        </w:rPr>
      </w:pPr>
    </w:p>
    <w:p w:rsidR="005B534C" w:rsidRPr="00E45F2A" w:rsidRDefault="005B534C" w:rsidP="00E45F2A">
      <w:pPr>
        <w:spacing w:after="0" w:line="240" w:lineRule="auto"/>
        <w:jc w:val="center"/>
        <w:rPr>
          <w:rFonts w:ascii="Times New Roman" w:hAnsi="Times New Roman" w:cs="Times New Roman"/>
          <w:b/>
          <w:sz w:val="24"/>
          <w:szCs w:val="24"/>
          <w:lang w:val="kk-KZ" w:eastAsia="ko-KR"/>
        </w:rPr>
      </w:pPr>
      <w:r w:rsidRPr="00E45F2A">
        <w:rPr>
          <w:rFonts w:ascii="Times New Roman" w:hAnsi="Times New Roman" w:cs="Times New Roman"/>
          <w:b/>
          <w:sz w:val="24"/>
          <w:szCs w:val="24"/>
          <w:lang w:val="kk-KZ"/>
        </w:rPr>
        <w:t>ӘДІСТЕМЕЛІК  НҰСҚАУ</w:t>
      </w:r>
    </w:p>
    <w:p w:rsidR="005B534C" w:rsidRPr="00E45F2A" w:rsidRDefault="005B534C" w:rsidP="00E45F2A">
      <w:pPr>
        <w:spacing w:after="0" w:line="240" w:lineRule="auto"/>
        <w:jc w:val="center"/>
        <w:rPr>
          <w:rFonts w:ascii="Times New Roman" w:hAnsi="Times New Roman" w:cs="Times New Roman"/>
          <w:b/>
          <w:sz w:val="24"/>
          <w:szCs w:val="24"/>
          <w:lang w:val="kk-KZ" w:eastAsia="ko-KR"/>
        </w:rPr>
      </w:pPr>
    </w:p>
    <w:p w:rsidR="005B534C" w:rsidRPr="00E45F2A" w:rsidRDefault="005B534C" w:rsidP="00E45F2A">
      <w:pPr>
        <w:spacing w:after="0" w:line="240" w:lineRule="auto"/>
        <w:jc w:val="center"/>
        <w:rPr>
          <w:rFonts w:ascii="Times New Roman" w:hAnsi="Times New Roman" w:cs="Times New Roman"/>
          <w:sz w:val="24"/>
          <w:szCs w:val="24"/>
          <w:lang w:val="kk-KZ" w:eastAsia="ko-KR"/>
        </w:rPr>
      </w:pPr>
    </w:p>
    <w:p w:rsidR="005B534C" w:rsidRPr="00E45F2A" w:rsidRDefault="005B534C" w:rsidP="00E45F2A">
      <w:pPr>
        <w:spacing w:after="0" w:line="240" w:lineRule="auto"/>
        <w:jc w:val="center"/>
        <w:rPr>
          <w:rFonts w:ascii="Times New Roman" w:hAnsi="Times New Roman" w:cs="Times New Roman"/>
          <w:sz w:val="24"/>
          <w:szCs w:val="24"/>
          <w:lang w:val="kk-KZ" w:eastAsia="ko-KR"/>
        </w:rPr>
      </w:pPr>
    </w:p>
    <w:p w:rsidR="005B534C" w:rsidRPr="00E45F2A" w:rsidRDefault="005B534C" w:rsidP="00E45F2A">
      <w:pPr>
        <w:spacing w:after="0" w:line="240" w:lineRule="auto"/>
        <w:jc w:val="center"/>
        <w:rPr>
          <w:rFonts w:ascii="Times New Roman" w:hAnsi="Times New Roman" w:cs="Times New Roman"/>
          <w:sz w:val="24"/>
          <w:szCs w:val="24"/>
          <w:lang w:val="kk-KZ" w:eastAsia="ko-KR"/>
        </w:rPr>
      </w:pPr>
    </w:p>
    <w:p w:rsidR="005B534C" w:rsidRPr="00E45F2A" w:rsidRDefault="005B534C" w:rsidP="00E45F2A">
      <w:pPr>
        <w:spacing w:after="0" w:line="240" w:lineRule="auto"/>
        <w:jc w:val="center"/>
        <w:rPr>
          <w:rFonts w:ascii="Times New Roman" w:hAnsi="Times New Roman" w:cs="Times New Roman"/>
          <w:sz w:val="24"/>
          <w:szCs w:val="24"/>
          <w:lang w:val="kk-KZ"/>
        </w:rPr>
      </w:pPr>
    </w:p>
    <w:p w:rsidR="005B534C" w:rsidRPr="00E45F2A" w:rsidRDefault="005B534C" w:rsidP="00E45F2A">
      <w:pPr>
        <w:spacing w:after="0" w:line="240" w:lineRule="auto"/>
        <w:jc w:val="center"/>
        <w:rPr>
          <w:rFonts w:ascii="Times New Roman" w:hAnsi="Times New Roman" w:cs="Times New Roman"/>
          <w:sz w:val="24"/>
          <w:szCs w:val="24"/>
          <w:lang w:val="kk-KZ" w:eastAsia="ko-KR"/>
        </w:rPr>
      </w:pPr>
    </w:p>
    <w:p w:rsidR="005B534C" w:rsidRPr="00E45F2A" w:rsidRDefault="005B534C" w:rsidP="00E45F2A">
      <w:pPr>
        <w:spacing w:after="0" w:line="240" w:lineRule="auto"/>
        <w:jc w:val="center"/>
        <w:rPr>
          <w:rFonts w:ascii="Times New Roman" w:hAnsi="Times New Roman" w:cs="Times New Roman"/>
          <w:sz w:val="24"/>
          <w:szCs w:val="24"/>
          <w:lang w:val="kk-KZ" w:eastAsia="ko-KR"/>
        </w:rPr>
      </w:pPr>
    </w:p>
    <w:p w:rsidR="005B534C" w:rsidRPr="00E45F2A" w:rsidRDefault="005B534C" w:rsidP="00E45F2A">
      <w:pPr>
        <w:spacing w:after="0" w:line="240" w:lineRule="auto"/>
        <w:jc w:val="center"/>
        <w:rPr>
          <w:rFonts w:ascii="Times New Roman" w:hAnsi="Times New Roman" w:cs="Times New Roman"/>
          <w:sz w:val="24"/>
          <w:szCs w:val="24"/>
          <w:lang w:val="kk-KZ" w:eastAsia="ko-KR"/>
        </w:rPr>
      </w:pPr>
    </w:p>
    <w:p w:rsidR="005B534C" w:rsidRPr="00E45F2A" w:rsidRDefault="005B534C" w:rsidP="00E45F2A">
      <w:pPr>
        <w:spacing w:after="0" w:line="240" w:lineRule="auto"/>
        <w:jc w:val="center"/>
        <w:rPr>
          <w:rFonts w:ascii="Times New Roman" w:hAnsi="Times New Roman" w:cs="Times New Roman"/>
          <w:sz w:val="24"/>
          <w:szCs w:val="24"/>
          <w:lang w:val="kk-KZ" w:eastAsia="ko-KR"/>
        </w:rPr>
      </w:pPr>
    </w:p>
    <w:p w:rsidR="005B534C" w:rsidRPr="00E45F2A" w:rsidRDefault="005B534C" w:rsidP="00E45F2A">
      <w:pPr>
        <w:spacing w:after="0" w:line="240" w:lineRule="auto"/>
        <w:jc w:val="center"/>
        <w:rPr>
          <w:rFonts w:ascii="Times New Roman" w:hAnsi="Times New Roman" w:cs="Times New Roman"/>
          <w:sz w:val="24"/>
          <w:szCs w:val="24"/>
          <w:lang w:val="kk-KZ" w:eastAsia="ko-KR"/>
        </w:rPr>
      </w:pPr>
    </w:p>
    <w:p w:rsidR="005B534C" w:rsidRPr="00E45F2A" w:rsidRDefault="005B534C" w:rsidP="00E45F2A">
      <w:pPr>
        <w:spacing w:after="0" w:line="240" w:lineRule="auto"/>
        <w:jc w:val="center"/>
        <w:rPr>
          <w:rFonts w:ascii="Times New Roman" w:hAnsi="Times New Roman" w:cs="Times New Roman"/>
          <w:sz w:val="24"/>
          <w:szCs w:val="24"/>
          <w:lang w:val="kk-KZ" w:eastAsia="ko-KR"/>
        </w:rPr>
      </w:pPr>
    </w:p>
    <w:p w:rsidR="005B534C" w:rsidRPr="00E45F2A" w:rsidRDefault="005B534C" w:rsidP="00E45F2A">
      <w:pPr>
        <w:spacing w:after="0" w:line="240" w:lineRule="auto"/>
        <w:jc w:val="center"/>
        <w:rPr>
          <w:rFonts w:ascii="Times New Roman" w:hAnsi="Times New Roman" w:cs="Times New Roman"/>
          <w:sz w:val="24"/>
          <w:szCs w:val="24"/>
          <w:lang w:val="kk-KZ" w:eastAsia="ko-KR"/>
        </w:rPr>
      </w:pPr>
    </w:p>
    <w:p w:rsidR="005B534C" w:rsidRPr="00E45F2A" w:rsidRDefault="005B534C" w:rsidP="00E45F2A">
      <w:pPr>
        <w:spacing w:after="0" w:line="240" w:lineRule="auto"/>
        <w:jc w:val="center"/>
        <w:rPr>
          <w:rFonts w:ascii="Times New Roman" w:hAnsi="Times New Roman" w:cs="Times New Roman"/>
          <w:sz w:val="24"/>
          <w:szCs w:val="24"/>
          <w:lang w:val="kk-KZ" w:eastAsia="ko-KR"/>
        </w:rPr>
      </w:pPr>
    </w:p>
    <w:p w:rsidR="005B534C" w:rsidRPr="00E45F2A" w:rsidRDefault="005B534C" w:rsidP="00E45F2A">
      <w:pPr>
        <w:spacing w:after="0" w:line="240" w:lineRule="auto"/>
        <w:jc w:val="center"/>
        <w:rPr>
          <w:rFonts w:ascii="Times New Roman" w:hAnsi="Times New Roman" w:cs="Times New Roman"/>
          <w:sz w:val="24"/>
          <w:szCs w:val="24"/>
          <w:lang w:val="kk-KZ" w:eastAsia="ko-KR"/>
        </w:rPr>
      </w:pPr>
    </w:p>
    <w:p w:rsidR="005B534C" w:rsidRPr="00E45F2A" w:rsidRDefault="005B534C" w:rsidP="00E45F2A">
      <w:pPr>
        <w:spacing w:after="0" w:line="240" w:lineRule="auto"/>
        <w:jc w:val="center"/>
        <w:rPr>
          <w:rFonts w:ascii="Times New Roman" w:hAnsi="Times New Roman" w:cs="Times New Roman"/>
          <w:sz w:val="24"/>
          <w:szCs w:val="24"/>
          <w:lang w:val="kk-KZ" w:eastAsia="ko-KR"/>
        </w:rPr>
      </w:pPr>
    </w:p>
    <w:p w:rsidR="005B534C" w:rsidRPr="00E45F2A" w:rsidRDefault="005B534C" w:rsidP="00E45F2A">
      <w:pPr>
        <w:spacing w:after="0" w:line="240" w:lineRule="auto"/>
        <w:jc w:val="center"/>
        <w:rPr>
          <w:rFonts w:ascii="Times New Roman" w:hAnsi="Times New Roman" w:cs="Times New Roman"/>
          <w:sz w:val="24"/>
          <w:szCs w:val="24"/>
          <w:lang w:val="kk-KZ" w:eastAsia="ko-KR"/>
        </w:rPr>
      </w:pPr>
    </w:p>
    <w:p w:rsidR="005B534C" w:rsidRPr="00E45F2A" w:rsidRDefault="005B534C" w:rsidP="00E45F2A">
      <w:pPr>
        <w:spacing w:after="0" w:line="240" w:lineRule="auto"/>
        <w:jc w:val="center"/>
        <w:rPr>
          <w:rFonts w:ascii="Times New Roman" w:hAnsi="Times New Roman" w:cs="Times New Roman"/>
          <w:sz w:val="24"/>
          <w:szCs w:val="24"/>
          <w:lang w:val="kk-KZ" w:eastAsia="ko-KR"/>
        </w:rPr>
      </w:pPr>
    </w:p>
    <w:p w:rsidR="005B534C" w:rsidRPr="00E45F2A" w:rsidRDefault="005B534C" w:rsidP="00E45F2A">
      <w:pPr>
        <w:spacing w:after="0" w:line="240" w:lineRule="auto"/>
        <w:jc w:val="center"/>
        <w:rPr>
          <w:rFonts w:ascii="Times New Roman" w:hAnsi="Times New Roman" w:cs="Times New Roman"/>
          <w:sz w:val="24"/>
          <w:szCs w:val="24"/>
          <w:lang w:val="kk-KZ" w:eastAsia="ko-KR"/>
        </w:rPr>
      </w:pPr>
    </w:p>
    <w:p w:rsidR="005B534C" w:rsidRPr="00E45F2A" w:rsidRDefault="005B534C" w:rsidP="00E45F2A">
      <w:pPr>
        <w:spacing w:after="0" w:line="240" w:lineRule="auto"/>
        <w:jc w:val="center"/>
        <w:rPr>
          <w:rFonts w:ascii="Times New Roman" w:hAnsi="Times New Roman" w:cs="Times New Roman"/>
          <w:sz w:val="24"/>
          <w:szCs w:val="24"/>
          <w:lang w:val="kk-KZ" w:eastAsia="ko-KR"/>
        </w:rPr>
      </w:pPr>
    </w:p>
    <w:p w:rsidR="005B534C" w:rsidRPr="00E45F2A" w:rsidRDefault="005B534C" w:rsidP="00E45F2A">
      <w:pPr>
        <w:spacing w:after="0" w:line="240" w:lineRule="auto"/>
        <w:jc w:val="center"/>
        <w:rPr>
          <w:rFonts w:ascii="Times New Roman" w:hAnsi="Times New Roman" w:cs="Times New Roman"/>
          <w:sz w:val="24"/>
          <w:szCs w:val="24"/>
          <w:lang w:val="kk-KZ" w:eastAsia="ko-KR"/>
        </w:rPr>
      </w:pPr>
    </w:p>
    <w:p w:rsidR="005B534C" w:rsidRPr="00346B99" w:rsidRDefault="005B534C" w:rsidP="00E45F2A">
      <w:pPr>
        <w:spacing w:after="0" w:line="240" w:lineRule="auto"/>
        <w:jc w:val="center"/>
        <w:rPr>
          <w:rFonts w:ascii="Times New Roman" w:hAnsi="Times New Roman" w:cs="Times New Roman"/>
          <w:sz w:val="24"/>
          <w:szCs w:val="24"/>
          <w:lang w:val="kk-KZ" w:eastAsia="ko-KR"/>
        </w:rPr>
      </w:pPr>
    </w:p>
    <w:p w:rsidR="001F2A4D" w:rsidRPr="00346B99" w:rsidRDefault="001F2A4D" w:rsidP="00E45F2A">
      <w:pPr>
        <w:spacing w:after="0" w:line="240" w:lineRule="auto"/>
        <w:jc w:val="center"/>
        <w:rPr>
          <w:rFonts w:ascii="Times New Roman" w:hAnsi="Times New Roman" w:cs="Times New Roman"/>
          <w:sz w:val="24"/>
          <w:szCs w:val="24"/>
          <w:lang w:val="kk-KZ" w:eastAsia="ko-KR"/>
        </w:rPr>
      </w:pPr>
    </w:p>
    <w:p w:rsidR="001F2A4D" w:rsidRPr="00346B99" w:rsidRDefault="001F2A4D" w:rsidP="00E45F2A">
      <w:pPr>
        <w:spacing w:after="0" w:line="240" w:lineRule="auto"/>
        <w:jc w:val="center"/>
        <w:rPr>
          <w:rFonts w:ascii="Times New Roman" w:hAnsi="Times New Roman" w:cs="Times New Roman"/>
          <w:sz w:val="24"/>
          <w:szCs w:val="24"/>
          <w:lang w:val="kk-KZ" w:eastAsia="ko-KR"/>
        </w:rPr>
      </w:pPr>
    </w:p>
    <w:p w:rsidR="001F2A4D" w:rsidRPr="00346B99" w:rsidRDefault="001F2A4D" w:rsidP="00E45F2A">
      <w:pPr>
        <w:spacing w:after="0" w:line="240" w:lineRule="auto"/>
        <w:jc w:val="center"/>
        <w:rPr>
          <w:rFonts w:ascii="Times New Roman" w:hAnsi="Times New Roman" w:cs="Times New Roman"/>
          <w:sz w:val="24"/>
          <w:szCs w:val="24"/>
          <w:lang w:val="kk-KZ" w:eastAsia="ko-KR"/>
        </w:rPr>
      </w:pPr>
    </w:p>
    <w:p w:rsidR="001F2A4D" w:rsidRPr="00346B99" w:rsidRDefault="001F2A4D" w:rsidP="00E45F2A">
      <w:pPr>
        <w:spacing w:after="0" w:line="240" w:lineRule="auto"/>
        <w:jc w:val="center"/>
        <w:rPr>
          <w:rFonts w:ascii="Times New Roman" w:hAnsi="Times New Roman" w:cs="Times New Roman"/>
          <w:sz w:val="24"/>
          <w:szCs w:val="24"/>
          <w:lang w:val="kk-KZ" w:eastAsia="ko-KR"/>
        </w:rPr>
      </w:pPr>
    </w:p>
    <w:p w:rsidR="001F2A4D" w:rsidRPr="00346B99" w:rsidRDefault="001F2A4D" w:rsidP="00E45F2A">
      <w:pPr>
        <w:spacing w:after="0" w:line="240" w:lineRule="auto"/>
        <w:jc w:val="center"/>
        <w:rPr>
          <w:rFonts w:ascii="Times New Roman" w:hAnsi="Times New Roman" w:cs="Times New Roman"/>
          <w:sz w:val="24"/>
          <w:szCs w:val="24"/>
          <w:lang w:val="kk-KZ" w:eastAsia="ko-KR"/>
        </w:rPr>
      </w:pPr>
    </w:p>
    <w:p w:rsidR="001F2A4D" w:rsidRPr="00346B99" w:rsidRDefault="001F2A4D" w:rsidP="00E45F2A">
      <w:pPr>
        <w:spacing w:after="0" w:line="240" w:lineRule="auto"/>
        <w:jc w:val="center"/>
        <w:rPr>
          <w:rFonts w:ascii="Times New Roman" w:hAnsi="Times New Roman" w:cs="Times New Roman"/>
          <w:sz w:val="24"/>
          <w:szCs w:val="24"/>
          <w:lang w:val="kk-KZ" w:eastAsia="ko-KR"/>
        </w:rPr>
      </w:pPr>
    </w:p>
    <w:p w:rsidR="001F2A4D" w:rsidRPr="00346B99" w:rsidRDefault="001F2A4D" w:rsidP="00E45F2A">
      <w:pPr>
        <w:spacing w:after="0" w:line="240" w:lineRule="auto"/>
        <w:jc w:val="center"/>
        <w:rPr>
          <w:rFonts w:ascii="Times New Roman" w:hAnsi="Times New Roman" w:cs="Times New Roman"/>
          <w:sz w:val="24"/>
          <w:szCs w:val="24"/>
          <w:lang w:val="kk-KZ" w:eastAsia="ko-KR"/>
        </w:rPr>
      </w:pPr>
    </w:p>
    <w:p w:rsidR="001F2A4D" w:rsidRPr="00346B99" w:rsidRDefault="001F2A4D" w:rsidP="00E45F2A">
      <w:pPr>
        <w:spacing w:after="0" w:line="240" w:lineRule="auto"/>
        <w:jc w:val="center"/>
        <w:rPr>
          <w:rFonts w:ascii="Times New Roman" w:hAnsi="Times New Roman" w:cs="Times New Roman"/>
          <w:sz w:val="24"/>
          <w:szCs w:val="24"/>
          <w:lang w:val="kk-KZ" w:eastAsia="ko-KR"/>
        </w:rPr>
      </w:pPr>
    </w:p>
    <w:p w:rsidR="001F2A4D" w:rsidRPr="00346B99" w:rsidRDefault="001F2A4D" w:rsidP="00E45F2A">
      <w:pPr>
        <w:spacing w:after="0" w:line="240" w:lineRule="auto"/>
        <w:jc w:val="center"/>
        <w:rPr>
          <w:rFonts w:ascii="Times New Roman" w:hAnsi="Times New Roman" w:cs="Times New Roman"/>
          <w:sz w:val="24"/>
          <w:szCs w:val="24"/>
          <w:lang w:val="kk-KZ" w:eastAsia="ko-KR"/>
        </w:rPr>
      </w:pPr>
    </w:p>
    <w:p w:rsidR="001F2A4D" w:rsidRPr="00346B99" w:rsidRDefault="001F2A4D" w:rsidP="00E45F2A">
      <w:pPr>
        <w:spacing w:after="0" w:line="240" w:lineRule="auto"/>
        <w:jc w:val="center"/>
        <w:rPr>
          <w:rFonts w:ascii="Times New Roman" w:hAnsi="Times New Roman" w:cs="Times New Roman"/>
          <w:sz w:val="24"/>
          <w:szCs w:val="24"/>
          <w:lang w:val="kk-KZ" w:eastAsia="ko-KR"/>
        </w:rPr>
      </w:pPr>
    </w:p>
    <w:p w:rsidR="005B534C" w:rsidRPr="00E45F2A" w:rsidRDefault="0002471B" w:rsidP="00E45F2A">
      <w:pPr>
        <w:spacing w:after="0" w:line="240" w:lineRule="auto"/>
        <w:jc w:val="center"/>
        <w:rPr>
          <w:rFonts w:ascii="Times New Roman" w:hAnsi="Times New Roman" w:cs="Times New Roman"/>
          <w:sz w:val="24"/>
          <w:szCs w:val="24"/>
          <w:lang w:val="kk-KZ" w:eastAsia="ko-KR"/>
        </w:rPr>
        <w:sectPr w:rsidR="005B534C" w:rsidRPr="00E45F2A" w:rsidSect="005B534C">
          <w:headerReference w:type="even" r:id="rId8"/>
          <w:footerReference w:type="even" r:id="rId9"/>
          <w:footerReference w:type="default" r:id="rId10"/>
          <w:pgSz w:w="11909" w:h="16834"/>
          <w:pgMar w:top="1134" w:right="1134" w:bottom="1134" w:left="1701" w:header="720" w:footer="726" w:gutter="0"/>
          <w:pgNumType w:start="1" w:chapSep="period"/>
          <w:cols w:space="720"/>
          <w:noEndnote/>
        </w:sectPr>
      </w:pPr>
      <w:r>
        <w:rPr>
          <w:rFonts w:ascii="Times New Roman" w:hAnsi="Times New Roman" w:cs="Times New Roman"/>
          <w:sz w:val="24"/>
          <w:szCs w:val="24"/>
          <w:lang w:val="kk-KZ" w:eastAsia="ko-KR"/>
        </w:rPr>
        <w:t>Шымкент – 2017</w:t>
      </w:r>
      <w:r w:rsidR="005B534C" w:rsidRPr="00E45F2A">
        <w:rPr>
          <w:rFonts w:ascii="Times New Roman" w:hAnsi="Times New Roman" w:cs="Times New Roman"/>
          <w:sz w:val="24"/>
          <w:szCs w:val="24"/>
          <w:lang w:val="kk-KZ" w:eastAsia="ko-KR"/>
        </w:rPr>
        <w:t xml:space="preserve"> ж   </w:t>
      </w:r>
    </w:p>
    <w:p w:rsidR="005B534C" w:rsidRPr="00E45F2A" w:rsidRDefault="00EE2EA0" w:rsidP="00E45F2A">
      <w:pPr>
        <w:spacing w:after="0" w:line="240" w:lineRule="auto"/>
        <w:rPr>
          <w:rFonts w:ascii="Times New Roman" w:hAnsi="Times New Roman" w:cs="Times New Roman"/>
          <w:b/>
          <w:noProof/>
          <w:sz w:val="24"/>
          <w:szCs w:val="24"/>
          <w:lang w:val="kk-KZ"/>
        </w:rPr>
      </w:pPr>
      <w:r w:rsidRPr="00E45F2A">
        <w:rPr>
          <w:rFonts w:ascii="Times New Roman" w:hAnsi="Times New Roman" w:cs="Times New Roman"/>
          <w:b/>
          <w:noProof/>
          <w:sz w:val="24"/>
          <w:szCs w:val="24"/>
          <w:lang w:val="kk-KZ"/>
        </w:rPr>
        <w:lastRenderedPageBreak/>
        <w:t>КБЖ 338.24.01.</w:t>
      </w:r>
    </w:p>
    <w:p w:rsidR="005B534C" w:rsidRPr="00E45F2A" w:rsidRDefault="005B534C" w:rsidP="00E45F2A">
      <w:pPr>
        <w:spacing w:after="0" w:line="240" w:lineRule="auto"/>
        <w:jc w:val="both"/>
        <w:rPr>
          <w:rFonts w:ascii="Times New Roman" w:hAnsi="Times New Roman" w:cs="Times New Roman"/>
          <w:b/>
          <w:sz w:val="24"/>
          <w:szCs w:val="24"/>
          <w:lang w:val="kk-KZ"/>
        </w:rPr>
      </w:pPr>
      <w:r w:rsidRPr="00E45F2A">
        <w:rPr>
          <w:rFonts w:ascii="Times New Roman" w:hAnsi="Times New Roman" w:cs="Times New Roman"/>
          <w:b/>
          <w:sz w:val="24"/>
          <w:szCs w:val="24"/>
          <w:lang w:val="kk-KZ"/>
        </w:rPr>
        <w:t>Құрастырушы:</w:t>
      </w:r>
      <w:r w:rsidR="00F46900" w:rsidRPr="00E45F2A">
        <w:rPr>
          <w:rFonts w:ascii="Times New Roman" w:hAnsi="Times New Roman" w:cs="Times New Roman"/>
          <w:b/>
          <w:sz w:val="24"/>
          <w:szCs w:val="24"/>
          <w:lang w:val="kk-KZ"/>
        </w:rPr>
        <w:t xml:space="preserve"> </w:t>
      </w:r>
      <w:r w:rsidR="006C5615">
        <w:rPr>
          <w:rFonts w:ascii="Times New Roman" w:hAnsi="Times New Roman" w:cs="Times New Roman"/>
          <w:b/>
          <w:sz w:val="24"/>
          <w:szCs w:val="24"/>
          <w:lang w:val="kk-KZ"/>
        </w:rPr>
        <w:t xml:space="preserve">э.ғ.к., доцент Айдаров Т.А., </w:t>
      </w:r>
      <w:r w:rsidR="00F46900" w:rsidRPr="00E45F2A">
        <w:rPr>
          <w:rFonts w:ascii="Times New Roman" w:hAnsi="Times New Roman" w:cs="Times New Roman"/>
          <w:b/>
          <w:sz w:val="24"/>
          <w:szCs w:val="24"/>
          <w:lang w:val="kk-KZ"/>
        </w:rPr>
        <w:t>аға</w:t>
      </w:r>
      <w:r w:rsidRPr="00E45F2A">
        <w:rPr>
          <w:rFonts w:ascii="Times New Roman" w:hAnsi="Times New Roman" w:cs="Times New Roman"/>
          <w:b/>
          <w:sz w:val="24"/>
          <w:szCs w:val="24"/>
          <w:lang w:val="kk-KZ"/>
        </w:rPr>
        <w:t xml:space="preserve"> оқытушы</w:t>
      </w:r>
      <w:r w:rsidR="00F46900" w:rsidRPr="00E45F2A">
        <w:rPr>
          <w:rFonts w:ascii="Times New Roman" w:hAnsi="Times New Roman" w:cs="Times New Roman"/>
          <w:b/>
          <w:sz w:val="24"/>
          <w:szCs w:val="24"/>
          <w:lang w:val="kk-KZ"/>
        </w:rPr>
        <w:t xml:space="preserve"> </w:t>
      </w:r>
      <w:r w:rsidRPr="00E45F2A">
        <w:rPr>
          <w:rFonts w:ascii="Times New Roman" w:hAnsi="Times New Roman" w:cs="Times New Roman"/>
          <w:b/>
          <w:sz w:val="24"/>
          <w:szCs w:val="24"/>
          <w:lang w:val="kk-KZ"/>
        </w:rPr>
        <w:t xml:space="preserve"> Тулеева А.Ж.</w:t>
      </w:r>
    </w:p>
    <w:p w:rsidR="005B534C" w:rsidRPr="00E45F2A" w:rsidRDefault="005B534C" w:rsidP="00E45F2A">
      <w:pPr>
        <w:spacing w:after="0" w:line="240" w:lineRule="auto"/>
        <w:jc w:val="both"/>
        <w:rPr>
          <w:rFonts w:ascii="Times New Roman" w:hAnsi="Times New Roman" w:cs="Times New Roman"/>
          <w:sz w:val="24"/>
          <w:szCs w:val="24"/>
          <w:lang w:val="kk-KZ"/>
        </w:rPr>
      </w:pPr>
    </w:p>
    <w:p w:rsidR="005B534C" w:rsidRPr="00E45F2A" w:rsidRDefault="005B534C" w:rsidP="00E45F2A">
      <w:pPr>
        <w:spacing w:after="0" w:line="240" w:lineRule="auto"/>
        <w:jc w:val="both"/>
        <w:rPr>
          <w:rFonts w:ascii="Times New Roman" w:hAnsi="Times New Roman" w:cs="Times New Roman"/>
          <w:sz w:val="24"/>
          <w:szCs w:val="24"/>
          <w:lang w:val="kk-KZ"/>
        </w:rPr>
      </w:pPr>
    </w:p>
    <w:p w:rsidR="005B534C" w:rsidRPr="00E45F2A" w:rsidRDefault="006C5615" w:rsidP="00E45F2A">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«Жарнамалық</w:t>
      </w:r>
      <w:r w:rsidR="00AA4DAD">
        <w:rPr>
          <w:rFonts w:ascii="Times New Roman" w:hAnsi="Times New Roman" w:cs="Times New Roman"/>
          <w:sz w:val="24"/>
          <w:szCs w:val="24"/>
          <w:lang w:val="kk-KZ"/>
        </w:rPr>
        <w:t xml:space="preserve"> </w:t>
      </w:r>
      <w:r w:rsidR="00072D07" w:rsidRPr="00E45F2A">
        <w:rPr>
          <w:rFonts w:ascii="Times New Roman" w:hAnsi="Times New Roman" w:cs="Times New Roman"/>
          <w:sz w:val="24"/>
          <w:szCs w:val="24"/>
          <w:lang w:val="kk-KZ"/>
        </w:rPr>
        <w:t>менеджмент</w:t>
      </w:r>
      <w:r w:rsidR="001D283C" w:rsidRPr="00E45F2A">
        <w:rPr>
          <w:rFonts w:ascii="Times New Roman" w:hAnsi="Times New Roman" w:cs="Times New Roman"/>
          <w:sz w:val="24"/>
          <w:szCs w:val="24"/>
          <w:lang w:val="kk-KZ"/>
        </w:rPr>
        <w:t>» пәнінен семинар</w:t>
      </w:r>
      <w:r w:rsidR="005B534C" w:rsidRPr="00E45F2A">
        <w:rPr>
          <w:rFonts w:ascii="Times New Roman" w:hAnsi="Times New Roman" w:cs="Times New Roman"/>
          <w:sz w:val="24"/>
          <w:szCs w:val="24"/>
          <w:lang w:val="kk-KZ"/>
        </w:rPr>
        <w:t xml:space="preserve"> сабағын жүргізуге арналған әдістемелік нұсқау. Шымкент: М.Әуезов атындағы ОҚМ</w:t>
      </w:r>
      <w:r w:rsidR="0002471B">
        <w:rPr>
          <w:rFonts w:ascii="Times New Roman" w:hAnsi="Times New Roman" w:cs="Times New Roman"/>
          <w:sz w:val="24"/>
          <w:szCs w:val="24"/>
          <w:lang w:val="kk-KZ"/>
        </w:rPr>
        <w:t>У, 2017</w:t>
      </w:r>
      <w:r w:rsidR="005B534C" w:rsidRPr="00E45F2A">
        <w:rPr>
          <w:rFonts w:ascii="Times New Roman" w:hAnsi="Times New Roman" w:cs="Times New Roman"/>
          <w:sz w:val="24"/>
          <w:szCs w:val="24"/>
          <w:lang w:val="kk-KZ"/>
        </w:rPr>
        <w:t xml:space="preserve"> </w:t>
      </w:r>
      <w:r w:rsidR="005B534C" w:rsidRPr="00E45F2A">
        <w:rPr>
          <w:rFonts w:ascii="Times New Roman" w:hAnsi="Times New Roman" w:cs="Times New Roman"/>
          <w:color w:val="000000"/>
          <w:sz w:val="24"/>
          <w:szCs w:val="24"/>
          <w:lang w:val="kk-KZ"/>
        </w:rPr>
        <w:t>ж</w:t>
      </w:r>
      <w:r w:rsidR="005B534C" w:rsidRPr="00D103B2">
        <w:rPr>
          <w:rFonts w:ascii="Times New Roman" w:hAnsi="Times New Roman" w:cs="Times New Roman"/>
          <w:sz w:val="24"/>
          <w:szCs w:val="24"/>
          <w:lang w:val="kk-KZ"/>
        </w:rPr>
        <w:t xml:space="preserve">.,    </w:t>
      </w:r>
      <w:r w:rsidR="00EE2EA0" w:rsidRPr="00D103B2">
        <w:rPr>
          <w:rFonts w:ascii="Times New Roman" w:hAnsi="Times New Roman" w:cs="Times New Roman"/>
          <w:sz w:val="24"/>
          <w:szCs w:val="24"/>
          <w:lang w:val="kk-KZ"/>
        </w:rPr>
        <w:t>2</w:t>
      </w:r>
      <w:r w:rsidR="00D103B2" w:rsidRPr="00D103B2">
        <w:rPr>
          <w:rFonts w:ascii="Times New Roman" w:hAnsi="Times New Roman" w:cs="Times New Roman"/>
          <w:sz w:val="24"/>
          <w:szCs w:val="24"/>
          <w:lang w:val="kk-KZ"/>
        </w:rPr>
        <w:t>4</w:t>
      </w:r>
      <w:r w:rsidR="00EE2EA0" w:rsidRPr="00D103B2">
        <w:rPr>
          <w:rFonts w:ascii="Times New Roman" w:hAnsi="Times New Roman" w:cs="Times New Roman"/>
          <w:sz w:val="24"/>
          <w:szCs w:val="24"/>
          <w:lang w:val="kk-KZ"/>
        </w:rPr>
        <w:t xml:space="preserve"> </w:t>
      </w:r>
      <w:r w:rsidR="005B534C" w:rsidRPr="00D103B2">
        <w:rPr>
          <w:rFonts w:ascii="Times New Roman" w:hAnsi="Times New Roman" w:cs="Times New Roman"/>
          <w:sz w:val="24"/>
          <w:szCs w:val="24"/>
          <w:lang w:val="kk-KZ"/>
        </w:rPr>
        <w:t>бет.</w:t>
      </w:r>
    </w:p>
    <w:p w:rsidR="005B534C" w:rsidRPr="00E45F2A" w:rsidRDefault="005B534C" w:rsidP="00E45F2A">
      <w:pPr>
        <w:spacing w:after="0" w:line="240" w:lineRule="auto"/>
        <w:ind w:firstLine="708"/>
        <w:jc w:val="both"/>
        <w:rPr>
          <w:rFonts w:ascii="Times New Roman" w:hAnsi="Times New Roman" w:cs="Times New Roman"/>
          <w:sz w:val="24"/>
          <w:szCs w:val="24"/>
          <w:lang w:val="kk-KZ"/>
        </w:rPr>
      </w:pPr>
      <w:r w:rsidRPr="00E45F2A">
        <w:rPr>
          <w:rFonts w:ascii="Times New Roman" w:hAnsi="Times New Roman" w:cs="Times New Roman"/>
          <w:color w:val="000000"/>
          <w:sz w:val="24"/>
          <w:szCs w:val="24"/>
          <w:lang w:val="kk-KZ"/>
        </w:rPr>
        <w:t>Әдістемелік</w:t>
      </w:r>
      <w:r w:rsidRPr="00E45F2A">
        <w:rPr>
          <w:rFonts w:ascii="Times New Roman" w:hAnsi="Times New Roman" w:cs="Times New Roman"/>
          <w:sz w:val="24"/>
          <w:szCs w:val="24"/>
          <w:lang w:val="kk-KZ"/>
        </w:rPr>
        <w:t xml:space="preserve"> нұсқау оқу жоспары мен </w:t>
      </w:r>
      <w:r w:rsidR="0002471B">
        <w:rPr>
          <w:rFonts w:ascii="Times New Roman" w:hAnsi="Times New Roman" w:cs="Times New Roman"/>
          <w:sz w:val="24"/>
          <w:szCs w:val="24"/>
          <w:lang w:val="kk-KZ"/>
        </w:rPr>
        <w:t>«</w:t>
      </w:r>
      <w:r w:rsidR="00AA4DAD">
        <w:rPr>
          <w:rFonts w:ascii="Times New Roman" w:hAnsi="Times New Roman" w:cs="Times New Roman"/>
          <w:sz w:val="24"/>
          <w:szCs w:val="24"/>
          <w:lang w:val="kk-KZ"/>
        </w:rPr>
        <w:t>Жарнамалық</w:t>
      </w:r>
      <w:r w:rsidR="00AA4DAD" w:rsidRPr="00E45F2A">
        <w:rPr>
          <w:rFonts w:ascii="Times New Roman" w:hAnsi="Times New Roman" w:cs="Times New Roman"/>
          <w:sz w:val="24"/>
          <w:szCs w:val="24"/>
          <w:lang w:val="kk-KZ"/>
        </w:rPr>
        <w:t xml:space="preserve"> </w:t>
      </w:r>
      <w:r w:rsidR="003B4608" w:rsidRPr="00E45F2A">
        <w:rPr>
          <w:rFonts w:ascii="Times New Roman" w:hAnsi="Times New Roman" w:cs="Times New Roman"/>
          <w:sz w:val="24"/>
          <w:szCs w:val="24"/>
          <w:lang w:val="kk-KZ"/>
        </w:rPr>
        <w:t>менеджмент</w:t>
      </w:r>
      <w:r w:rsidRPr="00E45F2A">
        <w:rPr>
          <w:rFonts w:ascii="Times New Roman" w:hAnsi="Times New Roman" w:cs="Times New Roman"/>
          <w:sz w:val="24"/>
          <w:szCs w:val="24"/>
          <w:lang w:val="kk-KZ"/>
        </w:rPr>
        <w:t xml:space="preserve">» пән бағдарламасы </w:t>
      </w:r>
      <w:r w:rsidR="001D283C" w:rsidRPr="00E45F2A">
        <w:rPr>
          <w:rFonts w:ascii="Times New Roman" w:hAnsi="Times New Roman" w:cs="Times New Roman"/>
          <w:sz w:val="24"/>
          <w:szCs w:val="24"/>
          <w:lang w:val="kk-KZ"/>
        </w:rPr>
        <w:t>негізінде жасалынып, семинар</w:t>
      </w:r>
      <w:r w:rsidRPr="00E45F2A">
        <w:rPr>
          <w:rFonts w:ascii="Times New Roman" w:hAnsi="Times New Roman" w:cs="Times New Roman"/>
          <w:sz w:val="24"/>
          <w:szCs w:val="24"/>
          <w:lang w:val="kk-KZ"/>
        </w:rPr>
        <w:t xml:space="preserve"> сабақтарының тақырыптарын  орындау үшін қажетті барлық мәліметтерді қамтиды. </w:t>
      </w:r>
    </w:p>
    <w:p w:rsidR="005B534C" w:rsidRPr="00E45F2A" w:rsidRDefault="005B534C" w:rsidP="00E45F2A">
      <w:pPr>
        <w:spacing w:after="0" w:line="240" w:lineRule="auto"/>
        <w:ind w:firstLine="708"/>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Әдістемелік</w:t>
      </w:r>
      <w:r w:rsidR="00AA4DAD">
        <w:rPr>
          <w:rFonts w:ascii="Times New Roman" w:hAnsi="Times New Roman" w:cs="Times New Roman"/>
          <w:sz w:val="24"/>
          <w:szCs w:val="24"/>
          <w:lang w:val="kk-KZ"/>
        </w:rPr>
        <w:t xml:space="preserve"> нұсқау 5В0511</w:t>
      </w:r>
      <w:r w:rsidRPr="00E45F2A">
        <w:rPr>
          <w:rFonts w:ascii="Times New Roman" w:hAnsi="Times New Roman" w:cs="Times New Roman"/>
          <w:sz w:val="24"/>
          <w:szCs w:val="24"/>
          <w:lang w:val="kk-KZ"/>
        </w:rPr>
        <w:t>00</w:t>
      </w:r>
      <w:r w:rsidR="003B4608" w:rsidRPr="00E45F2A">
        <w:rPr>
          <w:rFonts w:ascii="Times New Roman" w:hAnsi="Times New Roman" w:cs="Times New Roman"/>
          <w:sz w:val="24"/>
          <w:szCs w:val="24"/>
          <w:lang w:val="kk-KZ"/>
        </w:rPr>
        <w:t xml:space="preserve"> </w:t>
      </w:r>
      <w:r w:rsidR="00AA4DAD">
        <w:rPr>
          <w:rFonts w:ascii="Times New Roman" w:hAnsi="Times New Roman" w:cs="Times New Roman"/>
          <w:sz w:val="24"/>
          <w:szCs w:val="24"/>
          <w:lang w:val="kk-KZ"/>
        </w:rPr>
        <w:t>«Маркетинг</w:t>
      </w:r>
      <w:r w:rsidRPr="00E45F2A">
        <w:rPr>
          <w:rFonts w:ascii="Times New Roman" w:hAnsi="Times New Roman" w:cs="Times New Roman"/>
          <w:sz w:val="24"/>
          <w:szCs w:val="24"/>
          <w:lang w:val="kk-KZ"/>
        </w:rPr>
        <w:t>»</w:t>
      </w:r>
      <w:r w:rsidRPr="00E45F2A">
        <w:rPr>
          <w:rFonts w:ascii="Times New Roman" w:hAnsi="Times New Roman" w:cs="Times New Roman"/>
          <w:color w:val="000000"/>
          <w:sz w:val="24"/>
          <w:szCs w:val="24"/>
          <w:lang w:val="kk-KZ"/>
        </w:rPr>
        <w:t xml:space="preserve"> </w:t>
      </w:r>
      <w:r w:rsidRPr="00E45F2A">
        <w:rPr>
          <w:rFonts w:ascii="Times New Roman" w:hAnsi="Times New Roman" w:cs="Times New Roman"/>
          <w:sz w:val="24"/>
          <w:szCs w:val="24"/>
          <w:lang w:val="kk-KZ"/>
        </w:rPr>
        <w:t xml:space="preserve">мамандықтары бойыша оқитын студенттерге арналған. </w:t>
      </w:r>
    </w:p>
    <w:p w:rsidR="005B534C" w:rsidRPr="00E45F2A" w:rsidRDefault="005B534C" w:rsidP="00E45F2A">
      <w:pPr>
        <w:spacing w:after="0" w:line="240" w:lineRule="auto"/>
        <w:ind w:firstLine="708"/>
        <w:jc w:val="both"/>
        <w:rPr>
          <w:rFonts w:ascii="Times New Roman" w:hAnsi="Times New Roman" w:cs="Times New Roman"/>
          <w:sz w:val="24"/>
          <w:szCs w:val="24"/>
          <w:lang w:val="kk-KZ"/>
        </w:rPr>
      </w:pPr>
    </w:p>
    <w:p w:rsidR="005B534C" w:rsidRPr="00E45F2A" w:rsidRDefault="005B534C" w:rsidP="00E45F2A">
      <w:pPr>
        <w:spacing w:after="0" w:line="240" w:lineRule="auto"/>
        <w:ind w:firstLine="708"/>
        <w:jc w:val="both"/>
        <w:rPr>
          <w:rFonts w:ascii="Times New Roman" w:hAnsi="Times New Roman" w:cs="Times New Roman"/>
          <w:sz w:val="24"/>
          <w:szCs w:val="24"/>
          <w:lang w:val="kk-KZ"/>
        </w:rPr>
      </w:pPr>
    </w:p>
    <w:p w:rsidR="005B534C" w:rsidRPr="00E45F2A" w:rsidRDefault="005B534C" w:rsidP="00E45F2A">
      <w:pPr>
        <w:spacing w:after="0" w:line="240" w:lineRule="auto"/>
        <w:jc w:val="both"/>
        <w:rPr>
          <w:rFonts w:ascii="Times New Roman" w:hAnsi="Times New Roman" w:cs="Times New Roman"/>
          <w:b/>
          <w:i/>
          <w:sz w:val="24"/>
          <w:szCs w:val="24"/>
          <w:lang w:val="kk-KZ"/>
        </w:rPr>
      </w:pPr>
    </w:p>
    <w:p w:rsidR="005B534C" w:rsidRPr="00E45F2A" w:rsidRDefault="005B534C" w:rsidP="00E45F2A">
      <w:pPr>
        <w:spacing w:after="0" w:line="240" w:lineRule="auto"/>
        <w:ind w:left="2694" w:hanging="3540"/>
        <w:jc w:val="both"/>
        <w:rPr>
          <w:rFonts w:ascii="Times New Roman" w:hAnsi="Times New Roman" w:cs="Times New Roman"/>
          <w:b/>
          <w:i/>
          <w:sz w:val="24"/>
          <w:szCs w:val="24"/>
          <w:lang w:val="kk-KZ"/>
        </w:rPr>
      </w:pPr>
      <w:r w:rsidRPr="00E45F2A">
        <w:rPr>
          <w:rFonts w:ascii="Times New Roman" w:hAnsi="Times New Roman" w:cs="Times New Roman"/>
          <w:b/>
          <w:i/>
          <w:sz w:val="24"/>
          <w:szCs w:val="24"/>
          <w:lang w:val="kk-KZ"/>
        </w:rPr>
        <w:t xml:space="preserve">Пікір жазғандар:  </w:t>
      </w:r>
      <w:r w:rsidRPr="00E45F2A">
        <w:rPr>
          <w:rFonts w:ascii="Times New Roman" w:hAnsi="Times New Roman" w:cs="Times New Roman"/>
          <w:b/>
          <w:i/>
          <w:sz w:val="24"/>
          <w:szCs w:val="24"/>
          <w:lang w:val="kk-KZ"/>
        </w:rPr>
        <w:tab/>
      </w:r>
      <w:r w:rsidR="00AA4DAD">
        <w:rPr>
          <w:rFonts w:ascii="Times New Roman" w:hAnsi="Times New Roman" w:cs="Times New Roman"/>
          <w:b/>
          <w:i/>
          <w:sz w:val="24"/>
          <w:szCs w:val="24"/>
          <w:lang w:val="kk-KZ"/>
        </w:rPr>
        <w:t xml:space="preserve">Даурбаева М.У. </w:t>
      </w:r>
      <w:r w:rsidRPr="00E45F2A">
        <w:rPr>
          <w:rFonts w:ascii="Times New Roman" w:hAnsi="Times New Roman" w:cs="Times New Roman"/>
          <w:b/>
          <w:i/>
          <w:sz w:val="24"/>
          <w:szCs w:val="24"/>
          <w:lang w:val="kk-KZ"/>
        </w:rPr>
        <w:t>-</w:t>
      </w:r>
      <w:r w:rsidR="00AA4DAD">
        <w:rPr>
          <w:rFonts w:ascii="Times New Roman" w:hAnsi="Times New Roman" w:cs="Times New Roman"/>
          <w:b/>
          <w:i/>
          <w:sz w:val="24"/>
          <w:szCs w:val="24"/>
          <w:lang w:val="kk-KZ"/>
        </w:rPr>
        <w:t xml:space="preserve"> </w:t>
      </w:r>
      <w:r w:rsidR="00AA4DAD">
        <w:rPr>
          <w:rFonts w:ascii="Times New Roman" w:hAnsi="Times New Roman" w:cs="Times New Roman"/>
          <w:sz w:val="24"/>
          <w:szCs w:val="24"/>
          <w:lang w:val="kk-KZ"/>
        </w:rPr>
        <w:t>э.ғ.к.</w:t>
      </w:r>
      <w:r w:rsidRPr="00E45F2A">
        <w:rPr>
          <w:rFonts w:ascii="Times New Roman" w:hAnsi="Times New Roman" w:cs="Times New Roman"/>
          <w:sz w:val="24"/>
          <w:szCs w:val="24"/>
          <w:lang w:val="kk-KZ"/>
        </w:rPr>
        <w:t xml:space="preserve"> М.Әуезов атындағы ОҚМУ «Менеджмент және маркетинг» кафедрасы</w:t>
      </w:r>
    </w:p>
    <w:p w:rsidR="005B534C" w:rsidRPr="00E45F2A" w:rsidRDefault="005B534C" w:rsidP="00E45F2A">
      <w:pPr>
        <w:spacing w:after="0" w:line="240" w:lineRule="auto"/>
        <w:jc w:val="both"/>
        <w:rPr>
          <w:rFonts w:ascii="Times New Roman" w:hAnsi="Times New Roman" w:cs="Times New Roman"/>
          <w:b/>
          <w:i/>
          <w:sz w:val="24"/>
          <w:szCs w:val="24"/>
          <w:lang w:val="kk-KZ"/>
        </w:rPr>
      </w:pPr>
    </w:p>
    <w:p w:rsidR="005B534C" w:rsidRPr="00E45F2A" w:rsidRDefault="005B534C" w:rsidP="00E45F2A">
      <w:pPr>
        <w:spacing w:after="0" w:line="240" w:lineRule="auto"/>
        <w:ind w:left="2694" w:hanging="3540"/>
        <w:jc w:val="both"/>
        <w:rPr>
          <w:rFonts w:ascii="Times New Roman" w:hAnsi="Times New Roman" w:cs="Times New Roman"/>
          <w:i/>
          <w:sz w:val="24"/>
          <w:szCs w:val="24"/>
          <w:lang w:val="kk-KZ"/>
        </w:rPr>
      </w:pPr>
    </w:p>
    <w:p w:rsidR="005B534C" w:rsidRPr="00E45F2A" w:rsidRDefault="005B534C" w:rsidP="00E45F2A">
      <w:pPr>
        <w:spacing w:after="0" w:line="240" w:lineRule="auto"/>
        <w:jc w:val="both"/>
        <w:rPr>
          <w:rFonts w:ascii="Times New Roman" w:hAnsi="Times New Roman" w:cs="Times New Roman"/>
          <w:sz w:val="24"/>
          <w:szCs w:val="24"/>
          <w:lang w:val="kk-KZ"/>
        </w:rPr>
      </w:pPr>
    </w:p>
    <w:p w:rsidR="005B534C" w:rsidRPr="00E45F2A" w:rsidRDefault="005B534C"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«Менеджмент және маркетинг» кафедрасының мәжілісінде қарастырылды және баспаға ұсынылды </w:t>
      </w:r>
    </w:p>
    <w:p w:rsidR="005B534C" w:rsidRPr="00E45F2A" w:rsidRDefault="005B534C"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 ( № </w:t>
      </w:r>
      <w:r w:rsidR="0002471B">
        <w:rPr>
          <w:rFonts w:ascii="Times New Roman" w:hAnsi="Times New Roman" w:cs="Times New Roman"/>
          <w:sz w:val="24"/>
          <w:szCs w:val="24"/>
          <w:lang w:val="kk-KZ"/>
        </w:rPr>
        <w:t>__</w:t>
      </w:r>
      <w:r w:rsidR="003B4608" w:rsidRPr="00E45F2A">
        <w:rPr>
          <w:rFonts w:ascii="Times New Roman" w:hAnsi="Times New Roman" w:cs="Times New Roman"/>
          <w:sz w:val="24"/>
          <w:szCs w:val="24"/>
          <w:lang w:val="kk-KZ"/>
        </w:rPr>
        <w:t xml:space="preserve">   Хаттама, </w:t>
      </w:r>
      <w:r w:rsidR="0002471B">
        <w:rPr>
          <w:rFonts w:ascii="Times New Roman" w:hAnsi="Times New Roman" w:cs="Times New Roman"/>
          <w:sz w:val="24"/>
          <w:szCs w:val="24"/>
          <w:lang w:val="kk-KZ"/>
        </w:rPr>
        <w:t>___.________</w:t>
      </w:r>
      <w:r w:rsidR="00F46900" w:rsidRPr="00E45F2A">
        <w:rPr>
          <w:rFonts w:ascii="Times New Roman" w:hAnsi="Times New Roman" w:cs="Times New Roman"/>
          <w:sz w:val="24"/>
          <w:szCs w:val="24"/>
          <w:lang w:val="kk-KZ"/>
        </w:rPr>
        <w:t xml:space="preserve">. </w:t>
      </w:r>
      <w:r w:rsidR="0002471B">
        <w:rPr>
          <w:rFonts w:ascii="Times New Roman" w:hAnsi="Times New Roman" w:cs="Times New Roman"/>
          <w:sz w:val="24"/>
          <w:szCs w:val="24"/>
          <w:lang w:val="kk-KZ"/>
        </w:rPr>
        <w:t>2017</w:t>
      </w:r>
      <w:r w:rsidRPr="00E45F2A">
        <w:rPr>
          <w:rFonts w:ascii="Times New Roman" w:hAnsi="Times New Roman" w:cs="Times New Roman"/>
          <w:sz w:val="24"/>
          <w:szCs w:val="24"/>
          <w:lang w:val="kk-KZ"/>
        </w:rPr>
        <w:t xml:space="preserve"> жыл)</w:t>
      </w:r>
    </w:p>
    <w:p w:rsidR="005B534C" w:rsidRPr="00E45F2A" w:rsidRDefault="005B534C" w:rsidP="00E45F2A">
      <w:pPr>
        <w:spacing w:after="0" w:line="240" w:lineRule="auto"/>
        <w:jc w:val="both"/>
        <w:rPr>
          <w:rFonts w:ascii="Times New Roman" w:hAnsi="Times New Roman" w:cs="Times New Roman"/>
          <w:sz w:val="24"/>
          <w:szCs w:val="24"/>
          <w:lang w:val="kk-KZ"/>
        </w:rPr>
      </w:pPr>
    </w:p>
    <w:p w:rsidR="005B534C" w:rsidRPr="00E45F2A" w:rsidRDefault="005B534C" w:rsidP="00E45F2A">
      <w:pPr>
        <w:spacing w:after="0" w:line="240" w:lineRule="auto"/>
        <w:jc w:val="both"/>
        <w:rPr>
          <w:rFonts w:ascii="Times New Roman" w:hAnsi="Times New Roman" w:cs="Times New Roman"/>
          <w:sz w:val="24"/>
          <w:szCs w:val="24"/>
          <w:lang w:val="kk-KZ"/>
        </w:rPr>
      </w:pPr>
    </w:p>
    <w:p w:rsidR="005B534C" w:rsidRPr="00E45F2A" w:rsidRDefault="005B534C"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«Экономика және қаржы» факультет комиссиясы</w:t>
      </w:r>
    </w:p>
    <w:p w:rsidR="005B534C" w:rsidRPr="00E45F2A" w:rsidRDefault="005B534C"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 № </w:t>
      </w:r>
      <w:r w:rsidR="0002471B">
        <w:rPr>
          <w:rFonts w:ascii="Times New Roman" w:hAnsi="Times New Roman" w:cs="Times New Roman"/>
          <w:sz w:val="24"/>
          <w:szCs w:val="24"/>
          <w:lang w:val="kk-KZ"/>
        </w:rPr>
        <w:t>___</w:t>
      </w:r>
      <w:r w:rsidR="00F46900" w:rsidRPr="00E45F2A">
        <w:rPr>
          <w:rFonts w:ascii="Times New Roman" w:hAnsi="Times New Roman" w:cs="Times New Roman"/>
          <w:sz w:val="24"/>
          <w:szCs w:val="24"/>
          <w:lang w:val="kk-KZ"/>
        </w:rPr>
        <w:t xml:space="preserve">   </w:t>
      </w:r>
      <w:r w:rsidRPr="00E45F2A">
        <w:rPr>
          <w:rFonts w:ascii="Times New Roman" w:hAnsi="Times New Roman" w:cs="Times New Roman"/>
          <w:sz w:val="24"/>
          <w:szCs w:val="24"/>
          <w:lang w:val="kk-KZ"/>
        </w:rPr>
        <w:t>Хаттама</w:t>
      </w:r>
      <w:r w:rsidR="0002471B">
        <w:rPr>
          <w:rFonts w:ascii="Times New Roman" w:hAnsi="Times New Roman" w:cs="Times New Roman"/>
          <w:sz w:val="24"/>
          <w:szCs w:val="24"/>
          <w:lang w:val="kk-KZ"/>
        </w:rPr>
        <w:t>,   ___._____</w:t>
      </w:r>
      <w:r w:rsidR="00F46900" w:rsidRPr="00E45F2A">
        <w:rPr>
          <w:rFonts w:ascii="Times New Roman" w:hAnsi="Times New Roman" w:cs="Times New Roman"/>
          <w:sz w:val="24"/>
          <w:szCs w:val="24"/>
          <w:lang w:val="kk-KZ"/>
        </w:rPr>
        <w:t>.</w:t>
      </w:r>
      <w:r w:rsidRPr="00E45F2A">
        <w:rPr>
          <w:rFonts w:ascii="Times New Roman" w:hAnsi="Times New Roman" w:cs="Times New Roman"/>
          <w:sz w:val="24"/>
          <w:szCs w:val="24"/>
          <w:lang w:val="kk-KZ"/>
        </w:rPr>
        <w:t xml:space="preserve">  20</w:t>
      </w:r>
      <w:r w:rsidR="0002471B">
        <w:rPr>
          <w:rFonts w:ascii="Times New Roman" w:hAnsi="Times New Roman" w:cs="Times New Roman"/>
          <w:sz w:val="24"/>
          <w:szCs w:val="24"/>
          <w:lang w:val="kk-KZ"/>
        </w:rPr>
        <w:t>17</w:t>
      </w:r>
      <w:r w:rsidRPr="00E45F2A">
        <w:rPr>
          <w:rFonts w:ascii="Times New Roman" w:hAnsi="Times New Roman" w:cs="Times New Roman"/>
          <w:sz w:val="24"/>
          <w:szCs w:val="24"/>
          <w:lang w:val="kk-KZ"/>
        </w:rPr>
        <w:t>жыл)</w:t>
      </w:r>
    </w:p>
    <w:p w:rsidR="005B534C" w:rsidRPr="00E45F2A" w:rsidRDefault="005B534C" w:rsidP="00E45F2A">
      <w:pPr>
        <w:spacing w:after="0" w:line="240" w:lineRule="auto"/>
        <w:jc w:val="both"/>
        <w:rPr>
          <w:rFonts w:ascii="Times New Roman" w:hAnsi="Times New Roman" w:cs="Times New Roman"/>
          <w:sz w:val="24"/>
          <w:szCs w:val="24"/>
          <w:lang w:val="kk-KZ"/>
        </w:rPr>
      </w:pPr>
    </w:p>
    <w:p w:rsidR="005B534C" w:rsidRPr="00E45F2A" w:rsidRDefault="005B534C" w:rsidP="00E45F2A">
      <w:pPr>
        <w:spacing w:after="0" w:line="240" w:lineRule="auto"/>
        <w:jc w:val="both"/>
        <w:rPr>
          <w:rFonts w:ascii="Times New Roman" w:hAnsi="Times New Roman" w:cs="Times New Roman"/>
          <w:sz w:val="24"/>
          <w:szCs w:val="24"/>
          <w:lang w:val="kk-KZ"/>
        </w:rPr>
      </w:pPr>
    </w:p>
    <w:p w:rsidR="00F46900" w:rsidRPr="00E45F2A" w:rsidRDefault="00F46900" w:rsidP="00E45F2A">
      <w:pPr>
        <w:spacing w:after="0" w:line="240" w:lineRule="auto"/>
        <w:jc w:val="both"/>
        <w:rPr>
          <w:rFonts w:ascii="Times New Roman" w:hAnsi="Times New Roman" w:cs="Times New Roman"/>
          <w:sz w:val="24"/>
          <w:szCs w:val="24"/>
          <w:lang w:val="kk-KZ"/>
        </w:rPr>
      </w:pPr>
    </w:p>
    <w:p w:rsidR="00F46900" w:rsidRPr="00E45F2A" w:rsidRDefault="00F46900" w:rsidP="00E45F2A">
      <w:pPr>
        <w:spacing w:after="0" w:line="240" w:lineRule="auto"/>
        <w:jc w:val="both"/>
        <w:rPr>
          <w:rFonts w:ascii="Times New Roman" w:hAnsi="Times New Roman" w:cs="Times New Roman"/>
          <w:sz w:val="24"/>
          <w:szCs w:val="24"/>
          <w:lang w:val="kk-KZ"/>
        </w:rPr>
      </w:pPr>
    </w:p>
    <w:p w:rsidR="005B534C" w:rsidRPr="00E45F2A" w:rsidRDefault="005B534C"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Баспаға М.Әуезов атындағы ОҚМУ-нің Әдістемелік Кеңесі  ұсынған</w:t>
      </w:r>
    </w:p>
    <w:p w:rsidR="005B534C" w:rsidRPr="00E45F2A" w:rsidRDefault="005B534C"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 № </w:t>
      </w:r>
      <w:r w:rsidR="0002471B">
        <w:rPr>
          <w:rFonts w:ascii="Times New Roman" w:hAnsi="Times New Roman" w:cs="Times New Roman"/>
          <w:sz w:val="24"/>
          <w:szCs w:val="24"/>
          <w:lang w:val="kk-KZ"/>
        </w:rPr>
        <w:t>____</w:t>
      </w:r>
      <w:r w:rsidR="00F46900" w:rsidRPr="00E45F2A">
        <w:rPr>
          <w:rFonts w:ascii="Times New Roman" w:hAnsi="Times New Roman" w:cs="Times New Roman"/>
          <w:sz w:val="24"/>
          <w:szCs w:val="24"/>
          <w:lang w:val="kk-KZ"/>
        </w:rPr>
        <w:t xml:space="preserve">  Хаттама</w:t>
      </w:r>
      <w:r w:rsidR="0002471B">
        <w:rPr>
          <w:rFonts w:ascii="Times New Roman" w:hAnsi="Times New Roman" w:cs="Times New Roman"/>
          <w:sz w:val="24"/>
          <w:szCs w:val="24"/>
          <w:lang w:val="kk-KZ"/>
        </w:rPr>
        <w:t xml:space="preserve"> ____</w:t>
      </w:r>
      <w:r w:rsidR="00F46900" w:rsidRPr="00E45F2A">
        <w:rPr>
          <w:rFonts w:ascii="Times New Roman" w:hAnsi="Times New Roman" w:cs="Times New Roman"/>
          <w:sz w:val="24"/>
          <w:szCs w:val="24"/>
          <w:lang w:val="kk-KZ"/>
        </w:rPr>
        <w:t xml:space="preserve">  </w:t>
      </w:r>
      <w:r w:rsidR="0002471B">
        <w:rPr>
          <w:rFonts w:ascii="Times New Roman" w:hAnsi="Times New Roman" w:cs="Times New Roman"/>
          <w:sz w:val="24"/>
          <w:szCs w:val="24"/>
          <w:lang w:val="kk-KZ"/>
        </w:rPr>
        <w:t>________</w:t>
      </w:r>
      <w:r w:rsidR="00F46900" w:rsidRPr="00E45F2A">
        <w:rPr>
          <w:rFonts w:ascii="Times New Roman" w:hAnsi="Times New Roman" w:cs="Times New Roman"/>
          <w:sz w:val="24"/>
          <w:szCs w:val="24"/>
          <w:lang w:val="kk-KZ"/>
        </w:rPr>
        <w:t xml:space="preserve"> </w:t>
      </w:r>
      <w:r w:rsidR="0002471B">
        <w:rPr>
          <w:rFonts w:ascii="Times New Roman" w:hAnsi="Times New Roman" w:cs="Times New Roman"/>
          <w:sz w:val="24"/>
          <w:szCs w:val="24"/>
          <w:lang w:val="kk-KZ"/>
        </w:rPr>
        <w:t>2017</w:t>
      </w:r>
      <w:r w:rsidRPr="00E45F2A">
        <w:rPr>
          <w:rFonts w:ascii="Times New Roman" w:hAnsi="Times New Roman" w:cs="Times New Roman"/>
          <w:sz w:val="24"/>
          <w:szCs w:val="24"/>
          <w:lang w:val="kk-KZ"/>
        </w:rPr>
        <w:t>жыл)</w:t>
      </w:r>
    </w:p>
    <w:p w:rsidR="005B534C" w:rsidRPr="00E45F2A" w:rsidRDefault="005B534C" w:rsidP="00E45F2A">
      <w:pPr>
        <w:spacing w:after="0" w:line="240" w:lineRule="auto"/>
        <w:jc w:val="both"/>
        <w:rPr>
          <w:rFonts w:ascii="Times New Roman" w:hAnsi="Times New Roman" w:cs="Times New Roman"/>
          <w:sz w:val="24"/>
          <w:szCs w:val="24"/>
          <w:lang w:val="kk-KZ"/>
        </w:rPr>
      </w:pPr>
    </w:p>
    <w:p w:rsidR="005B534C" w:rsidRPr="00E45F2A" w:rsidRDefault="005B534C" w:rsidP="00E45F2A">
      <w:pPr>
        <w:spacing w:after="0" w:line="240" w:lineRule="auto"/>
        <w:jc w:val="both"/>
        <w:rPr>
          <w:rFonts w:ascii="Times New Roman" w:hAnsi="Times New Roman" w:cs="Times New Roman"/>
          <w:sz w:val="24"/>
          <w:szCs w:val="24"/>
          <w:lang w:val="kk-KZ"/>
        </w:rPr>
      </w:pPr>
    </w:p>
    <w:p w:rsidR="005B534C" w:rsidRPr="00346B99" w:rsidRDefault="005B534C" w:rsidP="00E45F2A">
      <w:pPr>
        <w:spacing w:after="0" w:line="240" w:lineRule="auto"/>
        <w:jc w:val="both"/>
        <w:rPr>
          <w:rFonts w:ascii="Times New Roman" w:hAnsi="Times New Roman" w:cs="Times New Roman"/>
          <w:sz w:val="24"/>
          <w:szCs w:val="24"/>
          <w:lang w:val="kk-KZ"/>
        </w:rPr>
      </w:pPr>
    </w:p>
    <w:p w:rsidR="001F2A4D" w:rsidRPr="00346B99" w:rsidRDefault="001F2A4D" w:rsidP="00E45F2A">
      <w:pPr>
        <w:spacing w:after="0" w:line="240" w:lineRule="auto"/>
        <w:jc w:val="both"/>
        <w:rPr>
          <w:rFonts w:ascii="Times New Roman" w:hAnsi="Times New Roman" w:cs="Times New Roman"/>
          <w:sz w:val="24"/>
          <w:szCs w:val="24"/>
          <w:lang w:val="kk-KZ"/>
        </w:rPr>
      </w:pPr>
    </w:p>
    <w:p w:rsidR="001F2A4D" w:rsidRPr="00346B99" w:rsidRDefault="001F2A4D" w:rsidP="00E45F2A">
      <w:pPr>
        <w:spacing w:after="0" w:line="240" w:lineRule="auto"/>
        <w:jc w:val="both"/>
        <w:rPr>
          <w:rFonts w:ascii="Times New Roman" w:hAnsi="Times New Roman" w:cs="Times New Roman"/>
          <w:sz w:val="24"/>
          <w:szCs w:val="24"/>
          <w:lang w:val="kk-KZ"/>
        </w:rPr>
      </w:pPr>
    </w:p>
    <w:p w:rsidR="001F2A4D" w:rsidRPr="00346B99" w:rsidRDefault="001F2A4D" w:rsidP="00E45F2A">
      <w:pPr>
        <w:spacing w:after="0" w:line="240" w:lineRule="auto"/>
        <w:jc w:val="both"/>
        <w:rPr>
          <w:rFonts w:ascii="Times New Roman" w:hAnsi="Times New Roman" w:cs="Times New Roman"/>
          <w:sz w:val="24"/>
          <w:szCs w:val="24"/>
          <w:lang w:val="kk-KZ"/>
        </w:rPr>
      </w:pPr>
    </w:p>
    <w:p w:rsidR="001F2A4D" w:rsidRPr="00346B99" w:rsidRDefault="001F2A4D" w:rsidP="00E45F2A">
      <w:pPr>
        <w:spacing w:after="0" w:line="240" w:lineRule="auto"/>
        <w:jc w:val="both"/>
        <w:rPr>
          <w:rFonts w:ascii="Times New Roman" w:hAnsi="Times New Roman" w:cs="Times New Roman"/>
          <w:sz w:val="24"/>
          <w:szCs w:val="24"/>
          <w:lang w:val="kk-KZ"/>
        </w:rPr>
      </w:pPr>
    </w:p>
    <w:p w:rsidR="001F2A4D" w:rsidRPr="00346B99" w:rsidRDefault="001F2A4D" w:rsidP="00E45F2A">
      <w:pPr>
        <w:spacing w:after="0" w:line="240" w:lineRule="auto"/>
        <w:jc w:val="both"/>
        <w:rPr>
          <w:rFonts w:ascii="Times New Roman" w:hAnsi="Times New Roman" w:cs="Times New Roman"/>
          <w:sz w:val="24"/>
          <w:szCs w:val="24"/>
          <w:lang w:val="kk-KZ"/>
        </w:rPr>
      </w:pPr>
    </w:p>
    <w:p w:rsidR="001F2A4D" w:rsidRPr="00346B99" w:rsidRDefault="001F2A4D" w:rsidP="00E45F2A">
      <w:pPr>
        <w:spacing w:after="0" w:line="240" w:lineRule="auto"/>
        <w:jc w:val="both"/>
        <w:rPr>
          <w:rFonts w:ascii="Times New Roman" w:hAnsi="Times New Roman" w:cs="Times New Roman"/>
          <w:sz w:val="24"/>
          <w:szCs w:val="24"/>
          <w:lang w:val="kk-KZ"/>
        </w:rPr>
      </w:pPr>
    </w:p>
    <w:p w:rsidR="001F2A4D" w:rsidRPr="00346B99" w:rsidRDefault="001F2A4D" w:rsidP="00E45F2A">
      <w:pPr>
        <w:spacing w:after="0" w:line="240" w:lineRule="auto"/>
        <w:jc w:val="both"/>
        <w:rPr>
          <w:rFonts w:ascii="Times New Roman" w:hAnsi="Times New Roman" w:cs="Times New Roman"/>
          <w:sz w:val="24"/>
          <w:szCs w:val="24"/>
          <w:lang w:val="kk-KZ"/>
        </w:rPr>
      </w:pPr>
    </w:p>
    <w:p w:rsidR="001F2A4D" w:rsidRPr="00346B99" w:rsidRDefault="001F2A4D" w:rsidP="00E45F2A">
      <w:pPr>
        <w:spacing w:after="0" w:line="240" w:lineRule="auto"/>
        <w:jc w:val="both"/>
        <w:rPr>
          <w:rFonts w:ascii="Times New Roman" w:hAnsi="Times New Roman" w:cs="Times New Roman"/>
          <w:sz w:val="24"/>
          <w:szCs w:val="24"/>
          <w:lang w:val="kk-KZ"/>
        </w:rPr>
      </w:pPr>
    </w:p>
    <w:p w:rsidR="001F2A4D" w:rsidRPr="00346B99" w:rsidRDefault="001F2A4D" w:rsidP="00E45F2A">
      <w:pPr>
        <w:spacing w:after="0" w:line="240" w:lineRule="auto"/>
        <w:jc w:val="both"/>
        <w:rPr>
          <w:rFonts w:ascii="Times New Roman" w:hAnsi="Times New Roman" w:cs="Times New Roman"/>
          <w:sz w:val="24"/>
          <w:szCs w:val="24"/>
          <w:lang w:val="kk-KZ"/>
        </w:rPr>
      </w:pPr>
    </w:p>
    <w:p w:rsidR="001F2A4D" w:rsidRPr="00346B99" w:rsidRDefault="001F2A4D" w:rsidP="00E45F2A">
      <w:pPr>
        <w:spacing w:after="0" w:line="240" w:lineRule="auto"/>
        <w:jc w:val="both"/>
        <w:rPr>
          <w:rFonts w:ascii="Times New Roman" w:hAnsi="Times New Roman" w:cs="Times New Roman"/>
          <w:sz w:val="24"/>
          <w:szCs w:val="24"/>
          <w:lang w:val="kk-KZ"/>
        </w:rPr>
      </w:pPr>
    </w:p>
    <w:p w:rsidR="001F2A4D" w:rsidRPr="00346B99" w:rsidRDefault="001F2A4D" w:rsidP="00E45F2A">
      <w:pPr>
        <w:spacing w:after="0" w:line="240" w:lineRule="auto"/>
        <w:jc w:val="both"/>
        <w:rPr>
          <w:rFonts w:ascii="Times New Roman" w:hAnsi="Times New Roman" w:cs="Times New Roman"/>
          <w:sz w:val="24"/>
          <w:szCs w:val="24"/>
          <w:lang w:val="kk-KZ"/>
        </w:rPr>
      </w:pPr>
    </w:p>
    <w:p w:rsidR="001F2A4D" w:rsidRPr="00346B99" w:rsidRDefault="001F2A4D" w:rsidP="00E45F2A">
      <w:pPr>
        <w:spacing w:after="0" w:line="240" w:lineRule="auto"/>
        <w:jc w:val="both"/>
        <w:rPr>
          <w:rFonts w:ascii="Times New Roman" w:hAnsi="Times New Roman" w:cs="Times New Roman"/>
          <w:sz w:val="24"/>
          <w:szCs w:val="24"/>
          <w:lang w:val="kk-KZ"/>
        </w:rPr>
      </w:pPr>
    </w:p>
    <w:p w:rsidR="001F2A4D" w:rsidRPr="00346B99" w:rsidRDefault="001F2A4D" w:rsidP="00E45F2A">
      <w:pPr>
        <w:spacing w:after="0" w:line="240" w:lineRule="auto"/>
        <w:jc w:val="both"/>
        <w:rPr>
          <w:rFonts w:ascii="Times New Roman" w:hAnsi="Times New Roman" w:cs="Times New Roman"/>
          <w:sz w:val="24"/>
          <w:szCs w:val="24"/>
          <w:lang w:val="kk-KZ"/>
        </w:rPr>
      </w:pPr>
    </w:p>
    <w:p w:rsidR="005B534C" w:rsidRPr="00E45F2A" w:rsidRDefault="005B534C" w:rsidP="00E45F2A">
      <w:pPr>
        <w:spacing w:after="0" w:line="240" w:lineRule="auto"/>
        <w:jc w:val="both"/>
        <w:rPr>
          <w:rFonts w:ascii="Times New Roman" w:hAnsi="Times New Roman" w:cs="Times New Roman"/>
          <w:sz w:val="24"/>
          <w:szCs w:val="24"/>
          <w:lang w:val="kk-KZ"/>
        </w:rPr>
      </w:pPr>
    </w:p>
    <w:p w:rsidR="001D283C" w:rsidRPr="00E45F2A" w:rsidRDefault="005B534C" w:rsidP="00E45F2A">
      <w:pPr>
        <w:spacing w:after="0" w:line="240" w:lineRule="auto"/>
        <w:jc w:val="both"/>
        <w:rPr>
          <w:rFonts w:ascii="Times New Roman" w:hAnsi="Times New Roman" w:cs="Times New Roman"/>
          <w:spacing w:val="-1"/>
          <w:sz w:val="24"/>
          <w:szCs w:val="24"/>
          <w:lang w:val="kk-KZ"/>
        </w:rPr>
      </w:pPr>
      <w:r w:rsidRPr="00E45F2A">
        <w:rPr>
          <w:rFonts w:ascii="Times New Roman" w:hAnsi="Times New Roman" w:cs="Times New Roman"/>
          <w:sz w:val="24"/>
          <w:szCs w:val="24"/>
          <w:lang w:val="kk-KZ" w:eastAsia="ko-KR"/>
        </w:rPr>
        <w:t xml:space="preserve">© </w:t>
      </w:r>
      <w:r w:rsidRPr="00E45F2A">
        <w:rPr>
          <w:rFonts w:ascii="Times New Roman" w:hAnsi="Times New Roman" w:cs="Times New Roman"/>
          <w:sz w:val="24"/>
          <w:szCs w:val="24"/>
          <w:lang w:val="kk-KZ"/>
        </w:rPr>
        <w:t>М.О.Әуезов атындағы Оңтүстік Қазақста</w:t>
      </w:r>
      <w:r w:rsidR="003B4608" w:rsidRPr="00E45F2A">
        <w:rPr>
          <w:rFonts w:ascii="Times New Roman" w:hAnsi="Times New Roman" w:cs="Times New Roman"/>
          <w:sz w:val="24"/>
          <w:szCs w:val="24"/>
          <w:lang w:val="kk-KZ"/>
        </w:rPr>
        <w:t>н</w:t>
      </w:r>
      <w:r w:rsidR="0002471B">
        <w:rPr>
          <w:rFonts w:ascii="Times New Roman" w:hAnsi="Times New Roman" w:cs="Times New Roman"/>
          <w:sz w:val="24"/>
          <w:szCs w:val="24"/>
          <w:lang w:val="kk-KZ"/>
        </w:rPr>
        <w:t xml:space="preserve"> Мемлекеттік Университеті, 2017</w:t>
      </w:r>
      <w:r w:rsidRPr="00E45F2A">
        <w:rPr>
          <w:rFonts w:ascii="Times New Roman" w:hAnsi="Times New Roman" w:cs="Times New Roman"/>
          <w:sz w:val="24"/>
          <w:szCs w:val="24"/>
          <w:lang w:val="kk-KZ"/>
        </w:rPr>
        <w:t xml:space="preserve"> ж</w:t>
      </w:r>
      <w:r w:rsidRPr="00E45F2A">
        <w:rPr>
          <w:rFonts w:ascii="Times New Roman" w:hAnsi="Times New Roman" w:cs="Times New Roman"/>
          <w:spacing w:val="-1"/>
          <w:sz w:val="24"/>
          <w:szCs w:val="24"/>
          <w:lang w:val="kk-KZ"/>
        </w:rPr>
        <w:t xml:space="preserve"> Баспаға шығаруға жауапты:  </w:t>
      </w:r>
      <w:r w:rsidR="00AA4DAD">
        <w:rPr>
          <w:rFonts w:ascii="Times New Roman" w:hAnsi="Times New Roman" w:cs="Times New Roman"/>
          <w:spacing w:val="-1"/>
          <w:sz w:val="24"/>
          <w:szCs w:val="24"/>
          <w:lang w:val="kk-KZ"/>
        </w:rPr>
        <w:t xml:space="preserve">э.ғ.к., доцент Айдаров Т.А., </w:t>
      </w:r>
      <w:r w:rsidRPr="00E45F2A">
        <w:rPr>
          <w:rFonts w:ascii="Times New Roman" w:hAnsi="Times New Roman" w:cs="Times New Roman"/>
          <w:spacing w:val="-1"/>
          <w:sz w:val="24"/>
          <w:szCs w:val="24"/>
          <w:lang w:val="kk-KZ"/>
        </w:rPr>
        <w:t>аға оқытушы</w:t>
      </w:r>
      <w:r w:rsidR="001D283C" w:rsidRPr="00E45F2A">
        <w:rPr>
          <w:rFonts w:ascii="Times New Roman" w:hAnsi="Times New Roman" w:cs="Times New Roman"/>
          <w:spacing w:val="-1"/>
          <w:sz w:val="24"/>
          <w:szCs w:val="24"/>
          <w:lang w:val="kk-KZ"/>
        </w:rPr>
        <w:t xml:space="preserve"> </w:t>
      </w:r>
      <w:r w:rsidRPr="00E45F2A">
        <w:rPr>
          <w:rFonts w:ascii="Times New Roman" w:hAnsi="Times New Roman" w:cs="Times New Roman"/>
          <w:spacing w:val="-1"/>
          <w:sz w:val="24"/>
          <w:szCs w:val="24"/>
          <w:lang w:val="kk-KZ"/>
        </w:rPr>
        <w:t>Тулеева А.</w:t>
      </w:r>
      <w:r w:rsidR="00EE2EA0" w:rsidRPr="00E45F2A">
        <w:rPr>
          <w:rFonts w:ascii="Times New Roman" w:hAnsi="Times New Roman" w:cs="Times New Roman"/>
          <w:spacing w:val="-1"/>
          <w:sz w:val="24"/>
          <w:szCs w:val="24"/>
          <w:lang w:val="kk-KZ"/>
        </w:rPr>
        <w:t>Ж.</w:t>
      </w:r>
    </w:p>
    <w:p w:rsidR="003B4608" w:rsidRPr="00E45F2A" w:rsidRDefault="003B4608" w:rsidP="00E45F2A">
      <w:pPr>
        <w:spacing w:after="0" w:line="240" w:lineRule="auto"/>
        <w:jc w:val="center"/>
        <w:rPr>
          <w:rFonts w:ascii="Times New Roman" w:hAnsi="Times New Roman" w:cs="Times New Roman"/>
          <w:b/>
          <w:sz w:val="24"/>
          <w:szCs w:val="24"/>
          <w:lang w:val="kk-KZ"/>
        </w:rPr>
      </w:pPr>
    </w:p>
    <w:p w:rsidR="005B534C" w:rsidRPr="00E45F2A" w:rsidRDefault="005B534C" w:rsidP="00E45F2A">
      <w:pPr>
        <w:spacing w:after="0" w:line="240" w:lineRule="auto"/>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lastRenderedPageBreak/>
        <w:t>Кіріспе</w:t>
      </w:r>
    </w:p>
    <w:p w:rsidR="005B534C" w:rsidRPr="00E45F2A" w:rsidRDefault="005B534C" w:rsidP="00E45F2A">
      <w:pPr>
        <w:spacing w:after="0" w:line="240" w:lineRule="auto"/>
        <w:jc w:val="center"/>
        <w:rPr>
          <w:rFonts w:ascii="Times New Roman" w:hAnsi="Times New Roman" w:cs="Times New Roman"/>
          <w:b/>
          <w:sz w:val="24"/>
          <w:szCs w:val="24"/>
          <w:lang w:val="kk-KZ"/>
        </w:rPr>
      </w:pPr>
    </w:p>
    <w:p w:rsidR="000875E5" w:rsidRPr="00E45F2A" w:rsidRDefault="000875E5" w:rsidP="00E45F2A">
      <w:pPr>
        <w:pStyle w:val="Default"/>
        <w:jc w:val="both"/>
        <w:rPr>
          <w:lang w:val="kk-KZ"/>
        </w:rPr>
      </w:pPr>
      <w:r w:rsidRPr="00E45F2A">
        <w:rPr>
          <w:lang w:val="kk-KZ"/>
        </w:rPr>
        <w:t xml:space="preserve">         Қазақстан Республикасының мемлекеттік индустриалды-инновациялық бағдарламасын жүзеге асыру бойынша, біздің еліміздің дүниежүзілік сауда ұйымына кіруі, қазіргі кездегі басқару жүйесін өзгертуі қажет, отандық жəне шетелдік тəжірибеге негізделе отырып халықаралық талаптарға сəйкес жоғары нəтижелі жəне сапалы деңгейде реформалау. </w:t>
      </w:r>
    </w:p>
    <w:p w:rsidR="000875E5" w:rsidRPr="00E45F2A" w:rsidRDefault="000875E5" w:rsidP="00E45F2A">
      <w:pPr>
        <w:spacing w:after="0" w:line="240" w:lineRule="auto"/>
        <w:jc w:val="both"/>
        <w:rPr>
          <w:rFonts w:ascii="Times New Roman" w:hAnsi="Times New Roman" w:cs="Times New Roman"/>
          <w:i/>
          <w:color w:val="000000"/>
          <w:sz w:val="24"/>
          <w:szCs w:val="24"/>
          <w:lang w:val="kk-KZ"/>
        </w:rPr>
      </w:pPr>
      <w:r w:rsidRPr="00E45F2A">
        <w:rPr>
          <w:rFonts w:ascii="Times New Roman" w:hAnsi="Times New Roman" w:cs="Times New Roman"/>
          <w:color w:val="000000"/>
          <w:sz w:val="24"/>
          <w:szCs w:val="24"/>
          <w:lang w:val="kk-KZ"/>
        </w:rPr>
        <w:t xml:space="preserve">        Бүгінде әлемдік тәжірибе және әлемдік қоғамдастық экономиканың әр түрлі салаларындағы заманауи менеджмент теориясы мен әдістемесі және жоғарғы деңгейде көніл бөлумен зерттеуге бағытталған. Экономикалық дамыған мемлекеттер ғылыми-техникалық дамуда және жаңалықтар еңгізуде жоғары орын алуда.</w:t>
      </w:r>
    </w:p>
    <w:p w:rsidR="000875E5" w:rsidRPr="00E45F2A" w:rsidRDefault="000875E5" w:rsidP="00E45F2A">
      <w:pPr>
        <w:tabs>
          <w:tab w:val="num" w:pos="0"/>
        </w:tabs>
        <w:spacing w:after="0" w:line="240" w:lineRule="auto"/>
        <w:jc w:val="both"/>
        <w:rPr>
          <w:rFonts w:ascii="Times New Roman" w:hAnsi="Times New Roman" w:cs="Times New Roman"/>
          <w:color w:val="000000"/>
          <w:sz w:val="24"/>
          <w:szCs w:val="24"/>
          <w:lang w:val="kk-KZ"/>
        </w:rPr>
      </w:pPr>
      <w:r w:rsidRPr="00E45F2A">
        <w:rPr>
          <w:rFonts w:ascii="Times New Roman" w:hAnsi="Times New Roman" w:cs="Times New Roman"/>
          <w:sz w:val="24"/>
          <w:szCs w:val="24"/>
          <w:lang w:val="kk-KZ"/>
        </w:rPr>
        <w:t xml:space="preserve">       </w:t>
      </w:r>
      <w:r w:rsidR="005B534C" w:rsidRPr="00E45F2A">
        <w:rPr>
          <w:rFonts w:ascii="Times New Roman" w:hAnsi="Times New Roman" w:cs="Times New Roman"/>
          <w:sz w:val="24"/>
          <w:szCs w:val="24"/>
          <w:lang w:val="kk-KZ"/>
        </w:rPr>
        <w:t>Осы тұрғыдан қарағанда студе</w:t>
      </w:r>
      <w:r w:rsidR="00422D51" w:rsidRPr="00E45F2A">
        <w:rPr>
          <w:rFonts w:ascii="Times New Roman" w:hAnsi="Times New Roman" w:cs="Times New Roman"/>
          <w:sz w:val="24"/>
          <w:szCs w:val="24"/>
          <w:lang w:val="kk-KZ"/>
        </w:rPr>
        <w:t>н</w:t>
      </w:r>
      <w:r w:rsidR="005B534C" w:rsidRPr="00E45F2A">
        <w:rPr>
          <w:rFonts w:ascii="Times New Roman" w:hAnsi="Times New Roman" w:cs="Times New Roman"/>
          <w:sz w:val="24"/>
          <w:szCs w:val="24"/>
          <w:lang w:val="kk-KZ"/>
        </w:rPr>
        <w:t>т</w:t>
      </w:r>
      <w:r w:rsidRPr="00E45F2A">
        <w:rPr>
          <w:rFonts w:ascii="Times New Roman" w:hAnsi="Times New Roman" w:cs="Times New Roman"/>
          <w:sz w:val="24"/>
          <w:szCs w:val="24"/>
          <w:lang w:val="kk-KZ"/>
        </w:rPr>
        <w:t xml:space="preserve"> </w:t>
      </w:r>
      <w:r w:rsidRPr="00E45F2A">
        <w:rPr>
          <w:rFonts w:ascii="Times New Roman" w:hAnsi="Times New Roman" w:cs="Times New Roman"/>
          <w:color w:val="000000"/>
          <w:sz w:val="24"/>
          <w:szCs w:val="24"/>
          <w:lang w:val="kk-KZ"/>
        </w:rPr>
        <w:t xml:space="preserve">бүгінгі күнгі менеджмент тұжырымдамаларын сапалы ұғынып, оларды кәсіпорын тәжірибесінде ұтымды қолдана білуі  міндетті шарт, қоғаммен жұмыс істеу  туралы түсініктері бойынша құзіретті болуы тиіс. </w:t>
      </w:r>
      <w:r w:rsidRPr="00E45F2A">
        <w:rPr>
          <w:rFonts w:ascii="Times New Roman" w:hAnsi="Times New Roman" w:cs="Times New Roman"/>
          <w:noProof/>
          <w:color w:val="000000"/>
          <w:spacing w:val="3"/>
          <w:sz w:val="24"/>
          <w:szCs w:val="24"/>
          <w:lang w:val="kk-KZ"/>
        </w:rPr>
        <w:t>Осындай білім деңгейіне қол жеткізуге аталмыш курсты төменде</w:t>
      </w:r>
      <w:r w:rsidRPr="00E45F2A">
        <w:rPr>
          <w:rFonts w:ascii="Times New Roman" w:hAnsi="Times New Roman" w:cs="Times New Roman"/>
          <w:noProof/>
          <w:color w:val="000000"/>
          <w:spacing w:val="3"/>
          <w:sz w:val="24"/>
          <w:szCs w:val="24"/>
          <w:lang w:val="kk-KZ"/>
        </w:rPr>
        <w:br/>
      </w:r>
      <w:r w:rsidRPr="00E45F2A">
        <w:rPr>
          <w:rFonts w:ascii="Times New Roman" w:hAnsi="Times New Roman" w:cs="Times New Roman"/>
          <w:noProof/>
          <w:color w:val="000000"/>
          <w:spacing w:val="9"/>
          <w:sz w:val="24"/>
          <w:szCs w:val="24"/>
          <w:lang w:val="kk-KZ"/>
        </w:rPr>
        <w:t>келтірілген тақырыптар мен негізгі сұрақтар аясында терең оқып-үйрену қ</w:t>
      </w:r>
      <w:r w:rsidRPr="00E45F2A">
        <w:rPr>
          <w:rFonts w:ascii="Times New Roman" w:hAnsi="Times New Roman" w:cs="Times New Roman"/>
          <w:noProof/>
          <w:color w:val="000000"/>
          <w:spacing w:val="-1"/>
          <w:sz w:val="24"/>
          <w:szCs w:val="24"/>
          <w:lang w:val="kk-KZ"/>
        </w:rPr>
        <w:t>олқабыс етеді.</w:t>
      </w:r>
      <w:r w:rsidRPr="00E45F2A">
        <w:rPr>
          <w:rFonts w:ascii="Times New Roman" w:hAnsi="Times New Roman" w:cs="Times New Roman"/>
          <w:noProof/>
          <w:color w:val="000000"/>
          <w:sz w:val="24"/>
          <w:szCs w:val="24"/>
          <w:lang w:val="kk-KZ"/>
        </w:rPr>
        <w:tab/>
      </w:r>
    </w:p>
    <w:p w:rsidR="005B534C" w:rsidRPr="00E45F2A" w:rsidRDefault="005B534C" w:rsidP="00E45F2A">
      <w:pPr>
        <w:spacing w:after="0" w:line="240" w:lineRule="auto"/>
        <w:ind w:firstLine="567"/>
        <w:jc w:val="both"/>
        <w:rPr>
          <w:rFonts w:ascii="Times New Roman" w:hAnsi="Times New Roman" w:cs="Times New Roman"/>
          <w:sz w:val="24"/>
          <w:szCs w:val="24"/>
          <w:lang w:val="kk-KZ"/>
        </w:rPr>
      </w:pPr>
      <w:r w:rsidRPr="00E45F2A">
        <w:rPr>
          <w:rFonts w:ascii="Times New Roman" w:hAnsi="Times New Roman" w:cs="Times New Roman"/>
          <w:i/>
          <w:sz w:val="24"/>
          <w:szCs w:val="24"/>
          <w:lang w:val="kk-KZ"/>
        </w:rPr>
        <w:t>Пәннің әдістемелік негізі</w:t>
      </w:r>
      <w:r w:rsidRPr="00E45F2A">
        <w:rPr>
          <w:rFonts w:ascii="Times New Roman" w:hAnsi="Times New Roman" w:cs="Times New Roman"/>
          <w:sz w:val="24"/>
          <w:szCs w:val="24"/>
          <w:lang w:val="kk-KZ"/>
        </w:rPr>
        <w:t>: пән материалдарын жақсы қабылдап және сапалы игеру үшін арнайы білім, дағды, машықтануды қалыптастыруға бағытталған, оның ішінде жағдайлық мәселелер, тесттер, іскерлік ойындар және</w:t>
      </w:r>
      <w:r w:rsidR="00380844" w:rsidRPr="00E45F2A">
        <w:rPr>
          <w:rFonts w:ascii="Times New Roman" w:hAnsi="Times New Roman" w:cs="Times New Roman"/>
          <w:sz w:val="24"/>
          <w:szCs w:val="24"/>
          <w:lang w:val="kk-KZ"/>
        </w:rPr>
        <w:t xml:space="preserve"> </w:t>
      </w:r>
      <w:r w:rsidRPr="00E45F2A">
        <w:rPr>
          <w:rFonts w:ascii="Times New Roman" w:hAnsi="Times New Roman" w:cs="Times New Roman"/>
          <w:sz w:val="24"/>
          <w:szCs w:val="24"/>
          <w:lang w:val="kk-KZ"/>
        </w:rPr>
        <w:t xml:space="preserve">т.б., оқытудың «тренажерлық» әдістерін қолданған тиімді. </w:t>
      </w:r>
      <w:r w:rsidRPr="00E45F2A">
        <w:rPr>
          <w:rFonts w:ascii="Times New Roman" w:hAnsi="Times New Roman" w:cs="Times New Roman"/>
          <w:sz w:val="24"/>
          <w:szCs w:val="24"/>
          <w:lang w:val="kk-KZ"/>
        </w:rPr>
        <w:tab/>
        <w:t>Әдістемелік нұсқауда берілген тақырыптар</w:t>
      </w:r>
      <w:r w:rsidR="0002471B">
        <w:rPr>
          <w:rFonts w:ascii="Times New Roman" w:hAnsi="Times New Roman" w:cs="Times New Roman"/>
          <w:sz w:val="24"/>
          <w:szCs w:val="24"/>
          <w:lang w:val="kk-KZ"/>
        </w:rPr>
        <w:t xml:space="preserve"> «Баламалы</w:t>
      </w:r>
      <w:r w:rsidR="000875E5" w:rsidRPr="00E45F2A">
        <w:rPr>
          <w:rFonts w:ascii="Times New Roman" w:hAnsi="Times New Roman" w:cs="Times New Roman"/>
          <w:sz w:val="24"/>
          <w:szCs w:val="24"/>
          <w:lang w:val="kk-KZ"/>
        </w:rPr>
        <w:t xml:space="preserve"> менеджмент</w:t>
      </w:r>
      <w:r w:rsidRPr="00E45F2A">
        <w:rPr>
          <w:rFonts w:ascii="Times New Roman" w:hAnsi="Times New Roman" w:cs="Times New Roman"/>
          <w:sz w:val="24"/>
          <w:szCs w:val="24"/>
          <w:lang w:val="kk-KZ"/>
        </w:rPr>
        <w:t>» пәнінің типтік  бағдарламасына толық сәйкес келеді.</w:t>
      </w:r>
    </w:p>
    <w:p w:rsidR="005B534C" w:rsidRPr="00E45F2A" w:rsidRDefault="005B534C"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ab/>
        <w:t xml:space="preserve">Қазіргі таңда, қоғамымыздың ақпараттық техникалар мен компьютер техникасы, интернет жүйесі дамуына байланысты студенттердің шығармашылық белсенділік мүмкіншіліктері,  ғылымға деген көзқарастары арта түсуде. Сондықтан, </w:t>
      </w:r>
      <w:r w:rsidR="0002471B">
        <w:rPr>
          <w:rFonts w:ascii="Times New Roman" w:hAnsi="Times New Roman" w:cs="Times New Roman"/>
          <w:sz w:val="24"/>
          <w:szCs w:val="24"/>
          <w:lang w:val="kk-KZ"/>
        </w:rPr>
        <w:t>оқытушы білім беріп қана қоймай</w:t>
      </w:r>
      <w:r w:rsidRPr="00E45F2A">
        <w:rPr>
          <w:rFonts w:ascii="Times New Roman" w:hAnsi="Times New Roman" w:cs="Times New Roman"/>
          <w:sz w:val="24"/>
          <w:szCs w:val="24"/>
          <w:lang w:val="kk-KZ"/>
        </w:rPr>
        <w:t>, студенттердің шығармашылық белсенділігін, ізденістерін, ой-пікірлерін, заңдылықтарын, ой-өрістерінің дамуына ықпал етуі керек.</w:t>
      </w:r>
    </w:p>
    <w:p w:rsidR="005B534C" w:rsidRPr="00E45F2A" w:rsidRDefault="005B534C"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ab/>
        <w:t xml:space="preserve">Әдістемелік нұсқауда кредиттік технология жүйесі бойынша  білім берілетін студентердің өзіндік  жұмысының  талаптары, міндеттері, тапсырма сұрақтарын әзірлеу, пайдалану шаралары  және семинар сабақтарының өтілу әдістері мен  қолданылатын әдебиеттер тізімі, жеке жұмыстардың ұйымдастыру тәсілдері қарастырылған. </w:t>
      </w:r>
    </w:p>
    <w:p w:rsidR="005B534C" w:rsidRPr="00E45F2A" w:rsidRDefault="005B534C"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r w:rsidRPr="00E45F2A">
        <w:rPr>
          <w:rFonts w:ascii="Times New Roman" w:hAnsi="Times New Roman" w:cs="Times New Roman"/>
          <w:b/>
          <w:sz w:val="24"/>
          <w:szCs w:val="24"/>
          <w:lang w:val="kk-KZ"/>
        </w:rPr>
        <w:tab/>
      </w:r>
    </w:p>
    <w:p w:rsidR="00EE2EA0" w:rsidRPr="00E45F2A" w:rsidRDefault="00EE2EA0"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p>
    <w:p w:rsidR="00EE2EA0" w:rsidRPr="00E45F2A" w:rsidRDefault="00EE2EA0"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p>
    <w:p w:rsidR="00380844" w:rsidRPr="00E45F2A" w:rsidRDefault="00380844"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p>
    <w:p w:rsidR="00380844" w:rsidRPr="00E45F2A" w:rsidRDefault="00380844"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p>
    <w:p w:rsidR="00380844" w:rsidRPr="00E45F2A" w:rsidRDefault="00380844"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p>
    <w:p w:rsidR="00380844" w:rsidRPr="00346B99" w:rsidRDefault="00380844"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p>
    <w:p w:rsidR="001F2A4D" w:rsidRPr="00346B99" w:rsidRDefault="001F2A4D"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p>
    <w:p w:rsidR="001F2A4D" w:rsidRDefault="001F2A4D"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p>
    <w:p w:rsidR="00C26BCB" w:rsidRDefault="00C26BCB"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p>
    <w:p w:rsidR="00C26BCB" w:rsidRDefault="00C26BCB"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p>
    <w:p w:rsidR="00C26BCB" w:rsidRPr="00346B99" w:rsidRDefault="00C26BCB"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p>
    <w:p w:rsidR="001F2A4D" w:rsidRPr="00346B99" w:rsidRDefault="001F2A4D"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p>
    <w:p w:rsidR="001F2A4D" w:rsidRPr="00346B99" w:rsidRDefault="001F2A4D"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p>
    <w:p w:rsidR="001F2A4D" w:rsidRPr="00346B99" w:rsidRDefault="001F2A4D"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p>
    <w:p w:rsidR="001F2A4D" w:rsidRPr="00346B99" w:rsidRDefault="001F2A4D"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p>
    <w:p w:rsidR="001F2A4D" w:rsidRPr="00346B99" w:rsidRDefault="001F2A4D"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p>
    <w:p w:rsidR="001F2A4D" w:rsidRPr="00346B99" w:rsidRDefault="001F2A4D"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p>
    <w:p w:rsidR="001F2A4D" w:rsidRPr="00346B99" w:rsidRDefault="001F2A4D"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p>
    <w:p w:rsidR="001F2A4D" w:rsidRPr="00346B99" w:rsidRDefault="001F2A4D"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p>
    <w:p w:rsidR="00380844" w:rsidRPr="00E45F2A" w:rsidRDefault="00380844" w:rsidP="00E45F2A">
      <w:pPr>
        <w:widowControl w:val="0"/>
        <w:tabs>
          <w:tab w:val="left" w:pos="2560"/>
        </w:tabs>
        <w:autoSpaceDE w:val="0"/>
        <w:autoSpaceDN w:val="0"/>
        <w:adjustRightInd w:val="0"/>
        <w:spacing w:after="0" w:line="240" w:lineRule="auto"/>
        <w:rPr>
          <w:rFonts w:ascii="Times New Roman" w:hAnsi="Times New Roman" w:cs="Times New Roman"/>
          <w:b/>
          <w:sz w:val="24"/>
          <w:szCs w:val="24"/>
          <w:lang w:val="kk-KZ"/>
        </w:rPr>
      </w:pPr>
    </w:p>
    <w:p w:rsidR="005B534C" w:rsidRPr="00E45F2A" w:rsidRDefault="00753145" w:rsidP="00E45F2A">
      <w:pPr>
        <w:pStyle w:val="FR3"/>
        <w:tabs>
          <w:tab w:val="left" w:pos="6300"/>
        </w:tabs>
        <w:spacing w:line="240" w:lineRule="auto"/>
        <w:ind w:left="0" w:right="74"/>
        <w:jc w:val="center"/>
        <w:rPr>
          <w:rFonts w:ascii="Times New Roman" w:hAnsi="Times New Roman"/>
          <w:b/>
          <w:sz w:val="24"/>
          <w:szCs w:val="24"/>
          <w:lang w:val="kk-KZ"/>
        </w:rPr>
      </w:pPr>
      <w:r w:rsidRPr="00E45F2A">
        <w:rPr>
          <w:rFonts w:ascii="Times New Roman" w:hAnsi="Times New Roman"/>
          <w:b/>
          <w:sz w:val="24"/>
          <w:szCs w:val="24"/>
          <w:lang w:val="kk-KZ"/>
        </w:rPr>
        <w:lastRenderedPageBreak/>
        <w:t>І. Семинар</w:t>
      </w:r>
      <w:r w:rsidR="005B534C" w:rsidRPr="00E45F2A">
        <w:rPr>
          <w:rFonts w:ascii="Times New Roman" w:hAnsi="Times New Roman"/>
          <w:b/>
          <w:sz w:val="24"/>
          <w:szCs w:val="24"/>
          <w:lang w:val="kk-KZ"/>
        </w:rPr>
        <w:t xml:space="preserve"> сабақтарының мақсаты мен міндеттері</w:t>
      </w:r>
    </w:p>
    <w:p w:rsidR="005B534C" w:rsidRPr="00E45F2A" w:rsidRDefault="0002471B" w:rsidP="00E45F2A">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uk-UA"/>
        </w:rPr>
        <w:t>«</w:t>
      </w:r>
      <w:r w:rsidR="00AA4DAD">
        <w:rPr>
          <w:rFonts w:ascii="Times New Roman" w:hAnsi="Times New Roman" w:cs="Times New Roman"/>
          <w:sz w:val="24"/>
          <w:szCs w:val="24"/>
          <w:lang w:val="kk-KZ"/>
        </w:rPr>
        <w:t>Жарнамалық</w:t>
      </w:r>
      <w:r w:rsidR="00AA4DAD" w:rsidRPr="00E45F2A">
        <w:rPr>
          <w:rFonts w:ascii="Times New Roman" w:hAnsi="Times New Roman" w:cs="Times New Roman"/>
          <w:sz w:val="24"/>
          <w:szCs w:val="24"/>
          <w:lang w:val="uk-UA"/>
        </w:rPr>
        <w:t xml:space="preserve"> </w:t>
      </w:r>
      <w:r w:rsidR="00C54A07" w:rsidRPr="00E45F2A">
        <w:rPr>
          <w:rFonts w:ascii="Times New Roman" w:hAnsi="Times New Roman" w:cs="Times New Roman"/>
          <w:sz w:val="24"/>
          <w:szCs w:val="24"/>
          <w:lang w:val="uk-UA"/>
        </w:rPr>
        <w:t>менеджмент</w:t>
      </w:r>
      <w:r w:rsidR="005B534C" w:rsidRPr="00E45F2A">
        <w:rPr>
          <w:rFonts w:ascii="Times New Roman" w:hAnsi="Times New Roman" w:cs="Times New Roman"/>
          <w:sz w:val="24"/>
          <w:szCs w:val="24"/>
          <w:lang w:val="uk-UA"/>
        </w:rPr>
        <w:t xml:space="preserve">» </w:t>
      </w:r>
      <w:r w:rsidR="00753145" w:rsidRPr="00E45F2A">
        <w:rPr>
          <w:rFonts w:ascii="Times New Roman" w:hAnsi="Times New Roman" w:cs="Times New Roman"/>
          <w:sz w:val="24"/>
          <w:szCs w:val="24"/>
          <w:lang w:val="kk-KZ"/>
        </w:rPr>
        <w:t>пәні бойынша семинар</w:t>
      </w:r>
      <w:r w:rsidR="005B534C" w:rsidRPr="00E45F2A">
        <w:rPr>
          <w:rFonts w:ascii="Times New Roman" w:hAnsi="Times New Roman" w:cs="Times New Roman"/>
          <w:sz w:val="24"/>
          <w:szCs w:val="24"/>
          <w:lang w:val="kk-KZ"/>
        </w:rPr>
        <w:t>лық сабақ  «сабақ» деген жүйенің  ажыралмас бөлігі болып (бірінші бөлігі лекц</w:t>
      </w:r>
      <w:r w:rsidR="00753145" w:rsidRPr="00E45F2A">
        <w:rPr>
          <w:rFonts w:ascii="Times New Roman" w:hAnsi="Times New Roman" w:cs="Times New Roman"/>
          <w:sz w:val="24"/>
          <w:szCs w:val="24"/>
          <w:lang w:val="kk-KZ"/>
        </w:rPr>
        <w:t>ия болса, екінші бөлігі семинар</w:t>
      </w:r>
      <w:r w:rsidR="005B534C" w:rsidRPr="00E45F2A">
        <w:rPr>
          <w:rFonts w:ascii="Times New Roman" w:hAnsi="Times New Roman" w:cs="Times New Roman"/>
          <w:sz w:val="24"/>
          <w:szCs w:val="24"/>
          <w:lang w:val="kk-KZ"/>
        </w:rPr>
        <w:t xml:space="preserve">), лекцияда алынған білімдерді іс -жүзінде қолдануды  студенттерге үйретеді  және </w:t>
      </w:r>
      <w:r w:rsidR="00AA4DAD">
        <w:rPr>
          <w:rFonts w:ascii="Times New Roman" w:hAnsi="Times New Roman" w:cs="Times New Roman"/>
          <w:sz w:val="24"/>
          <w:szCs w:val="24"/>
          <w:lang w:val="kk-KZ"/>
        </w:rPr>
        <w:t>маркетинг мамандығ</w:t>
      </w:r>
      <w:r w:rsidR="005B534C" w:rsidRPr="00E45F2A">
        <w:rPr>
          <w:rFonts w:ascii="Times New Roman" w:hAnsi="Times New Roman" w:cs="Times New Roman"/>
          <w:sz w:val="24"/>
          <w:szCs w:val="24"/>
          <w:lang w:val="kk-KZ"/>
        </w:rPr>
        <w:t xml:space="preserve">ының оқу жоспарында көрсетілген сағаттар шегінде орындалады. </w:t>
      </w:r>
    </w:p>
    <w:p w:rsidR="005B534C" w:rsidRPr="00E45F2A" w:rsidRDefault="0002471B" w:rsidP="00E45F2A">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uk-UA"/>
        </w:rPr>
        <w:t>«</w:t>
      </w:r>
      <w:r w:rsidR="00AA4DAD">
        <w:rPr>
          <w:rFonts w:ascii="Times New Roman" w:hAnsi="Times New Roman" w:cs="Times New Roman"/>
          <w:sz w:val="24"/>
          <w:szCs w:val="24"/>
          <w:lang w:val="kk-KZ"/>
        </w:rPr>
        <w:t>Жарнамалық</w:t>
      </w:r>
      <w:r w:rsidR="00AA4DAD" w:rsidRPr="00E45F2A">
        <w:rPr>
          <w:rFonts w:ascii="Times New Roman" w:hAnsi="Times New Roman" w:cs="Times New Roman"/>
          <w:sz w:val="24"/>
          <w:szCs w:val="24"/>
          <w:lang w:val="uk-UA"/>
        </w:rPr>
        <w:t xml:space="preserve"> </w:t>
      </w:r>
      <w:r w:rsidR="00C54A07" w:rsidRPr="00E45F2A">
        <w:rPr>
          <w:rFonts w:ascii="Times New Roman" w:hAnsi="Times New Roman" w:cs="Times New Roman"/>
          <w:sz w:val="24"/>
          <w:szCs w:val="24"/>
          <w:lang w:val="uk-UA"/>
        </w:rPr>
        <w:t>менеджмент</w:t>
      </w:r>
      <w:r w:rsidR="005B534C" w:rsidRPr="00E45F2A">
        <w:rPr>
          <w:rFonts w:ascii="Times New Roman" w:hAnsi="Times New Roman" w:cs="Times New Roman"/>
          <w:sz w:val="24"/>
          <w:szCs w:val="24"/>
          <w:lang w:val="uk-UA"/>
        </w:rPr>
        <w:t xml:space="preserve">» </w:t>
      </w:r>
      <w:r w:rsidR="00753145" w:rsidRPr="00E45F2A">
        <w:rPr>
          <w:rFonts w:ascii="Times New Roman" w:hAnsi="Times New Roman" w:cs="Times New Roman"/>
          <w:sz w:val="24"/>
          <w:szCs w:val="24"/>
          <w:lang w:val="kk-KZ"/>
        </w:rPr>
        <w:t>пәні бойынша семинар</w:t>
      </w:r>
      <w:r w:rsidR="005B534C" w:rsidRPr="00E45F2A">
        <w:rPr>
          <w:rFonts w:ascii="Times New Roman" w:hAnsi="Times New Roman" w:cs="Times New Roman"/>
          <w:sz w:val="24"/>
          <w:szCs w:val="24"/>
          <w:lang w:val="kk-KZ"/>
        </w:rPr>
        <w:t xml:space="preserve">лық сабақтың  мақсаты –  нақты тәжірибелік міндеттерді шешуде студенттердің кәзіргі заманғы теориялық және ғылыми-техникалық әдістерді қолдану дағдысын қалыптастыру. </w:t>
      </w:r>
    </w:p>
    <w:p w:rsidR="005B534C" w:rsidRPr="00E45F2A" w:rsidRDefault="0002471B" w:rsidP="00E45F2A">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uk-UA"/>
        </w:rPr>
        <w:t>«</w:t>
      </w:r>
      <w:r w:rsidR="00AA4DAD">
        <w:rPr>
          <w:rFonts w:ascii="Times New Roman" w:hAnsi="Times New Roman" w:cs="Times New Roman"/>
          <w:sz w:val="24"/>
          <w:szCs w:val="24"/>
          <w:lang w:val="kk-KZ"/>
        </w:rPr>
        <w:t>Жарнамалық</w:t>
      </w:r>
      <w:r>
        <w:rPr>
          <w:rFonts w:ascii="Times New Roman" w:hAnsi="Times New Roman" w:cs="Times New Roman"/>
          <w:sz w:val="24"/>
          <w:szCs w:val="24"/>
          <w:lang w:val="uk-UA"/>
        </w:rPr>
        <w:t xml:space="preserve"> </w:t>
      </w:r>
      <w:r w:rsidR="00C54A07" w:rsidRPr="00E45F2A">
        <w:rPr>
          <w:rFonts w:ascii="Times New Roman" w:hAnsi="Times New Roman" w:cs="Times New Roman"/>
          <w:sz w:val="24"/>
          <w:szCs w:val="24"/>
          <w:lang w:val="uk-UA"/>
        </w:rPr>
        <w:t xml:space="preserve"> менеджмент</w:t>
      </w:r>
      <w:r w:rsidR="005B534C" w:rsidRPr="00E45F2A">
        <w:rPr>
          <w:rFonts w:ascii="Times New Roman" w:hAnsi="Times New Roman" w:cs="Times New Roman"/>
          <w:sz w:val="24"/>
          <w:szCs w:val="24"/>
          <w:lang w:val="uk-UA"/>
        </w:rPr>
        <w:t xml:space="preserve">» </w:t>
      </w:r>
      <w:r w:rsidR="00753145" w:rsidRPr="00E45F2A">
        <w:rPr>
          <w:rFonts w:ascii="Times New Roman" w:hAnsi="Times New Roman" w:cs="Times New Roman"/>
          <w:sz w:val="24"/>
          <w:szCs w:val="24"/>
          <w:lang w:val="kk-KZ"/>
        </w:rPr>
        <w:t>пәні бойынша семинар</w:t>
      </w:r>
      <w:r w:rsidR="005B534C" w:rsidRPr="00E45F2A">
        <w:rPr>
          <w:rFonts w:ascii="Times New Roman" w:hAnsi="Times New Roman" w:cs="Times New Roman"/>
          <w:sz w:val="24"/>
          <w:szCs w:val="24"/>
          <w:lang w:val="kk-KZ"/>
        </w:rPr>
        <w:t xml:space="preserve">лық сабақтың міндеттері: </w:t>
      </w:r>
    </w:p>
    <w:p w:rsidR="005B534C" w:rsidRPr="00E45F2A" w:rsidRDefault="005B534C"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 студенттерге оқу пәнінің теориялық ережелері мен концепцияларын талдаудың практикалық әдістерін үйрету; </w:t>
      </w:r>
    </w:p>
    <w:p w:rsidR="005B534C" w:rsidRPr="00E45F2A" w:rsidRDefault="005B534C"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оқу пәні бойынша білімдерді бекіту, тереңдету және кеңейту;</w:t>
      </w:r>
    </w:p>
    <w:p w:rsidR="005B534C" w:rsidRPr="00E45F2A" w:rsidRDefault="005B534C"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оқу пәнінің нақты тақырыбы бойынша әдебиеттерді оқу және талдау</w:t>
      </w:r>
      <w:r w:rsidR="00233C34" w:rsidRPr="00E45F2A">
        <w:rPr>
          <w:rFonts w:ascii="Times New Roman" w:hAnsi="Times New Roman" w:cs="Times New Roman"/>
          <w:sz w:val="24"/>
          <w:szCs w:val="24"/>
          <w:lang w:val="kk-KZ"/>
        </w:rPr>
        <w:t>.</w:t>
      </w:r>
    </w:p>
    <w:p w:rsidR="005B534C" w:rsidRPr="00E45F2A" w:rsidRDefault="005B534C" w:rsidP="00E45F2A">
      <w:pPr>
        <w:spacing w:after="0" w:line="240" w:lineRule="auto"/>
        <w:ind w:firstLine="360"/>
        <w:jc w:val="both"/>
        <w:rPr>
          <w:rFonts w:ascii="Times New Roman" w:hAnsi="Times New Roman" w:cs="Times New Roman"/>
          <w:sz w:val="24"/>
          <w:szCs w:val="24"/>
          <w:lang w:val="kk-KZ"/>
        </w:rPr>
      </w:pPr>
    </w:p>
    <w:p w:rsidR="00233C34" w:rsidRPr="00E45F2A" w:rsidRDefault="00753145" w:rsidP="0002471B">
      <w:pPr>
        <w:spacing w:after="0" w:line="240" w:lineRule="auto"/>
        <w:ind w:firstLine="360"/>
        <w:jc w:val="both"/>
        <w:rPr>
          <w:rFonts w:ascii="Times New Roman" w:hAnsi="Times New Roman" w:cs="Times New Roman"/>
          <w:b/>
          <w:sz w:val="24"/>
          <w:szCs w:val="24"/>
          <w:lang w:val="kk-KZ"/>
        </w:rPr>
      </w:pPr>
      <w:r w:rsidRPr="00E45F2A">
        <w:rPr>
          <w:rFonts w:ascii="Times New Roman" w:hAnsi="Times New Roman" w:cs="Times New Roman"/>
          <w:b/>
          <w:sz w:val="24"/>
          <w:szCs w:val="24"/>
          <w:lang w:val="kk-KZ"/>
        </w:rPr>
        <w:t xml:space="preserve">                    II. Семинар</w:t>
      </w:r>
      <w:r w:rsidR="005B534C" w:rsidRPr="00E45F2A">
        <w:rPr>
          <w:rFonts w:ascii="Times New Roman" w:hAnsi="Times New Roman" w:cs="Times New Roman"/>
          <w:b/>
          <w:sz w:val="24"/>
          <w:szCs w:val="24"/>
          <w:lang w:val="kk-KZ"/>
        </w:rPr>
        <w:t xml:space="preserve"> сабақтарының мазмұны</w:t>
      </w:r>
    </w:p>
    <w:p w:rsidR="00233C34" w:rsidRPr="00B8368E" w:rsidRDefault="00233C34" w:rsidP="00E45F2A">
      <w:pPr>
        <w:shd w:val="clear" w:color="auto" w:fill="FFFFFF"/>
        <w:spacing w:after="0" w:line="240" w:lineRule="auto"/>
        <w:jc w:val="both"/>
        <w:rPr>
          <w:rFonts w:ascii="Times New Roman" w:hAnsi="Times New Roman" w:cs="Times New Roman"/>
          <w:b/>
          <w:sz w:val="24"/>
          <w:szCs w:val="24"/>
          <w:lang w:val="kk-KZ"/>
        </w:rPr>
      </w:pPr>
      <w:r w:rsidRPr="00E45F2A">
        <w:rPr>
          <w:rFonts w:ascii="Times New Roman" w:hAnsi="Times New Roman" w:cs="Times New Roman"/>
          <w:b/>
          <w:iCs/>
          <w:noProof/>
          <w:color w:val="000000"/>
          <w:spacing w:val="9"/>
          <w:sz w:val="24"/>
          <w:szCs w:val="24"/>
          <w:lang w:val="kk-KZ"/>
        </w:rPr>
        <w:t xml:space="preserve">Тарау </w:t>
      </w:r>
      <w:r w:rsidRPr="00E45F2A">
        <w:rPr>
          <w:rFonts w:ascii="Times New Roman" w:hAnsi="Times New Roman" w:cs="Times New Roman"/>
          <w:b/>
          <w:sz w:val="24"/>
          <w:szCs w:val="24"/>
          <w:lang w:val="kk-KZ"/>
        </w:rPr>
        <w:t xml:space="preserve">1. </w:t>
      </w:r>
      <w:r w:rsidR="00B8368E" w:rsidRPr="00B8368E">
        <w:rPr>
          <w:rFonts w:ascii="Times New Roman" w:hAnsi="Times New Roman" w:cs="Times New Roman"/>
          <w:b/>
          <w:sz w:val="24"/>
          <w:szCs w:val="24"/>
          <w:lang w:val="kk-KZ"/>
        </w:rPr>
        <w:t xml:space="preserve">Басқару, </w:t>
      </w:r>
      <w:r w:rsidR="00B8368E" w:rsidRPr="00B8368E">
        <w:rPr>
          <w:rFonts w:ascii="Times New Roman" w:hAnsi="Times New Roman" w:cs="Times New Roman"/>
          <w:b/>
          <w:color w:val="000000"/>
          <w:sz w:val="24"/>
          <w:szCs w:val="24"/>
          <w:lang w:val="kk-KZ" w:eastAsia="kk-KZ"/>
        </w:rPr>
        <w:t>топтық динамика және көшбасшылық</w:t>
      </w:r>
    </w:p>
    <w:p w:rsidR="00233C34" w:rsidRPr="00AE0DF8" w:rsidRDefault="00B6667F" w:rsidP="00E45F2A">
      <w:pPr>
        <w:shd w:val="clear" w:color="auto" w:fill="FFFFFF"/>
        <w:spacing w:after="0" w:line="240" w:lineRule="auto"/>
        <w:jc w:val="both"/>
        <w:rPr>
          <w:rFonts w:ascii="Times New Roman" w:hAnsi="Times New Roman" w:cs="Times New Roman"/>
          <w:b/>
          <w:i/>
          <w:sz w:val="24"/>
          <w:szCs w:val="24"/>
          <w:lang w:val="kk-KZ"/>
        </w:rPr>
      </w:pPr>
      <w:r w:rsidRPr="00E45F2A">
        <w:rPr>
          <w:rFonts w:ascii="Times New Roman" w:hAnsi="Times New Roman" w:cs="Times New Roman"/>
          <w:b/>
          <w:i/>
          <w:sz w:val="24"/>
          <w:szCs w:val="24"/>
          <w:lang w:val="kk-KZ"/>
        </w:rPr>
        <w:t xml:space="preserve">1-тақырып. </w:t>
      </w:r>
      <w:r w:rsidR="005B534C" w:rsidRPr="00E45F2A">
        <w:rPr>
          <w:rFonts w:ascii="Times New Roman" w:hAnsi="Times New Roman" w:cs="Times New Roman"/>
          <w:b/>
          <w:i/>
          <w:sz w:val="24"/>
          <w:szCs w:val="24"/>
          <w:lang w:val="kk-KZ"/>
        </w:rPr>
        <w:t>Кіріспе</w:t>
      </w:r>
      <w:r w:rsidR="00233C34" w:rsidRPr="00E45F2A">
        <w:rPr>
          <w:rFonts w:ascii="Times New Roman" w:hAnsi="Times New Roman" w:cs="Times New Roman"/>
          <w:b/>
          <w:i/>
          <w:sz w:val="24"/>
          <w:szCs w:val="24"/>
          <w:lang w:val="kk-KZ"/>
        </w:rPr>
        <w:t xml:space="preserve">. </w:t>
      </w:r>
      <w:r w:rsidR="00B8368E" w:rsidRPr="00AE0DF8">
        <w:rPr>
          <w:rFonts w:ascii="Times New Roman" w:hAnsi="Times New Roman"/>
          <w:b/>
          <w:i/>
          <w:sz w:val="24"/>
          <w:szCs w:val="24"/>
          <w:lang w:val="kk-KZ"/>
        </w:rPr>
        <w:t>Басқару қызметі мен ұйымдастырудың сипаттамасы</w:t>
      </w:r>
    </w:p>
    <w:p w:rsidR="005B534C" w:rsidRPr="00E45F2A" w:rsidRDefault="00652E16"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b/>
          <w:sz w:val="24"/>
          <w:szCs w:val="24"/>
          <w:lang w:val="kk-KZ"/>
        </w:rPr>
        <w:t>Семинар</w:t>
      </w:r>
      <w:r w:rsidR="005B534C" w:rsidRPr="00E45F2A">
        <w:rPr>
          <w:rFonts w:ascii="Times New Roman" w:hAnsi="Times New Roman" w:cs="Times New Roman"/>
          <w:b/>
          <w:sz w:val="24"/>
          <w:szCs w:val="24"/>
          <w:lang w:val="kk-KZ"/>
        </w:rPr>
        <w:t xml:space="preserve"> сабағын өткізу түрі:</w:t>
      </w:r>
      <w:r w:rsidR="005B534C" w:rsidRPr="00E45F2A">
        <w:rPr>
          <w:rFonts w:ascii="Times New Roman" w:hAnsi="Times New Roman" w:cs="Times New Roman"/>
          <w:sz w:val="24"/>
          <w:szCs w:val="24"/>
          <w:lang w:val="kk-KZ"/>
        </w:rPr>
        <w:t xml:space="preserve"> Кіріспе-семинар</w:t>
      </w:r>
    </w:p>
    <w:p w:rsidR="005B534C" w:rsidRPr="00E45F2A" w:rsidRDefault="005B534C" w:rsidP="00E45F2A">
      <w:pPr>
        <w:widowControl w:val="0"/>
        <w:autoSpaceDE w:val="0"/>
        <w:autoSpaceDN w:val="0"/>
        <w:adjustRightInd w:val="0"/>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Студенттердің білімін тексеру негізінде, өткен сабақтар бойынша бақылау жұмыстары алынады.</w:t>
      </w:r>
      <w:r w:rsidR="00152DAB" w:rsidRPr="00E45F2A">
        <w:rPr>
          <w:rFonts w:ascii="Times New Roman" w:hAnsi="Times New Roman" w:cs="Times New Roman"/>
          <w:sz w:val="24"/>
          <w:szCs w:val="24"/>
          <w:lang w:val="kk-KZ"/>
        </w:rPr>
        <w:t xml:space="preserve"> </w:t>
      </w:r>
      <w:r w:rsidR="00B8368E">
        <w:rPr>
          <w:rFonts w:ascii="Times New Roman" w:hAnsi="Times New Roman" w:cs="Times New Roman"/>
          <w:sz w:val="24"/>
          <w:szCs w:val="24"/>
          <w:lang w:val="kk-KZ"/>
        </w:rPr>
        <w:t>Баламалы</w:t>
      </w:r>
      <w:r w:rsidR="00233C34" w:rsidRPr="00E45F2A">
        <w:rPr>
          <w:rFonts w:ascii="Times New Roman" w:hAnsi="Times New Roman" w:cs="Times New Roman"/>
          <w:sz w:val="24"/>
          <w:szCs w:val="24"/>
          <w:lang w:val="kk-KZ"/>
        </w:rPr>
        <w:t xml:space="preserve"> менеджмент </w:t>
      </w:r>
      <w:r w:rsidRPr="00E45F2A">
        <w:rPr>
          <w:rFonts w:ascii="Times New Roman" w:hAnsi="Times New Roman" w:cs="Times New Roman"/>
          <w:sz w:val="24"/>
          <w:szCs w:val="24"/>
          <w:lang w:val="kk-KZ"/>
        </w:rPr>
        <w:t>пәні экономикалық теория</w:t>
      </w:r>
      <w:r w:rsidR="001E11CF" w:rsidRPr="00E45F2A">
        <w:rPr>
          <w:rFonts w:ascii="Times New Roman" w:hAnsi="Times New Roman" w:cs="Times New Roman"/>
          <w:sz w:val="24"/>
          <w:szCs w:val="24"/>
          <w:lang w:val="kk-KZ"/>
        </w:rPr>
        <w:t xml:space="preserve">, </w:t>
      </w:r>
      <w:r w:rsidR="00B8368E">
        <w:rPr>
          <w:rFonts w:ascii="Times New Roman" w:hAnsi="Times New Roman" w:cs="Times New Roman"/>
          <w:sz w:val="24"/>
          <w:szCs w:val="24"/>
          <w:lang w:val="kk-KZ"/>
        </w:rPr>
        <w:t xml:space="preserve">мамандыққа кіріспе және менеджмент </w:t>
      </w:r>
      <w:r w:rsidR="001E11CF" w:rsidRPr="00E45F2A">
        <w:rPr>
          <w:rFonts w:ascii="Times New Roman" w:hAnsi="Times New Roman" w:cs="Times New Roman"/>
          <w:sz w:val="24"/>
          <w:szCs w:val="24"/>
          <w:lang w:val="kk-KZ"/>
        </w:rPr>
        <w:t xml:space="preserve">пәндерімен  </w:t>
      </w:r>
      <w:r w:rsidRPr="00E45F2A">
        <w:rPr>
          <w:rFonts w:ascii="Times New Roman" w:hAnsi="Times New Roman" w:cs="Times New Roman"/>
          <w:sz w:val="24"/>
          <w:szCs w:val="24"/>
          <w:lang w:val="kk-KZ"/>
        </w:rPr>
        <w:t xml:space="preserve"> байланысты болғандықтан, мұнда келесідей сұрақтар қарастырылады:</w:t>
      </w:r>
    </w:p>
    <w:p w:rsidR="005B534C" w:rsidRPr="00E45F2A" w:rsidRDefault="005B534C" w:rsidP="00AB1398">
      <w:pPr>
        <w:pStyle w:val="af"/>
        <w:widowControl w:val="0"/>
        <w:numPr>
          <w:ilvl w:val="0"/>
          <w:numId w:val="1"/>
        </w:numPr>
        <w:shd w:val="clear" w:color="auto" w:fill="FFFFFF"/>
        <w:autoSpaceDE w:val="0"/>
        <w:autoSpaceDN w:val="0"/>
        <w:adjustRightInd w:val="0"/>
        <w:spacing w:after="0" w:line="240" w:lineRule="auto"/>
        <w:ind w:left="567" w:hanging="567"/>
        <w:jc w:val="both"/>
        <w:rPr>
          <w:rFonts w:ascii="Times New Roman" w:hAnsi="Times New Roman"/>
          <w:noProof/>
          <w:color w:val="000000"/>
          <w:sz w:val="24"/>
          <w:szCs w:val="24"/>
          <w:lang w:val="kk-KZ"/>
        </w:rPr>
      </w:pPr>
      <w:r w:rsidRPr="00E45F2A">
        <w:rPr>
          <w:rFonts w:ascii="Times New Roman" w:hAnsi="Times New Roman"/>
          <w:noProof/>
          <w:color w:val="000000"/>
          <w:sz w:val="24"/>
          <w:szCs w:val="24"/>
          <w:lang w:val="kk-KZ"/>
        </w:rPr>
        <w:t xml:space="preserve">Экономикалық теорияның қалыптасуы және </w:t>
      </w:r>
      <w:r w:rsidRPr="00E45F2A">
        <w:rPr>
          <w:rFonts w:ascii="Times New Roman" w:hAnsi="Times New Roman"/>
          <w:color w:val="000000"/>
          <w:sz w:val="24"/>
          <w:szCs w:val="24"/>
          <w:lang w:val="kk-KZ"/>
        </w:rPr>
        <w:t xml:space="preserve">даму </w:t>
      </w:r>
      <w:r w:rsidRPr="00E45F2A">
        <w:rPr>
          <w:rFonts w:ascii="Times New Roman" w:hAnsi="Times New Roman"/>
          <w:noProof/>
          <w:color w:val="000000"/>
          <w:sz w:val="24"/>
          <w:szCs w:val="24"/>
          <w:lang w:val="kk-KZ"/>
        </w:rPr>
        <w:t>кезеңдері</w:t>
      </w:r>
    </w:p>
    <w:p w:rsidR="005B534C" w:rsidRPr="00E45F2A" w:rsidRDefault="005B534C" w:rsidP="00AB1398">
      <w:pPr>
        <w:pStyle w:val="af"/>
        <w:widowControl w:val="0"/>
        <w:numPr>
          <w:ilvl w:val="0"/>
          <w:numId w:val="1"/>
        </w:numPr>
        <w:shd w:val="clear" w:color="auto" w:fill="FFFFFF"/>
        <w:autoSpaceDE w:val="0"/>
        <w:autoSpaceDN w:val="0"/>
        <w:adjustRightInd w:val="0"/>
        <w:spacing w:after="0" w:line="240" w:lineRule="auto"/>
        <w:ind w:left="567" w:hanging="567"/>
        <w:jc w:val="both"/>
        <w:rPr>
          <w:rFonts w:ascii="Times New Roman" w:hAnsi="Times New Roman"/>
          <w:noProof/>
          <w:color w:val="000000"/>
          <w:sz w:val="24"/>
          <w:szCs w:val="24"/>
          <w:lang w:val="kk-KZ"/>
        </w:rPr>
      </w:pPr>
      <w:r w:rsidRPr="00E45F2A">
        <w:rPr>
          <w:rFonts w:ascii="Times New Roman" w:hAnsi="Times New Roman"/>
          <w:sz w:val="24"/>
          <w:szCs w:val="24"/>
          <w:lang w:val="kk-KZ"/>
        </w:rPr>
        <w:t>Классикалық мектептің өкілдері мен көзқарастары</w:t>
      </w:r>
    </w:p>
    <w:p w:rsidR="005B534C" w:rsidRPr="00E45F2A" w:rsidRDefault="005B534C" w:rsidP="00AB1398">
      <w:pPr>
        <w:pStyle w:val="af"/>
        <w:widowControl w:val="0"/>
        <w:numPr>
          <w:ilvl w:val="0"/>
          <w:numId w:val="1"/>
        </w:numPr>
        <w:shd w:val="clear" w:color="auto" w:fill="FFFFFF"/>
        <w:autoSpaceDE w:val="0"/>
        <w:autoSpaceDN w:val="0"/>
        <w:adjustRightInd w:val="0"/>
        <w:spacing w:after="0" w:line="240" w:lineRule="auto"/>
        <w:ind w:left="567" w:hanging="567"/>
        <w:jc w:val="both"/>
        <w:rPr>
          <w:rFonts w:ascii="Times New Roman" w:hAnsi="Times New Roman"/>
          <w:noProof/>
          <w:color w:val="000000"/>
          <w:sz w:val="24"/>
          <w:szCs w:val="24"/>
          <w:lang w:val="kk-KZ"/>
        </w:rPr>
      </w:pPr>
      <w:r w:rsidRPr="00E45F2A">
        <w:rPr>
          <w:rFonts w:ascii="Times New Roman" w:hAnsi="Times New Roman"/>
          <w:sz w:val="24"/>
          <w:szCs w:val="24"/>
          <w:lang w:val="kk-KZ"/>
        </w:rPr>
        <w:t>Мерканкантелистердің көзқарастары</w:t>
      </w:r>
    </w:p>
    <w:p w:rsidR="005B534C" w:rsidRPr="00E45F2A" w:rsidRDefault="005B534C" w:rsidP="00AB1398">
      <w:pPr>
        <w:pStyle w:val="af"/>
        <w:widowControl w:val="0"/>
        <w:numPr>
          <w:ilvl w:val="0"/>
          <w:numId w:val="1"/>
        </w:numPr>
        <w:shd w:val="clear" w:color="auto" w:fill="FFFFFF"/>
        <w:autoSpaceDE w:val="0"/>
        <w:autoSpaceDN w:val="0"/>
        <w:adjustRightInd w:val="0"/>
        <w:spacing w:after="0" w:line="240" w:lineRule="auto"/>
        <w:ind w:left="567" w:hanging="567"/>
        <w:jc w:val="both"/>
        <w:rPr>
          <w:rFonts w:ascii="Times New Roman" w:hAnsi="Times New Roman"/>
          <w:noProof/>
          <w:color w:val="000000"/>
          <w:sz w:val="24"/>
          <w:szCs w:val="24"/>
          <w:lang w:val="kk-KZ"/>
        </w:rPr>
      </w:pPr>
      <w:r w:rsidRPr="00E45F2A">
        <w:rPr>
          <w:rFonts w:ascii="Times New Roman" w:hAnsi="Times New Roman"/>
          <w:sz w:val="24"/>
          <w:szCs w:val="24"/>
          <w:lang w:val="kk-KZ"/>
        </w:rPr>
        <w:t xml:space="preserve"> Экономикалық жүйелердің мәні және типтері</w:t>
      </w:r>
    </w:p>
    <w:p w:rsidR="005B534C" w:rsidRPr="00E45F2A" w:rsidRDefault="005B534C" w:rsidP="00AB1398">
      <w:pPr>
        <w:pStyle w:val="af"/>
        <w:widowControl w:val="0"/>
        <w:numPr>
          <w:ilvl w:val="0"/>
          <w:numId w:val="1"/>
        </w:numPr>
        <w:shd w:val="clear" w:color="auto" w:fill="FFFFFF"/>
        <w:autoSpaceDE w:val="0"/>
        <w:autoSpaceDN w:val="0"/>
        <w:adjustRightInd w:val="0"/>
        <w:spacing w:after="0" w:line="240" w:lineRule="auto"/>
        <w:ind w:left="567" w:hanging="567"/>
        <w:jc w:val="both"/>
        <w:rPr>
          <w:rFonts w:ascii="Times New Roman" w:hAnsi="Times New Roman"/>
          <w:noProof/>
          <w:color w:val="000000"/>
          <w:sz w:val="24"/>
          <w:szCs w:val="24"/>
          <w:lang w:val="kk-KZ"/>
        </w:rPr>
      </w:pPr>
      <w:r w:rsidRPr="00E45F2A">
        <w:rPr>
          <w:rFonts w:ascii="Times New Roman" w:hAnsi="Times New Roman"/>
          <w:noProof/>
          <w:color w:val="000000"/>
          <w:sz w:val="24"/>
          <w:szCs w:val="24"/>
          <w:lang w:val="kk-KZ"/>
        </w:rPr>
        <w:t>Сұраныс заңы және оған әсер ететін факторлар</w:t>
      </w:r>
    </w:p>
    <w:p w:rsidR="005B534C" w:rsidRPr="00E45F2A" w:rsidRDefault="005B534C" w:rsidP="00AB1398">
      <w:pPr>
        <w:pStyle w:val="af"/>
        <w:widowControl w:val="0"/>
        <w:numPr>
          <w:ilvl w:val="0"/>
          <w:numId w:val="1"/>
        </w:numPr>
        <w:shd w:val="clear" w:color="auto" w:fill="FFFFFF"/>
        <w:autoSpaceDE w:val="0"/>
        <w:autoSpaceDN w:val="0"/>
        <w:adjustRightInd w:val="0"/>
        <w:spacing w:after="0" w:line="240" w:lineRule="auto"/>
        <w:ind w:left="567" w:hanging="567"/>
        <w:jc w:val="both"/>
        <w:rPr>
          <w:rFonts w:ascii="Times New Roman" w:hAnsi="Times New Roman"/>
          <w:noProof/>
          <w:color w:val="000000"/>
          <w:sz w:val="24"/>
          <w:szCs w:val="24"/>
          <w:lang w:val="kk-KZ"/>
        </w:rPr>
      </w:pPr>
      <w:r w:rsidRPr="00E45F2A">
        <w:rPr>
          <w:rFonts w:ascii="Times New Roman" w:hAnsi="Times New Roman"/>
          <w:noProof/>
          <w:color w:val="000000"/>
          <w:sz w:val="24"/>
          <w:szCs w:val="24"/>
          <w:lang w:val="kk-KZ"/>
        </w:rPr>
        <w:t>Ұсыныс заңы және оған әсер ететін факторлар</w:t>
      </w:r>
    </w:p>
    <w:p w:rsidR="005B534C" w:rsidRPr="00E45F2A" w:rsidRDefault="005B534C" w:rsidP="00AB1398">
      <w:pPr>
        <w:pStyle w:val="af"/>
        <w:widowControl w:val="0"/>
        <w:numPr>
          <w:ilvl w:val="0"/>
          <w:numId w:val="1"/>
        </w:numPr>
        <w:shd w:val="clear" w:color="auto" w:fill="FFFFFF"/>
        <w:autoSpaceDE w:val="0"/>
        <w:autoSpaceDN w:val="0"/>
        <w:adjustRightInd w:val="0"/>
        <w:spacing w:after="0" w:line="240" w:lineRule="auto"/>
        <w:ind w:left="567" w:hanging="567"/>
        <w:jc w:val="both"/>
        <w:rPr>
          <w:rFonts w:ascii="Times New Roman" w:hAnsi="Times New Roman"/>
          <w:noProof/>
          <w:color w:val="000000"/>
          <w:sz w:val="24"/>
          <w:szCs w:val="24"/>
        </w:rPr>
      </w:pPr>
      <w:r w:rsidRPr="00E45F2A">
        <w:rPr>
          <w:rFonts w:ascii="Times New Roman" w:hAnsi="Times New Roman"/>
          <w:noProof/>
          <w:color w:val="000000"/>
          <w:sz w:val="24"/>
          <w:szCs w:val="24"/>
        </w:rPr>
        <w:t>Нарықтық тепе-теңдік</w:t>
      </w:r>
    </w:p>
    <w:p w:rsidR="005B534C" w:rsidRPr="00E45F2A" w:rsidRDefault="005B534C" w:rsidP="00AB1398">
      <w:pPr>
        <w:pStyle w:val="af"/>
        <w:widowControl w:val="0"/>
        <w:numPr>
          <w:ilvl w:val="0"/>
          <w:numId w:val="1"/>
        </w:numPr>
        <w:shd w:val="clear" w:color="auto" w:fill="FFFFFF"/>
        <w:autoSpaceDE w:val="0"/>
        <w:autoSpaceDN w:val="0"/>
        <w:adjustRightInd w:val="0"/>
        <w:spacing w:after="0" w:line="240" w:lineRule="auto"/>
        <w:ind w:left="567" w:hanging="567"/>
        <w:jc w:val="both"/>
        <w:rPr>
          <w:rFonts w:ascii="Times New Roman" w:hAnsi="Times New Roman"/>
          <w:noProof/>
          <w:color w:val="000000"/>
          <w:sz w:val="24"/>
          <w:szCs w:val="24"/>
        </w:rPr>
      </w:pPr>
      <w:r w:rsidRPr="00E45F2A">
        <w:rPr>
          <w:rFonts w:ascii="Times New Roman" w:hAnsi="Times New Roman"/>
          <w:noProof/>
          <w:color w:val="000000"/>
          <w:sz w:val="24"/>
          <w:szCs w:val="24"/>
          <w:lang w:val="kk-KZ"/>
        </w:rPr>
        <w:t>Нарық түсінігі және оның элементтері</w:t>
      </w:r>
    </w:p>
    <w:p w:rsidR="001E11CF" w:rsidRPr="00E45F2A" w:rsidRDefault="001E11CF" w:rsidP="00AB1398">
      <w:pPr>
        <w:pStyle w:val="af"/>
        <w:widowControl w:val="0"/>
        <w:numPr>
          <w:ilvl w:val="0"/>
          <w:numId w:val="1"/>
        </w:numPr>
        <w:shd w:val="clear" w:color="auto" w:fill="FFFFFF"/>
        <w:autoSpaceDE w:val="0"/>
        <w:autoSpaceDN w:val="0"/>
        <w:adjustRightInd w:val="0"/>
        <w:spacing w:after="0" w:line="240" w:lineRule="auto"/>
        <w:ind w:left="567" w:hanging="567"/>
        <w:jc w:val="both"/>
        <w:rPr>
          <w:rFonts w:ascii="Times New Roman" w:hAnsi="Times New Roman"/>
          <w:noProof/>
          <w:color w:val="000000"/>
          <w:sz w:val="24"/>
          <w:szCs w:val="24"/>
        </w:rPr>
      </w:pPr>
      <w:r w:rsidRPr="00E45F2A">
        <w:rPr>
          <w:rFonts w:ascii="Times New Roman" w:hAnsi="Times New Roman"/>
          <w:noProof/>
          <w:color w:val="000000"/>
          <w:sz w:val="24"/>
          <w:szCs w:val="24"/>
          <w:lang w:val="kk-KZ"/>
        </w:rPr>
        <w:t>Менеджмент эволюциясы</w:t>
      </w:r>
    </w:p>
    <w:p w:rsidR="0012650D" w:rsidRPr="00E45F2A" w:rsidRDefault="0012650D" w:rsidP="00AB1398">
      <w:pPr>
        <w:pStyle w:val="af"/>
        <w:widowControl w:val="0"/>
        <w:numPr>
          <w:ilvl w:val="0"/>
          <w:numId w:val="1"/>
        </w:numPr>
        <w:shd w:val="clear" w:color="auto" w:fill="FFFFFF"/>
        <w:autoSpaceDE w:val="0"/>
        <w:autoSpaceDN w:val="0"/>
        <w:adjustRightInd w:val="0"/>
        <w:spacing w:after="0" w:line="240" w:lineRule="auto"/>
        <w:ind w:left="567" w:hanging="567"/>
        <w:jc w:val="both"/>
        <w:rPr>
          <w:rFonts w:ascii="Times New Roman" w:hAnsi="Times New Roman"/>
          <w:noProof/>
          <w:color w:val="000000"/>
          <w:sz w:val="24"/>
          <w:szCs w:val="24"/>
        </w:rPr>
      </w:pPr>
      <w:r w:rsidRPr="00E45F2A">
        <w:rPr>
          <w:rFonts w:ascii="Times New Roman" w:hAnsi="Times New Roman"/>
          <w:noProof/>
          <w:color w:val="000000"/>
          <w:sz w:val="24"/>
          <w:szCs w:val="24"/>
          <w:lang w:val="kk-KZ"/>
        </w:rPr>
        <w:t>Басқару мектептері</w:t>
      </w:r>
    </w:p>
    <w:p w:rsidR="001E11CF" w:rsidRPr="00E45F2A" w:rsidRDefault="001E11CF" w:rsidP="00AB1398">
      <w:pPr>
        <w:pStyle w:val="af"/>
        <w:widowControl w:val="0"/>
        <w:numPr>
          <w:ilvl w:val="0"/>
          <w:numId w:val="1"/>
        </w:numPr>
        <w:shd w:val="clear" w:color="auto" w:fill="FFFFFF"/>
        <w:autoSpaceDE w:val="0"/>
        <w:autoSpaceDN w:val="0"/>
        <w:adjustRightInd w:val="0"/>
        <w:spacing w:after="0" w:line="240" w:lineRule="auto"/>
        <w:ind w:left="567" w:hanging="567"/>
        <w:jc w:val="both"/>
        <w:rPr>
          <w:rFonts w:ascii="Times New Roman" w:hAnsi="Times New Roman"/>
          <w:noProof/>
          <w:color w:val="000000"/>
          <w:sz w:val="24"/>
          <w:szCs w:val="24"/>
        </w:rPr>
      </w:pPr>
      <w:r w:rsidRPr="00E45F2A">
        <w:rPr>
          <w:rFonts w:ascii="Times New Roman" w:hAnsi="Times New Roman"/>
          <w:noProof/>
          <w:color w:val="000000"/>
          <w:sz w:val="24"/>
          <w:szCs w:val="24"/>
          <w:lang w:val="kk-KZ"/>
        </w:rPr>
        <w:t>Ұйым және оның классификациясы</w:t>
      </w:r>
    </w:p>
    <w:p w:rsidR="001E11CF" w:rsidRPr="00E45F2A" w:rsidRDefault="001E11CF" w:rsidP="00AB1398">
      <w:pPr>
        <w:pStyle w:val="af"/>
        <w:widowControl w:val="0"/>
        <w:numPr>
          <w:ilvl w:val="0"/>
          <w:numId w:val="1"/>
        </w:numPr>
        <w:shd w:val="clear" w:color="auto" w:fill="FFFFFF"/>
        <w:autoSpaceDE w:val="0"/>
        <w:autoSpaceDN w:val="0"/>
        <w:adjustRightInd w:val="0"/>
        <w:spacing w:after="0" w:line="240" w:lineRule="auto"/>
        <w:ind w:left="567" w:hanging="567"/>
        <w:jc w:val="both"/>
        <w:rPr>
          <w:rFonts w:ascii="Times New Roman" w:hAnsi="Times New Roman"/>
          <w:noProof/>
          <w:color w:val="000000"/>
          <w:sz w:val="24"/>
          <w:szCs w:val="24"/>
        </w:rPr>
      </w:pPr>
      <w:r w:rsidRPr="00E45F2A">
        <w:rPr>
          <w:rFonts w:ascii="Times New Roman" w:hAnsi="Times New Roman"/>
          <w:noProof/>
          <w:color w:val="000000"/>
          <w:spacing w:val="-3"/>
          <w:sz w:val="24"/>
          <w:szCs w:val="24"/>
          <w:lang w:val="uk-UA"/>
        </w:rPr>
        <w:t>Аймақтың экономикалық потенциалы және оны бағалау</w:t>
      </w:r>
    </w:p>
    <w:p w:rsidR="001E11CF" w:rsidRPr="00E45F2A" w:rsidRDefault="001E11CF" w:rsidP="00AB1398">
      <w:pPr>
        <w:pStyle w:val="af"/>
        <w:widowControl w:val="0"/>
        <w:numPr>
          <w:ilvl w:val="0"/>
          <w:numId w:val="1"/>
        </w:numPr>
        <w:shd w:val="clear" w:color="auto" w:fill="FFFFFF"/>
        <w:autoSpaceDE w:val="0"/>
        <w:autoSpaceDN w:val="0"/>
        <w:adjustRightInd w:val="0"/>
        <w:spacing w:after="0" w:line="240" w:lineRule="auto"/>
        <w:ind w:left="567" w:hanging="567"/>
        <w:jc w:val="both"/>
        <w:rPr>
          <w:rFonts w:ascii="Times New Roman" w:hAnsi="Times New Roman"/>
          <w:noProof/>
          <w:color w:val="000000"/>
          <w:sz w:val="24"/>
          <w:szCs w:val="24"/>
        </w:rPr>
      </w:pPr>
      <w:r w:rsidRPr="00E45F2A">
        <w:rPr>
          <w:rFonts w:ascii="Times New Roman" w:hAnsi="Times New Roman"/>
          <w:noProof/>
          <w:color w:val="000000"/>
          <w:spacing w:val="-3"/>
          <w:sz w:val="24"/>
          <w:szCs w:val="24"/>
          <w:lang w:val="kk-KZ"/>
        </w:rPr>
        <w:t>Аймақ макроэкономикалық талдау объектісі ретінде</w:t>
      </w:r>
    </w:p>
    <w:p w:rsidR="001E11CF" w:rsidRPr="00E45F2A" w:rsidRDefault="001E11CF" w:rsidP="00AB1398">
      <w:pPr>
        <w:pStyle w:val="af"/>
        <w:widowControl w:val="0"/>
        <w:numPr>
          <w:ilvl w:val="0"/>
          <w:numId w:val="1"/>
        </w:numPr>
        <w:shd w:val="clear" w:color="auto" w:fill="FFFFFF"/>
        <w:autoSpaceDE w:val="0"/>
        <w:autoSpaceDN w:val="0"/>
        <w:adjustRightInd w:val="0"/>
        <w:spacing w:after="0" w:line="240" w:lineRule="auto"/>
        <w:ind w:left="567" w:hanging="567"/>
        <w:jc w:val="both"/>
        <w:rPr>
          <w:rFonts w:ascii="Times New Roman" w:hAnsi="Times New Roman"/>
          <w:noProof/>
          <w:color w:val="000000"/>
          <w:sz w:val="24"/>
          <w:szCs w:val="24"/>
        </w:rPr>
      </w:pPr>
      <w:proofErr w:type="spellStart"/>
      <w:r w:rsidRPr="00E45F2A">
        <w:rPr>
          <w:rFonts w:ascii="Times New Roman" w:hAnsi="Times New Roman"/>
          <w:color w:val="000000"/>
          <w:sz w:val="24"/>
          <w:szCs w:val="24"/>
          <w:lang w:val="uk-UA"/>
        </w:rPr>
        <w:t>Аймақтық</w:t>
      </w:r>
      <w:proofErr w:type="spellEnd"/>
      <w:r w:rsidRPr="00E45F2A">
        <w:rPr>
          <w:rFonts w:ascii="Times New Roman" w:hAnsi="Times New Roman"/>
          <w:color w:val="000000"/>
          <w:sz w:val="24"/>
          <w:szCs w:val="24"/>
          <w:lang w:val="uk-UA"/>
        </w:rPr>
        <w:t xml:space="preserve"> </w:t>
      </w:r>
      <w:proofErr w:type="spellStart"/>
      <w:r w:rsidRPr="00E45F2A">
        <w:rPr>
          <w:rFonts w:ascii="Times New Roman" w:hAnsi="Times New Roman"/>
          <w:color w:val="000000"/>
          <w:sz w:val="24"/>
          <w:szCs w:val="24"/>
          <w:lang w:val="uk-UA"/>
        </w:rPr>
        <w:t>бағдарламалар</w:t>
      </w:r>
      <w:proofErr w:type="spellEnd"/>
      <w:r w:rsidRPr="00E45F2A">
        <w:rPr>
          <w:rFonts w:ascii="Times New Roman" w:hAnsi="Times New Roman"/>
          <w:color w:val="000000"/>
          <w:sz w:val="24"/>
          <w:szCs w:val="24"/>
          <w:lang w:val="uk-UA"/>
        </w:rPr>
        <w:t xml:space="preserve">. </w:t>
      </w:r>
      <w:proofErr w:type="spellStart"/>
      <w:r w:rsidRPr="00E45F2A">
        <w:rPr>
          <w:rFonts w:ascii="Times New Roman" w:hAnsi="Times New Roman"/>
          <w:color w:val="000000"/>
          <w:sz w:val="24"/>
          <w:szCs w:val="24"/>
          <w:lang w:val="uk-UA"/>
        </w:rPr>
        <w:t>Бәсекелестік</w:t>
      </w:r>
      <w:proofErr w:type="spellEnd"/>
      <w:r w:rsidRPr="00E45F2A">
        <w:rPr>
          <w:rFonts w:ascii="Times New Roman" w:hAnsi="Times New Roman"/>
          <w:color w:val="000000"/>
          <w:sz w:val="24"/>
          <w:szCs w:val="24"/>
          <w:lang w:val="uk-UA"/>
        </w:rPr>
        <w:t xml:space="preserve"> </w:t>
      </w:r>
      <w:proofErr w:type="spellStart"/>
      <w:r w:rsidRPr="00E45F2A">
        <w:rPr>
          <w:rFonts w:ascii="Times New Roman" w:hAnsi="Times New Roman"/>
          <w:color w:val="000000"/>
          <w:sz w:val="24"/>
          <w:szCs w:val="24"/>
          <w:lang w:val="uk-UA"/>
        </w:rPr>
        <w:t>аймақтың</w:t>
      </w:r>
      <w:proofErr w:type="spellEnd"/>
      <w:r w:rsidRPr="00E45F2A">
        <w:rPr>
          <w:rFonts w:ascii="Times New Roman" w:hAnsi="Times New Roman"/>
          <w:color w:val="000000"/>
          <w:sz w:val="24"/>
          <w:szCs w:val="24"/>
          <w:lang w:val="uk-UA"/>
        </w:rPr>
        <w:t xml:space="preserve"> </w:t>
      </w:r>
      <w:proofErr w:type="spellStart"/>
      <w:r w:rsidRPr="00E45F2A">
        <w:rPr>
          <w:rFonts w:ascii="Times New Roman" w:hAnsi="Times New Roman"/>
          <w:color w:val="000000"/>
          <w:sz w:val="24"/>
          <w:szCs w:val="24"/>
          <w:lang w:val="uk-UA"/>
        </w:rPr>
        <w:t>дамуының</w:t>
      </w:r>
      <w:proofErr w:type="spellEnd"/>
      <w:r w:rsidRPr="00E45F2A">
        <w:rPr>
          <w:rFonts w:ascii="Times New Roman" w:hAnsi="Times New Roman"/>
          <w:color w:val="000000"/>
          <w:sz w:val="24"/>
          <w:szCs w:val="24"/>
          <w:lang w:val="uk-UA"/>
        </w:rPr>
        <w:t xml:space="preserve"> </w:t>
      </w:r>
      <w:proofErr w:type="spellStart"/>
      <w:r w:rsidRPr="00E45F2A">
        <w:rPr>
          <w:rFonts w:ascii="Times New Roman" w:hAnsi="Times New Roman"/>
          <w:color w:val="000000"/>
          <w:sz w:val="24"/>
          <w:szCs w:val="24"/>
          <w:lang w:val="uk-UA"/>
        </w:rPr>
        <w:t>аймақтық</w:t>
      </w:r>
      <w:proofErr w:type="spellEnd"/>
      <w:r w:rsidRPr="00E45F2A">
        <w:rPr>
          <w:rFonts w:ascii="Times New Roman" w:hAnsi="Times New Roman"/>
          <w:color w:val="000000"/>
          <w:sz w:val="24"/>
          <w:szCs w:val="24"/>
          <w:lang w:val="uk-UA"/>
        </w:rPr>
        <w:t xml:space="preserve"> </w:t>
      </w:r>
      <w:proofErr w:type="spellStart"/>
      <w:r w:rsidRPr="00E45F2A">
        <w:rPr>
          <w:rFonts w:ascii="Times New Roman" w:hAnsi="Times New Roman"/>
          <w:color w:val="000000"/>
          <w:sz w:val="24"/>
          <w:szCs w:val="24"/>
          <w:lang w:val="uk-UA"/>
        </w:rPr>
        <w:t>бағдарламасы</w:t>
      </w:r>
      <w:proofErr w:type="spellEnd"/>
    </w:p>
    <w:p w:rsidR="0012650D" w:rsidRPr="00E45F2A" w:rsidRDefault="0012650D" w:rsidP="00AB1398">
      <w:pPr>
        <w:pStyle w:val="af"/>
        <w:widowControl w:val="0"/>
        <w:numPr>
          <w:ilvl w:val="0"/>
          <w:numId w:val="1"/>
        </w:numPr>
        <w:shd w:val="clear" w:color="auto" w:fill="FFFFFF"/>
        <w:autoSpaceDE w:val="0"/>
        <w:autoSpaceDN w:val="0"/>
        <w:adjustRightInd w:val="0"/>
        <w:spacing w:after="0" w:line="240" w:lineRule="auto"/>
        <w:ind w:left="567" w:hanging="567"/>
        <w:jc w:val="both"/>
        <w:rPr>
          <w:rFonts w:ascii="Times New Roman" w:hAnsi="Times New Roman"/>
          <w:sz w:val="24"/>
          <w:szCs w:val="24"/>
          <w:lang w:val="kk-KZ"/>
        </w:rPr>
      </w:pPr>
      <w:r w:rsidRPr="00E45F2A">
        <w:rPr>
          <w:rFonts w:ascii="Times New Roman" w:hAnsi="Times New Roman"/>
          <w:sz w:val="24"/>
          <w:szCs w:val="24"/>
          <w:lang w:val="kk-KZ"/>
        </w:rPr>
        <w:t>Басқарудың түрлері, функциялары және мәні</w:t>
      </w:r>
    </w:p>
    <w:p w:rsidR="00135DA0" w:rsidRPr="00E45F2A" w:rsidRDefault="00135DA0" w:rsidP="00AB1398">
      <w:pPr>
        <w:pStyle w:val="af"/>
        <w:widowControl w:val="0"/>
        <w:numPr>
          <w:ilvl w:val="0"/>
          <w:numId w:val="1"/>
        </w:numPr>
        <w:shd w:val="clear" w:color="auto" w:fill="FFFFFF"/>
        <w:autoSpaceDE w:val="0"/>
        <w:autoSpaceDN w:val="0"/>
        <w:adjustRightInd w:val="0"/>
        <w:spacing w:after="0" w:line="240" w:lineRule="auto"/>
        <w:ind w:left="567" w:hanging="567"/>
        <w:jc w:val="both"/>
        <w:rPr>
          <w:rFonts w:ascii="Times New Roman" w:hAnsi="Times New Roman"/>
          <w:sz w:val="24"/>
          <w:szCs w:val="24"/>
          <w:lang w:val="kk-KZ"/>
        </w:rPr>
      </w:pPr>
      <w:r w:rsidRPr="00E45F2A">
        <w:rPr>
          <w:rFonts w:ascii="Times New Roman" w:hAnsi="Times New Roman"/>
          <w:sz w:val="24"/>
          <w:szCs w:val="24"/>
          <w:lang w:val="kk-KZ"/>
        </w:rPr>
        <w:t>Басқару функцияларының міндеттері</w:t>
      </w:r>
    </w:p>
    <w:p w:rsidR="0012650D" w:rsidRPr="00E45F2A" w:rsidRDefault="00135DA0" w:rsidP="00AB1398">
      <w:pPr>
        <w:pStyle w:val="af"/>
        <w:widowControl w:val="0"/>
        <w:numPr>
          <w:ilvl w:val="0"/>
          <w:numId w:val="1"/>
        </w:numPr>
        <w:shd w:val="clear" w:color="auto" w:fill="FFFFFF"/>
        <w:autoSpaceDE w:val="0"/>
        <w:autoSpaceDN w:val="0"/>
        <w:adjustRightInd w:val="0"/>
        <w:spacing w:after="0" w:line="240" w:lineRule="auto"/>
        <w:ind w:left="567" w:hanging="567"/>
        <w:jc w:val="both"/>
        <w:rPr>
          <w:rFonts w:ascii="Times New Roman" w:hAnsi="Times New Roman"/>
          <w:noProof/>
          <w:color w:val="000000"/>
          <w:sz w:val="24"/>
          <w:szCs w:val="24"/>
        </w:rPr>
      </w:pPr>
      <w:r w:rsidRPr="00E45F2A">
        <w:rPr>
          <w:rFonts w:ascii="Times New Roman" w:hAnsi="Times New Roman"/>
          <w:sz w:val="24"/>
          <w:szCs w:val="24"/>
          <w:lang w:val="kk-KZ"/>
        </w:rPr>
        <w:t>Басқару технологиясы мен үрдістері</w:t>
      </w:r>
    </w:p>
    <w:p w:rsidR="001E11CF" w:rsidRPr="001F2A4D" w:rsidRDefault="00135DA0" w:rsidP="00AB1398">
      <w:pPr>
        <w:pStyle w:val="af"/>
        <w:widowControl w:val="0"/>
        <w:numPr>
          <w:ilvl w:val="0"/>
          <w:numId w:val="1"/>
        </w:numPr>
        <w:shd w:val="clear" w:color="auto" w:fill="FFFFFF"/>
        <w:autoSpaceDE w:val="0"/>
        <w:autoSpaceDN w:val="0"/>
        <w:adjustRightInd w:val="0"/>
        <w:spacing w:after="0" w:line="240" w:lineRule="auto"/>
        <w:ind w:left="567" w:hanging="567"/>
        <w:jc w:val="both"/>
        <w:rPr>
          <w:rFonts w:ascii="Times New Roman" w:hAnsi="Times New Roman"/>
          <w:noProof/>
          <w:color w:val="000000"/>
          <w:sz w:val="24"/>
          <w:szCs w:val="24"/>
        </w:rPr>
      </w:pPr>
      <w:r w:rsidRPr="00E45F2A">
        <w:rPr>
          <w:rFonts w:ascii="Times New Roman" w:hAnsi="Times New Roman"/>
          <w:sz w:val="24"/>
          <w:szCs w:val="24"/>
          <w:lang w:val="kk-KZ"/>
        </w:rPr>
        <w:t xml:space="preserve">Басқару әдістері мен шешім әзірлеу </w:t>
      </w:r>
      <w:r w:rsidRPr="00E45F2A">
        <w:rPr>
          <w:rFonts w:ascii="Times New Roman" w:hAnsi="Times New Roman"/>
          <w:noProof/>
          <w:color w:val="000000"/>
          <w:sz w:val="24"/>
          <w:szCs w:val="24"/>
          <w:lang w:val="kk-KZ"/>
        </w:rPr>
        <w:t>және т.с.с.</w:t>
      </w:r>
    </w:p>
    <w:p w:rsidR="001F2A4D" w:rsidRPr="00E45F2A" w:rsidRDefault="001F2A4D" w:rsidP="001F2A4D">
      <w:pPr>
        <w:pStyle w:val="af"/>
        <w:widowControl w:val="0"/>
        <w:shd w:val="clear" w:color="auto" w:fill="FFFFFF"/>
        <w:autoSpaceDE w:val="0"/>
        <w:autoSpaceDN w:val="0"/>
        <w:adjustRightInd w:val="0"/>
        <w:spacing w:after="0" w:line="240" w:lineRule="auto"/>
        <w:ind w:left="567"/>
        <w:jc w:val="both"/>
        <w:rPr>
          <w:rFonts w:ascii="Times New Roman" w:hAnsi="Times New Roman"/>
          <w:noProof/>
          <w:color w:val="000000"/>
          <w:sz w:val="24"/>
          <w:szCs w:val="24"/>
        </w:rPr>
      </w:pPr>
    </w:p>
    <w:p w:rsidR="00F4683C" w:rsidRPr="00AE0DF8" w:rsidRDefault="00F4683C" w:rsidP="00E45F2A">
      <w:pPr>
        <w:shd w:val="clear" w:color="auto" w:fill="FFFFFF"/>
        <w:spacing w:after="0" w:line="240" w:lineRule="auto"/>
        <w:jc w:val="both"/>
        <w:rPr>
          <w:rFonts w:ascii="Times New Roman" w:eastAsia="Times New Roman" w:hAnsi="Times New Roman" w:cs="Times New Roman"/>
          <w:b/>
          <w:i/>
          <w:sz w:val="24"/>
          <w:szCs w:val="24"/>
          <w:lang w:val="kk-KZ"/>
        </w:rPr>
      </w:pPr>
      <w:r w:rsidRPr="00E45F2A">
        <w:rPr>
          <w:rFonts w:ascii="Times New Roman" w:eastAsia="Times New Roman" w:hAnsi="Times New Roman" w:cs="Times New Roman"/>
          <w:b/>
          <w:i/>
          <w:sz w:val="24"/>
          <w:szCs w:val="24"/>
          <w:lang w:val="kk-KZ"/>
        </w:rPr>
        <w:t xml:space="preserve">2тақырып. </w:t>
      </w:r>
      <w:r w:rsidR="00AE0DF8" w:rsidRPr="00AE0DF8">
        <w:rPr>
          <w:rFonts w:ascii="Times New Roman" w:hAnsi="Times New Roman"/>
          <w:b/>
          <w:i/>
          <w:sz w:val="24"/>
          <w:szCs w:val="24"/>
          <w:lang w:val="kk-KZ"/>
        </w:rPr>
        <w:t>Басқарушылық ойлар эволюциясы</w:t>
      </w:r>
    </w:p>
    <w:p w:rsidR="005B534C" w:rsidRPr="00E45F2A" w:rsidRDefault="00F4683C" w:rsidP="00E45F2A">
      <w:pPr>
        <w:spacing w:after="0" w:line="240" w:lineRule="auto"/>
        <w:jc w:val="both"/>
        <w:rPr>
          <w:rFonts w:ascii="Times New Roman" w:hAnsi="Times New Roman" w:cs="Times New Roman"/>
          <w:sz w:val="24"/>
          <w:szCs w:val="24"/>
          <w:lang w:val="kk-KZ"/>
        </w:rPr>
      </w:pPr>
      <w:r w:rsidRPr="00E45F2A">
        <w:rPr>
          <w:rFonts w:ascii="Times New Roman" w:eastAsia="Calibri" w:hAnsi="Times New Roman" w:cs="Times New Roman"/>
          <w:noProof/>
          <w:color w:val="000000"/>
          <w:sz w:val="24"/>
          <w:szCs w:val="24"/>
          <w:lang w:val="kk-KZ" w:eastAsia="en-US"/>
        </w:rPr>
        <w:t xml:space="preserve">      </w:t>
      </w:r>
      <w:r w:rsidR="00652E16" w:rsidRPr="00E45F2A">
        <w:rPr>
          <w:rFonts w:ascii="Times New Roman" w:hAnsi="Times New Roman" w:cs="Times New Roman"/>
          <w:b/>
          <w:sz w:val="24"/>
          <w:szCs w:val="24"/>
          <w:lang w:val="kk-KZ"/>
        </w:rPr>
        <w:t>Семинар</w:t>
      </w:r>
      <w:r w:rsidR="005B534C" w:rsidRPr="00E45F2A">
        <w:rPr>
          <w:rFonts w:ascii="Times New Roman" w:hAnsi="Times New Roman" w:cs="Times New Roman"/>
          <w:b/>
          <w:sz w:val="24"/>
          <w:szCs w:val="24"/>
          <w:lang w:val="kk-KZ"/>
        </w:rPr>
        <w:t xml:space="preserve"> сабағын өткізу түрі:</w:t>
      </w:r>
      <w:r w:rsidRPr="00E45F2A">
        <w:rPr>
          <w:rFonts w:ascii="Times New Roman" w:hAnsi="Times New Roman" w:cs="Times New Roman"/>
          <w:b/>
          <w:sz w:val="24"/>
          <w:szCs w:val="24"/>
          <w:lang w:val="kk-KZ"/>
        </w:rPr>
        <w:t xml:space="preserve"> пікір алмасу</w:t>
      </w:r>
    </w:p>
    <w:p w:rsidR="00152DAB" w:rsidRPr="00346B99" w:rsidRDefault="005B534C"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Студенттер пәнді үйренуден мақсатты анық көре білулері керек. Максатқа жету үшін ұсынылған әдебиеттермен шығармашылық ынғаймен жұмыс істеп, өз бетімен конспектілер дайындап, дербес пікірлерін жеткізе алулары қажет.</w:t>
      </w:r>
    </w:p>
    <w:p w:rsidR="001F2A4D" w:rsidRPr="00346B99" w:rsidRDefault="001F2A4D" w:rsidP="00E45F2A">
      <w:pPr>
        <w:spacing w:after="0" w:line="240" w:lineRule="auto"/>
        <w:ind w:firstLine="360"/>
        <w:jc w:val="both"/>
        <w:rPr>
          <w:rFonts w:ascii="Times New Roman" w:hAnsi="Times New Roman" w:cs="Times New Roman"/>
          <w:sz w:val="24"/>
          <w:szCs w:val="24"/>
          <w:lang w:val="kk-KZ"/>
        </w:rPr>
      </w:pPr>
    </w:p>
    <w:p w:rsidR="009D0461" w:rsidRPr="00E45F2A" w:rsidRDefault="005B534C" w:rsidP="00E45F2A">
      <w:pPr>
        <w:widowControl w:val="0"/>
        <w:tabs>
          <w:tab w:val="left" w:pos="0"/>
        </w:tabs>
        <w:autoSpaceDE w:val="0"/>
        <w:autoSpaceDN w:val="0"/>
        <w:adjustRightInd w:val="0"/>
        <w:spacing w:after="0" w:line="240" w:lineRule="auto"/>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Тақырыптың қысқаша мазмұны:</w:t>
      </w:r>
    </w:p>
    <w:p w:rsidR="00F4683C" w:rsidRPr="00E45F2A" w:rsidRDefault="00F4683C" w:rsidP="00E45F2A">
      <w:pPr>
        <w:spacing w:after="0" w:line="240" w:lineRule="auto"/>
        <w:ind w:right="-34"/>
        <w:jc w:val="both"/>
        <w:rPr>
          <w:rFonts w:ascii="Times New Roman" w:eastAsia="Times New Roman" w:hAnsi="Times New Roman" w:cs="Times New Roman"/>
          <w:sz w:val="24"/>
          <w:szCs w:val="24"/>
          <w:lang w:val="kk-KZ"/>
        </w:rPr>
      </w:pPr>
      <w:r w:rsidRPr="00E45F2A">
        <w:rPr>
          <w:rFonts w:ascii="Times New Roman" w:eastAsia="Times New Roman" w:hAnsi="Times New Roman" w:cs="Times New Roman"/>
          <w:sz w:val="24"/>
          <w:szCs w:val="24"/>
          <w:lang w:val="kk-KZ"/>
        </w:rPr>
        <w:t>1. Инвестициялардың экономикалық мәні</w:t>
      </w:r>
    </w:p>
    <w:p w:rsidR="00F4683C" w:rsidRPr="00E45F2A" w:rsidRDefault="00F4683C" w:rsidP="00E45F2A">
      <w:pPr>
        <w:spacing w:after="0" w:line="240" w:lineRule="auto"/>
        <w:jc w:val="both"/>
        <w:rPr>
          <w:rFonts w:ascii="Times New Roman" w:eastAsia="Times New Roman" w:hAnsi="Times New Roman" w:cs="Times New Roman"/>
          <w:noProof/>
          <w:color w:val="000000"/>
          <w:sz w:val="24"/>
          <w:szCs w:val="24"/>
          <w:lang w:val="kk-KZ"/>
        </w:rPr>
      </w:pPr>
      <w:r w:rsidRPr="00E45F2A">
        <w:rPr>
          <w:rFonts w:ascii="Times New Roman" w:eastAsia="Times New Roman" w:hAnsi="Times New Roman" w:cs="Times New Roman"/>
          <w:sz w:val="24"/>
          <w:szCs w:val="24"/>
          <w:lang w:val="kk-KZ"/>
        </w:rPr>
        <w:t xml:space="preserve">2.Инвестициялардың жіктелуі </w:t>
      </w:r>
      <w:r w:rsidRPr="00E45F2A">
        <w:rPr>
          <w:rFonts w:ascii="Times New Roman" w:eastAsia="Times New Roman" w:hAnsi="Times New Roman" w:cs="Times New Roman"/>
          <w:noProof/>
          <w:color w:val="000000"/>
          <w:sz w:val="24"/>
          <w:szCs w:val="24"/>
          <w:lang w:val="kk-KZ"/>
        </w:rPr>
        <w:t xml:space="preserve"> </w:t>
      </w:r>
    </w:p>
    <w:p w:rsidR="00F4683C" w:rsidRPr="00E45F2A" w:rsidRDefault="00F4683C" w:rsidP="00E45F2A">
      <w:pPr>
        <w:spacing w:after="0" w:line="240" w:lineRule="auto"/>
        <w:jc w:val="both"/>
        <w:rPr>
          <w:rFonts w:ascii="Times New Roman" w:eastAsia="Times New Roman" w:hAnsi="Times New Roman" w:cs="Times New Roman"/>
          <w:sz w:val="24"/>
          <w:szCs w:val="24"/>
          <w:lang w:val="kk-KZ"/>
        </w:rPr>
      </w:pPr>
      <w:r w:rsidRPr="00E45F2A">
        <w:rPr>
          <w:rFonts w:ascii="Times New Roman" w:eastAsia="Times New Roman" w:hAnsi="Times New Roman" w:cs="Times New Roman"/>
          <w:noProof/>
          <w:color w:val="000000"/>
          <w:sz w:val="24"/>
          <w:szCs w:val="24"/>
          <w:lang w:val="kk-KZ"/>
        </w:rPr>
        <w:t>3.</w:t>
      </w:r>
      <w:r w:rsidRPr="00E45F2A">
        <w:rPr>
          <w:rFonts w:ascii="Times New Roman" w:eastAsia="Times New Roman" w:hAnsi="Times New Roman" w:cs="Times New Roman"/>
          <w:sz w:val="24"/>
          <w:szCs w:val="24"/>
          <w:lang w:val="kk-KZ"/>
        </w:rPr>
        <w:t>Инвестициялық жоба және оның ортасы</w:t>
      </w:r>
    </w:p>
    <w:p w:rsidR="00152DAB" w:rsidRPr="00E45F2A" w:rsidRDefault="00F4683C" w:rsidP="00E45F2A">
      <w:pPr>
        <w:tabs>
          <w:tab w:val="left" w:pos="0"/>
        </w:tabs>
        <w:spacing w:after="0" w:line="240" w:lineRule="auto"/>
        <w:rPr>
          <w:rFonts w:ascii="Times New Roman" w:hAnsi="Times New Roman" w:cs="Times New Roman"/>
          <w:sz w:val="24"/>
          <w:szCs w:val="24"/>
          <w:lang w:val="kk-KZ"/>
        </w:rPr>
      </w:pPr>
      <w:r w:rsidRPr="00E45F2A">
        <w:rPr>
          <w:rFonts w:ascii="Times New Roman" w:eastAsia="Times New Roman" w:hAnsi="Times New Roman" w:cs="Times New Roman"/>
          <w:sz w:val="24"/>
          <w:szCs w:val="24"/>
          <w:lang w:val="kk-KZ"/>
        </w:rPr>
        <w:lastRenderedPageBreak/>
        <w:t>4. ҚР инвестициялық климат</w:t>
      </w:r>
    </w:p>
    <w:p w:rsidR="005B534C" w:rsidRPr="00E45F2A" w:rsidRDefault="005B534C" w:rsidP="00E45F2A">
      <w:pPr>
        <w:spacing w:after="0" w:line="240" w:lineRule="auto"/>
        <w:ind w:firstLine="709"/>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Бақылау сұрақтары:</w:t>
      </w:r>
    </w:p>
    <w:p w:rsidR="00A16A81" w:rsidRPr="00E45F2A" w:rsidRDefault="00A16A81"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1. </w:t>
      </w:r>
      <w:r w:rsidR="00F4683C" w:rsidRPr="00E45F2A">
        <w:rPr>
          <w:rFonts w:ascii="Times New Roman" w:hAnsi="Times New Roman" w:cs="Times New Roman"/>
          <w:color w:val="000000"/>
          <w:sz w:val="24"/>
          <w:szCs w:val="24"/>
          <w:lang w:val="kk-KZ"/>
        </w:rPr>
        <w:t>Кәсіпорынның инвестициялық саясаты</w:t>
      </w:r>
    </w:p>
    <w:p w:rsidR="00A16A81" w:rsidRPr="00E45F2A" w:rsidRDefault="00A16A81"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2.</w:t>
      </w:r>
      <w:r w:rsidR="00F4683C" w:rsidRPr="00E45F2A">
        <w:rPr>
          <w:rFonts w:ascii="Times New Roman" w:hAnsi="Times New Roman" w:cs="Times New Roman"/>
          <w:color w:val="000000"/>
          <w:sz w:val="24"/>
          <w:szCs w:val="24"/>
          <w:lang w:val="kk-KZ"/>
        </w:rPr>
        <w:t>Инвестициялық саясаттың және оның Қазақстанның қазіргі кездегі экономикасында жүзеге асырылуының тиімділігін арттырудың басты проблемалары</w:t>
      </w:r>
    </w:p>
    <w:p w:rsidR="00A16A81" w:rsidRPr="00E45F2A" w:rsidRDefault="00A16A81" w:rsidP="00E45F2A">
      <w:pPr>
        <w:spacing w:after="0" w:line="240" w:lineRule="auto"/>
        <w:jc w:val="both"/>
        <w:rPr>
          <w:rFonts w:ascii="Times New Roman" w:hAnsi="Times New Roman" w:cs="Times New Roman"/>
          <w:color w:val="000000"/>
          <w:sz w:val="24"/>
          <w:szCs w:val="24"/>
          <w:lang w:val="kk-KZ"/>
        </w:rPr>
      </w:pPr>
      <w:r w:rsidRPr="00E45F2A">
        <w:rPr>
          <w:rFonts w:ascii="Times New Roman" w:hAnsi="Times New Roman" w:cs="Times New Roman"/>
          <w:sz w:val="24"/>
          <w:szCs w:val="24"/>
          <w:lang w:val="kk-KZ"/>
        </w:rPr>
        <w:t xml:space="preserve">3. </w:t>
      </w:r>
      <w:r w:rsidR="00F4683C" w:rsidRPr="00E45F2A">
        <w:rPr>
          <w:rFonts w:ascii="Times New Roman" w:hAnsi="Times New Roman" w:cs="Times New Roman"/>
          <w:color w:val="000000"/>
          <w:sz w:val="24"/>
          <w:szCs w:val="24"/>
          <w:lang w:val="kk-KZ"/>
        </w:rPr>
        <w:t>Инвестиция түсінігі мен оның әлеуметтік – экономикалық мәні</w:t>
      </w:r>
    </w:p>
    <w:p w:rsidR="00536D77" w:rsidRPr="00E45F2A" w:rsidRDefault="00536D77" w:rsidP="00E45F2A">
      <w:pPr>
        <w:spacing w:after="0" w:line="240" w:lineRule="auto"/>
        <w:jc w:val="both"/>
        <w:rPr>
          <w:rFonts w:ascii="Times New Roman" w:hAnsi="Times New Roman" w:cs="Times New Roman"/>
          <w:color w:val="000000"/>
          <w:sz w:val="24"/>
          <w:szCs w:val="24"/>
          <w:lang w:val="kk-KZ"/>
        </w:rPr>
      </w:pPr>
      <w:r w:rsidRPr="00E45F2A">
        <w:rPr>
          <w:rFonts w:ascii="Times New Roman" w:hAnsi="Times New Roman" w:cs="Times New Roman"/>
          <w:color w:val="000000"/>
          <w:sz w:val="24"/>
          <w:szCs w:val="24"/>
          <w:lang w:val="kk-KZ"/>
        </w:rPr>
        <w:t>4. Қазақстан Республикасындағы инвестициялық қызметтің негізгі бағыттары</w:t>
      </w:r>
    </w:p>
    <w:p w:rsidR="00536D77" w:rsidRPr="00E45F2A" w:rsidRDefault="00536D77" w:rsidP="00E45F2A">
      <w:pPr>
        <w:spacing w:after="0" w:line="240" w:lineRule="auto"/>
        <w:jc w:val="both"/>
        <w:rPr>
          <w:rFonts w:ascii="Times New Roman" w:hAnsi="Times New Roman" w:cs="Times New Roman"/>
          <w:color w:val="000000"/>
          <w:sz w:val="24"/>
          <w:szCs w:val="24"/>
          <w:lang w:val="kk-KZ"/>
        </w:rPr>
      </w:pPr>
      <w:r w:rsidRPr="00E45F2A">
        <w:rPr>
          <w:rFonts w:ascii="Times New Roman" w:hAnsi="Times New Roman" w:cs="Times New Roman"/>
          <w:color w:val="000000"/>
          <w:sz w:val="24"/>
          <w:szCs w:val="24"/>
          <w:lang w:val="kk-KZ"/>
        </w:rPr>
        <w:t>5. Инвестицияны мемлекеттік қолдау</w:t>
      </w:r>
    </w:p>
    <w:p w:rsidR="001F48B3" w:rsidRPr="00E45F2A" w:rsidRDefault="001F48B3"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color w:val="000000"/>
          <w:sz w:val="24"/>
          <w:szCs w:val="24"/>
          <w:lang w:val="kk-KZ"/>
        </w:rPr>
        <w:t>6. Инвестицияны мемлекеттік қолдау қандай преференцияларды ұсынумен тұжырымдалады?</w:t>
      </w:r>
    </w:p>
    <w:p w:rsidR="001F2A4D" w:rsidRPr="00346B99" w:rsidRDefault="001F2A4D" w:rsidP="00E45F2A">
      <w:pPr>
        <w:pStyle w:val="31"/>
        <w:spacing w:after="0"/>
        <w:ind w:right="-1"/>
        <w:jc w:val="both"/>
        <w:rPr>
          <w:b/>
          <w:sz w:val="24"/>
          <w:szCs w:val="24"/>
          <w:lang w:val="kk-KZ"/>
        </w:rPr>
      </w:pPr>
    </w:p>
    <w:p w:rsidR="006050DC" w:rsidRPr="00E45F2A" w:rsidRDefault="005B534C" w:rsidP="00E45F2A">
      <w:pPr>
        <w:pStyle w:val="31"/>
        <w:spacing w:after="0"/>
        <w:ind w:right="-1"/>
        <w:jc w:val="both"/>
        <w:rPr>
          <w:sz w:val="24"/>
          <w:szCs w:val="24"/>
          <w:lang w:val="kk-KZ"/>
        </w:rPr>
      </w:pPr>
      <w:r w:rsidRPr="00E45F2A">
        <w:rPr>
          <w:b/>
          <w:sz w:val="24"/>
          <w:szCs w:val="24"/>
          <w:lang w:val="kk-KZ"/>
        </w:rPr>
        <w:t xml:space="preserve">  </w:t>
      </w:r>
      <w:r w:rsidR="00B6667F" w:rsidRPr="00E45F2A">
        <w:rPr>
          <w:b/>
          <w:i/>
          <w:sz w:val="24"/>
          <w:szCs w:val="24"/>
          <w:lang w:val="kk-KZ"/>
        </w:rPr>
        <w:t>3</w:t>
      </w:r>
      <w:r w:rsidRPr="00E45F2A">
        <w:rPr>
          <w:b/>
          <w:i/>
          <w:sz w:val="24"/>
          <w:szCs w:val="24"/>
          <w:lang w:val="kk-KZ"/>
        </w:rPr>
        <w:t xml:space="preserve"> -тақырып.  </w:t>
      </w:r>
      <w:r w:rsidR="006050DC" w:rsidRPr="00E45F2A">
        <w:rPr>
          <w:b/>
          <w:i/>
          <w:sz w:val="24"/>
          <w:szCs w:val="24"/>
          <w:lang w:val="kk-KZ"/>
        </w:rPr>
        <w:t>Өнім сапасын басқару</w:t>
      </w:r>
      <w:r w:rsidR="006050DC" w:rsidRPr="00E45F2A">
        <w:rPr>
          <w:sz w:val="24"/>
          <w:szCs w:val="24"/>
          <w:lang w:val="kk-KZ"/>
        </w:rPr>
        <w:t xml:space="preserve"> </w:t>
      </w:r>
    </w:p>
    <w:p w:rsidR="006050DC" w:rsidRPr="00E45F2A" w:rsidRDefault="006050DC"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b/>
          <w:sz w:val="24"/>
          <w:szCs w:val="24"/>
          <w:lang w:val="kk-KZ"/>
        </w:rPr>
        <w:t>Семинар сабағын өткізу түрі: пікір алмасу</w:t>
      </w:r>
      <w:r w:rsidRPr="00E45F2A">
        <w:rPr>
          <w:rFonts w:ascii="Times New Roman" w:hAnsi="Times New Roman" w:cs="Times New Roman"/>
          <w:sz w:val="24"/>
          <w:szCs w:val="24"/>
          <w:lang w:val="kk-KZ"/>
        </w:rPr>
        <w:t xml:space="preserve"> </w:t>
      </w:r>
    </w:p>
    <w:p w:rsidR="00ED7394" w:rsidRPr="00E45F2A" w:rsidRDefault="00ED7394"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Студенттер ұсынылған әдебиеттермен, дәріс және дәрістен тыс қосымша материалдармен өз бетімен жұмыс жасап, өздерінің жеке ой-көзқарастарын ортаға салулары қажет. </w:t>
      </w:r>
    </w:p>
    <w:p w:rsidR="005B534C" w:rsidRPr="00E45F2A" w:rsidRDefault="005B534C" w:rsidP="00E45F2A">
      <w:pPr>
        <w:tabs>
          <w:tab w:val="left" w:pos="4740"/>
        </w:tabs>
        <w:spacing w:after="0" w:line="240" w:lineRule="auto"/>
        <w:ind w:firstLine="360"/>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Тақырыптың қысқаша мазмұны:</w:t>
      </w:r>
    </w:p>
    <w:p w:rsidR="00831E79" w:rsidRPr="00E45F2A" w:rsidRDefault="00831E79" w:rsidP="00E45F2A">
      <w:pPr>
        <w:spacing w:after="0" w:line="240" w:lineRule="auto"/>
        <w:jc w:val="both"/>
        <w:rPr>
          <w:rFonts w:ascii="Times New Roman" w:eastAsia="Times New Roman" w:hAnsi="Times New Roman" w:cs="Times New Roman"/>
          <w:sz w:val="24"/>
          <w:szCs w:val="24"/>
          <w:lang w:val="kk-KZ"/>
        </w:rPr>
      </w:pPr>
      <w:r w:rsidRPr="00E45F2A">
        <w:rPr>
          <w:rFonts w:ascii="Times New Roman" w:eastAsia="Times New Roman" w:hAnsi="Times New Roman" w:cs="Times New Roman"/>
          <w:sz w:val="24"/>
          <w:szCs w:val="24"/>
          <w:lang w:val="kk-KZ"/>
        </w:rPr>
        <w:t>1. Сапаны басқару</w:t>
      </w:r>
    </w:p>
    <w:p w:rsidR="00831E79" w:rsidRPr="00E45F2A" w:rsidRDefault="00831E79" w:rsidP="00E45F2A">
      <w:pPr>
        <w:spacing w:after="0" w:line="240" w:lineRule="auto"/>
        <w:jc w:val="both"/>
        <w:rPr>
          <w:rFonts w:ascii="Times New Roman" w:eastAsia="Times New Roman" w:hAnsi="Times New Roman" w:cs="Times New Roman"/>
          <w:sz w:val="24"/>
          <w:szCs w:val="24"/>
          <w:lang w:val="kk-KZ"/>
        </w:rPr>
      </w:pPr>
      <w:r w:rsidRPr="00E45F2A">
        <w:rPr>
          <w:rFonts w:ascii="Times New Roman" w:eastAsia="Times New Roman" w:hAnsi="Times New Roman" w:cs="Times New Roman"/>
          <w:sz w:val="24"/>
          <w:szCs w:val="24"/>
          <w:lang w:val="kk-KZ"/>
        </w:rPr>
        <w:t>2.Өнім сапасы көрсеткіштері номенклатурасын бағалаудың негізгі принциптері</w:t>
      </w:r>
    </w:p>
    <w:p w:rsidR="00831E79" w:rsidRPr="00E45F2A" w:rsidRDefault="00831E79" w:rsidP="00E45F2A">
      <w:pPr>
        <w:spacing w:after="0" w:line="240" w:lineRule="auto"/>
        <w:jc w:val="both"/>
        <w:rPr>
          <w:rFonts w:ascii="Times New Roman" w:eastAsia="Times New Roman" w:hAnsi="Times New Roman" w:cs="Times New Roman"/>
          <w:sz w:val="24"/>
          <w:szCs w:val="24"/>
          <w:lang w:val="kk-KZ"/>
        </w:rPr>
      </w:pPr>
      <w:r w:rsidRPr="00E45F2A">
        <w:rPr>
          <w:rFonts w:ascii="Times New Roman" w:eastAsia="Times New Roman" w:hAnsi="Times New Roman" w:cs="Times New Roman"/>
          <w:sz w:val="24"/>
          <w:szCs w:val="24"/>
          <w:lang w:val="kk-KZ"/>
        </w:rPr>
        <w:t xml:space="preserve">3.Сапа көрсеткіштері мәндерін анықтау әдістері </w:t>
      </w:r>
    </w:p>
    <w:p w:rsidR="00A266F9" w:rsidRPr="00346B99" w:rsidRDefault="00831E79" w:rsidP="00E45F2A">
      <w:pPr>
        <w:spacing w:after="0" w:line="240" w:lineRule="auto"/>
        <w:rPr>
          <w:rFonts w:ascii="Times New Roman" w:eastAsia="Times New Roman" w:hAnsi="Times New Roman" w:cs="Times New Roman"/>
          <w:sz w:val="24"/>
          <w:szCs w:val="24"/>
          <w:lang w:val="kk-KZ"/>
        </w:rPr>
      </w:pPr>
      <w:r w:rsidRPr="00E45F2A">
        <w:rPr>
          <w:rFonts w:ascii="Times New Roman" w:eastAsia="Times New Roman" w:hAnsi="Times New Roman" w:cs="Times New Roman"/>
          <w:sz w:val="24"/>
          <w:szCs w:val="24"/>
          <w:lang w:val="kk-KZ"/>
        </w:rPr>
        <w:t>4. ИСО 9001:2000 сапаны жүйелі басқарудың принциптері</w:t>
      </w:r>
    </w:p>
    <w:p w:rsidR="00ED7394" w:rsidRPr="00E45F2A" w:rsidRDefault="005B534C" w:rsidP="00E45F2A">
      <w:pPr>
        <w:spacing w:after="0" w:line="240" w:lineRule="auto"/>
        <w:ind w:firstLine="709"/>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Бақылау сұрақтары:</w:t>
      </w:r>
    </w:p>
    <w:p w:rsidR="00D03F48" w:rsidRPr="00E45F2A" w:rsidRDefault="00D03F48" w:rsidP="00AB1398">
      <w:pPr>
        <w:widowControl w:val="0"/>
        <w:numPr>
          <w:ilvl w:val="0"/>
          <w:numId w:val="3"/>
        </w:numPr>
        <w:tabs>
          <w:tab w:val="clear" w:pos="1030"/>
          <w:tab w:val="num" w:pos="0"/>
          <w:tab w:val="left" w:pos="426"/>
        </w:tabs>
        <w:spacing w:after="0" w:line="240" w:lineRule="auto"/>
        <w:ind w:left="0" w:firstLine="0"/>
        <w:rPr>
          <w:rFonts w:ascii="Times New Roman" w:hAnsi="Times New Roman" w:cs="Times New Roman"/>
          <w:sz w:val="24"/>
          <w:szCs w:val="24"/>
        </w:rPr>
      </w:pPr>
      <w:r w:rsidRPr="00E45F2A">
        <w:rPr>
          <w:rFonts w:ascii="Times New Roman" w:hAnsi="Times New Roman" w:cs="Times New Roman"/>
          <w:color w:val="000000"/>
          <w:sz w:val="24"/>
          <w:szCs w:val="24"/>
          <w:lang w:val="kk-KZ"/>
        </w:rPr>
        <w:t>Өнімнің сапасы </w:t>
      </w:r>
      <w:r w:rsidRPr="00E45F2A">
        <w:rPr>
          <w:rFonts w:ascii="Times New Roman" w:hAnsi="Times New Roman" w:cs="Times New Roman"/>
          <w:sz w:val="24"/>
          <w:szCs w:val="24"/>
        </w:rPr>
        <w:t xml:space="preserve"> </w:t>
      </w:r>
    </w:p>
    <w:p w:rsidR="00D03F48" w:rsidRPr="00E45F2A" w:rsidRDefault="00D03F48" w:rsidP="00AB1398">
      <w:pPr>
        <w:widowControl w:val="0"/>
        <w:numPr>
          <w:ilvl w:val="0"/>
          <w:numId w:val="3"/>
        </w:numPr>
        <w:tabs>
          <w:tab w:val="clear" w:pos="1030"/>
          <w:tab w:val="num" w:pos="0"/>
          <w:tab w:val="left" w:pos="426"/>
        </w:tabs>
        <w:spacing w:after="0" w:line="240" w:lineRule="auto"/>
        <w:ind w:left="0" w:firstLine="0"/>
        <w:rPr>
          <w:rFonts w:ascii="Times New Roman" w:hAnsi="Times New Roman" w:cs="Times New Roman"/>
          <w:sz w:val="24"/>
          <w:szCs w:val="24"/>
        </w:rPr>
      </w:pPr>
      <w:r w:rsidRPr="00E45F2A">
        <w:rPr>
          <w:rFonts w:ascii="Times New Roman" w:hAnsi="Times New Roman" w:cs="Times New Roman"/>
          <w:color w:val="000000"/>
          <w:sz w:val="24"/>
          <w:szCs w:val="24"/>
          <w:lang w:val="kk-KZ"/>
        </w:rPr>
        <w:t xml:space="preserve">Өнімнің  сапа деңгейін бағалау </w:t>
      </w:r>
    </w:p>
    <w:p w:rsidR="00F86639" w:rsidRPr="00E45F2A" w:rsidRDefault="00F86639" w:rsidP="00AB1398">
      <w:pPr>
        <w:widowControl w:val="0"/>
        <w:numPr>
          <w:ilvl w:val="0"/>
          <w:numId w:val="3"/>
        </w:numPr>
        <w:tabs>
          <w:tab w:val="clear" w:pos="1030"/>
          <w:tab w:val="num" w:pos="0"/>
          <w:tab w:val="left" w:pos="426"/>
        </w:tabs>
        <w:spacing w:after="0" w:line="240" w:lineRule="auto"/>
        <w:ind w:left="0" w:firstLine="0"/>
        <w:rPr>
          <w:rFonts w:ascii="Times New Roman" w:hAnsi="Times New Roman" w:cs="Times New Roman"/>
          <w:sz w:val="24"/>
          <w:szCs w:val="24"/>
        </w:rPr>
      </w:pPr>
      <w:r w:rsidRPr="00E45F2A">
        <w:rPr>
          <w:rFonts w:ascii="Times New Roman" w:hAnsi="Times New Roman" w:cs="Times New Roman"/>
          <w:color w:val="000000"/>
          <w:sz w:val="24"/>
          <w:szCs w:val="24"/>
          <w:lang w:val="kk-KZ"/>
        </w:rPr>
        <w:t>Сапаны жинақтап қорыту  көрсеткіштері </w:t>
      </w:r>
      <w:r w:rsidRPr="00E45F2A">
        <w:rPr>
          <w:rFonts w:ascii="Times New Roman" w:hAnsi="Times New Roman" w:cs="Times New Roman"/>
          <w:sz w:val="24"/>
          <w:szCs w:val="24"/>
          <w:lang w:val="kk-KZ"/>
        </w:rPr>
        <w:t xml:space="preserve"> </w:t>
      </w:r>
    </w:p>
    <w:p w:rsidR="00F86639" w:rsidRPr="00E45F2A" w:rsidRDefault="00F86639" w:rsidP="00AB1398">
      <w:pPr>
        <w:pStyle w:val="af"/>
        <w:numPr>
          <w:ilvl w:val="0"/>
          <w:numId w:val="3"/>
        </w:numPr>
        <w:shd w:val="clear" w:color="auto" w:fill="FFFFFF"/>
        <w:tabs>
          <w:tab w:val="clear" w:pos="1030"/>
          <w:tab w:val="num" w:pos="0"/>
          <w:tab w:val="left" w:pos="426"/>
        </w:tabs>
        <w:spacing w:after="0" w:line="240" w:lineRule="auto"/>
        <w:ind w:left="0" w:firstLine="0"/>
        <w:rPr>
          <w:rFonts w:ascii="Times New Roman" w:hAnsi="Times New Roman"/>
          <w:color w:val="000000"/>
          <w:sz w:val="24"/>
          <w:szCs w:val="24"/>
          <w:lang w:val="kk-KZ"/>
        </w:rPr>
      </w:pPr>
      <w:r w:rsidRPr="00E45F2A">
        <w:rPr>
          <w:rFonts w:ascii="Times New Roman" w:hAnsi="Times New Roman"/>
          <w:color w:val="000000"/>
          <w:sz w:val="24"/>
          <w:szCs w:val="24"/>
          <w:lang w:val="kk-KZ"/>
        </w:rPr>
        <w:t>Тауар сапасының бәсекеге жарамдылығы</w:t>
      </w:r>
    </w:p>
    <w:p w:rsidR="00F86639" w:rsidRPr="00E45F2A" w:rsidRDefault="00F86639" w:rsidP="00AB1398">
      <w:pPr>
        <w:pStyle w:val="af"/>
        <w:numPr>
          <w:ilvl w:val="0"/>
          <w:numId w:val="3"/>
        </w:numPr>
        <w:shd w:val="clear" w:color="auto" w:fill="FFFFFF"/>
        <w:tabs>
          <w:tab w:val="clear" w:pos="1030"/>
          <w:tab w:val="num" w:pos="0"/>
          <w:tab w:val="left" w:pos="426"/>
        </w:tabs>
        <w:spacing w:after="0" w:line="240" w:lineRule="auto"/>
        <w:ind w:left="0" w:firstLine="0"/>
        <w:rPr>
          <w:rFonts w:ascii="Times New Roman" w:hAnsi="Times New Roman"/>
          <w:color w:val="000000"/>
          <w:sz w:val="24"/>
          <w:szCs w:val="24"/>
        </w:rPr>
      </w:pPr>
      <w:r w:rsidRPr="00E45F2A">
        <w:rPr>
          <w:rFonts w:ascii="Times New Roman" w:hAnsi="Times New Roman"/>
          <w:color w:val="000000"/>
          <w:sz w:val="24"/>
          <w:szCs w:val="24"/>
        </w:rPr>
        <w:t xml:space="preserve">Өнім </w:t>
      </w:r>
      <w:proofErr w:type="spellStart"/>
      <w:r w:rsidRPr="00E45F2A">
        <w:rPr>
          <w:rFonts w:ascii="Times New Roman" w:hAnsi="Times New Roman"/>
          <w:color w:val="000000"/>
          <w:sz w:val="24"/>
          <w:szCs w:val="24"/>
        </w:rPr>
        <w:t>сапасын</w:t>
      </w:r>
      <w:proofErr w:type="spellEnd"/>
      <w:r w:rsidRPr="00E45F2A">
        <w:rPr>
          <w:rFonts w:ascii="Times New Roman" w:hAnsi="Times New Roman"/>
          <w:color w:val="000000"/>
          <w:sz w:val="24"/>
          <w:szCs w:val="24"/>
        </w:rPr>
        <w:t xml:space="preserve"> басқару жүйесі</w:t>
      </w:r>
    </w:p>
    <w:p w:rsidR="00F86639" w:rsidRPr="00E45F2A" w:rsidRDefault="00F86639" w:rsidP="00AB1398">
      <w:pPr>
        <w:pStyle w:val="af"/>
        <w:numPr>
          <w:ilvl w:val="0"/>
          <w:numId w:val="3"/>
        </w:numPr>
        <w:shd w:val="clear" w:color="auto" w:fill="FFFFFF"/>
        <w:tabs>
          <w:tab w:val="clear" w:pos="1030"/>
          <w:tab w:val="num" w:pos="0"/>
          <w:tab w:val="left" w:pos="426"/>
        </w:tabs>
        <w:spacing w:after="0" w:line="240" w:lineRule="auto"/>
        <w:ind w:left="0" w:firstLine="0"/>
        <w:rPr>
          <w:rFonts w:ascii="Times New Roman" w:hAnsi="Times New Roman"/>
          <w:color w:val="000000"/>
          <w:sz w:val="24"/>
          <w:szCs w:val="24"/>
          <w:lang w:val="kk-KZ"/>
        </w:rPr>
      </w:pPr>
      <w:r w:rsidRPr="00E45F2A">
        <w:rPr>
          <w:rFonts w:ascii="Times New Roman" w:hAnsi="Times New Roman"/>
          <w:color w:val="000000"/>
          <w:sz w:val="24"/>
          <w:szCs w:val="24"/>
          <w:lang w:val="kk-KZ"/>
        </w:rPr>
        <w:t>Сапаға қойылатын талаптар</w:t>
      </w:r>
    </w:p>
    <w:p w:rsidR="001F2A4D" w:rsidRPr="001F2A4D" w:rsidRDefault="001F2A4D" w:rsidP="00E45F2A">
      <w:pPr>
        <w:pStyle w:val="af"/>
        <w:spacing w:after="0" w:line="240" w:lineRule="auto"/>
        <w:ind w:left="0"/>
        <w:rPr>
          <w:rFonts w:ascii="Times New Roman" w:hAnsi="Times New Roman"/>
          <w:sz w:val="24"/>
          <w:szCs w:val="24"/>
          <w:lang w:val="en-US"/>
        </w:rPr>
      </w:pPr>
    </w:p>
    <w:p w:rsidR="00B76128" w:rsidRPr="00E45F2A" w:rsidRDefault="00B76128" w:rsidP="00E45F2A">
      <w:pPr>
        <w:spacing w:after="0" w:line="240" w:lineRule="auto"/>
        <w:jc w:val="both"/>
        <w:rPr>
          <w:rFonts w:ascii="Times New Roman" w:hAnsi="Times New Roman" w:cs="Times New Roman"/>
          <w:b/>
          <w:i/>
          <w:sz w:val="24"/>
          <w:szCs w:val="24"/>
          <w:lang w:val="kk-KZ"/>
        </w:rPr>
      </w:pPr>
      <w:r w:rsidRPr="00E45F2A">
        <w:rPr>
          <w:rFonts w:ascii="Times New Roman" w:hAnsi="Times New Roman" w:cs="Times New Roman"/>
          <w:b/>
          <w:i/>
          <w:sz w:val="24"/>
          <w:szCs w:val="24"/>
          <w:lang w:val="kk-KZ"/>
        </w:rPr>
        <w:t>4-</w:t>
      </w:r>
      <w:r w:rsidR="00FB074A" w:rsidRPr="00E45F2A">
        <w:rPr>
          <w:rFonts w:ascii="Times New Roman" w:hAnsi="Times New Roman" w:cs="Times New Roman"/>
          <w:b/>
          <w:i/>
          <w:sz w:val="24"/>
          <w:szCs w:val="24"/>
          <w:lang w:val="kk-KZ"/>
        </w:rPr>
        <w:t xml:space="preserve"> </w:t>
      </w:r>
      <w:r w:rsidR="005B534C" w:rsidRPr="00E45F2A">
        <w:rPr>
          <w:rFonts w:ascii="Times New Roman" w:hAnsi="Times New Roman" w:cs="Times New Roman"/>
          <w:b/>
          <w:i/>
          <w:sz w:val="24"/>
          <w:szCs w:val="24"/>
          <w:lang w:val="kk-KZ"/>
        </w:rPr>
        <w:t xml:space="preserve">тақырып. </w:t>
      </w:r>
      <w:r w:rsidRPr="00E45F2A">
        <w:rPr>
          <w:rFonts w:ascii="Times New Roman" w:eastAsia="Times New Roman" w:hAnsi="Times New Roman" w:cs="Times New Roman"/>
          <w:b/>
          <w:i/>
          <w:sz w:val="24"/>
          <w:szCs w:val="24"/>
          <w:lang w:val="kk-KZ"/>
        </w:rPr>
        <w:t>Сақтандыру қызметін басқару</w:t>
      </w:r>
    </w:p>
    <w:p w:rsidR="005B534C" w:rsidRPr="00E45F2A" w:rsidRDefault="00B76128"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b/>
          <w:sz w:val="24"/>
          <w:szCs w:val="24"/>
          <w:lang w:val="kk-KZ"/>
        </w:rPr>
        <w:t xml:space="preserve"> </w:t>
      </w:r>
      <w:r w:rsidR="00D13AEB" w:rsidRPr="00E45F2A">
        <w:rPr>
          <w:rFonts w:ascii="Times New Roman" w:hAnsi="Times New Roman" w:cs="Times New Roman"/>
          <w:b/>
          <w:sz w:val="24"/>
          <w:szCs w:val="24"/>
          <w:lang w:val="kk-KZ"/>
        </w:rPr>
        <w:t>Семинар</w:t>
      </w:r>
      <w:r w:rsidR="005B534C" w:rsidRPr="00E45F2A">
        <w:rPr>
          <w:rFonts w:ascii="Times New Roman" w:hAnsi="Times New Roman" w:cs="Times New Roman"/>
          <w:b/>
          <w:sz w:val="24"/>
          <w:szCs w:val="24"/>
          <w:lang w:val="kk-KZ"/>
        </w:rPr>
        <w:t xml:space="preserve"> сабағын өткізу түрі: </w:t>
      </w:r>
      <w:r w:rsidR="00D92F78" w:rsidRPr="00E45F2A">
        <w:rPr>
          <w:rFonts w:ascii="Times New Roman" w:hAnsi="Times New Roman" w:cs="Times New Roman"/>
          <w:b/>
          <w:sz w:val="24"/>
          <w:szCs w:val="24"/>
          <w:lang w:val="kk-KZ"/>
        </w:rPr>
        <w:t>пікір алмасу</w:t>
      </w:r>
    </w:p>
    <w:p w:rsidR="00D92F78" w:rsidRPr="00346B99" w:rsidRDefault="008E1411"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   </w:t>
      </w:r>
      <w:r w:rsidR="005B534C" w:rsidRPr="00E45F2A">
        <w:rPr>
          <w:rFonts w:ascii="Times New Roman" w:hAnsi="Times New Roman" w:cs="Times New Roman"/>
          <w:sz w:val="24"/>
          <w:szCs w:val="24"/>
          <w:lang w:val="kk-KZ"/>
        </w:rPr>
        <w:t>Студенттер ұсы</w:t>
      </w:r>
      <w:r w:rsidR="001579AE" w:rsidRPr="00E45F2A">
        <w:rPr>
          <w:rFonts w:ascii="Times New Roman" w:hAnsi="Times New Roman" w:cs="Times New Roman"/>
          <w:sz w:val="24"/>
          <w:szCs w:val="24"/>
          <w:lang w:val="kk-KZ"/>
        </w:rPr>
        <w:t>нылған әдебиеттермен жұмыс істей алуы және тақырыпты толық</w:t>
      </w:r>
      <w:r w:rsidR="00D92F78" w:rsidRPr="00E45F2A">
        <w:rPr>
          <w:rFonts w:ascii="Times New Roman" w:hAnsi="Times New Roman" w:cs="Times New Roman"/>
          <w:sz w:val="24"/>
          <w:szCs w:val="24"/>
          <w:lang w:val="kk-KZ"/>
        </w:rPr>
        <w:t xml:space="preserve"> меңгерулері шарт және  дәріс және дәрістен тыс қосымша материалдармен өз бетімен жұмыс жасап, өздерінің жеке ой-көзқарастарын ортаға салулары қажет. </w:t>
      </w:r>
    </w:p>
    <w:p w:rsidR="005B534C" w:rsidRPr="00E45F2A" w:rsidRDefault="009369A9" w:rsidP="00E45F2A">
      <w:pPr>
        <w:tabs>
          <w:tab w:val="left" w:pos="4740"/>
        </w:tabs>
        <w:spacing w:after="0" w:line="240" w:lineRule="auto"/>
        <w:ind w:firstLine="360"/>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Тақырыптың қысқаша мазмұны:</w:t>
      </w:r>
    </w:p>
    <w:p w:rsidR="00B76128" w:rsidRPr="00E45F2A" w:rsidRDefault="00B76128" w:rsidP="00E45F2A">
      <w:pPr>
        <w:spacing w:after="0" w:line="240" w:lineRule="auto"/>
        <w:jc w:val="both"/>
        <w:rPr>
          <w:rFonts w:ascii="Times New Roman" w:eastAsia="Times New Roman" w:hAnsi="Times New Roman" w:cs="Times New Roman"/>
          <w:sz w:val="24"/>
          <w:szCs w:val="24"/>
          <w:lang w:val="kk-KZ"/>
        </w:rPr>
      </w:pPr>
      <w:r w:rsidRPr="00E45F2A">
        <w:rPr>
          <w:rFonts w:ascii="Times New Roman" w:eastAsia="Times New Roman" w:hAnsi="Times New Roman" w:cs="Times New Roman"/>
          <w:sz w:val="24"/>
          <w:szCs w:val="24"/>
          <w:lang w:val="kk-KZ"/>
        </w:rPr>
        <w:t>1.Сақтандыруда қолданылатын негізгі ұғымдар мен терминдер</w:t>
      </w:r>
    </w:p>
    <w:p w:rsidR="00B76128" w:rsidRPr="00E45F2A" w:rsidRDefault="00B76128" w:rsidP="00E45F2A">
      <w:pPr>
        <w:spacing w:after="0" w:line="240" w:lineRule="auto"/>
        <w:jc w:val="both"/>
        <w:rPr>
          <w:rFonts w:ascii="Times New Roman" w:eastAsia="Times New Roman" w:hAnsi="Times New Roman" w:cs="Times New Roman"/>
          <w:sz w:val="24"/>
          <w:szCs w:val="24"/>
          <w:lang w:val="kk-KZ"/>
        </w:rPr>
      </w:pPr>
      <w:r w:rsidRPr="00E45F2A">
        <w:rPr>
          <w:rFonts w:ascii="Times New Roman" w:eastAsia="Times New Roman" w:hAnsi="Times New Roman" w:cs="Times New Roman"/>
          <w:sz w:val="24"/>
          <w:szCs w:val="24"/>
          <w:lang w:val="kk-KZ"/>
        </w:rPr>
        <w:t>2.Сақтандыру түрлері</w:t>
      </w:r>
    </w:p>
    <w:p w:rsidR="00B76128" w:rsidRPr="00E45F2A" w:rsidRDefault="00B76128" w:rsidP="00E45F2A">
      <w:pPr>
        <w:framePr w:hSpace="180" w:wrap="around" w:vAnchor="text" w:hAnchor="text" w:y="1"/>
        <w:spacing w:after="0" w:line="240" w:lineRule="auto"/>
        <w:suppressOverlap/>
        <w:jc w:val="both"/>
        <w:rPr>
          <w:rFonts w:ascii="Times New Roman" w:eastAsia="Times New Roman" w:hAnsi="Times New Roman" w:cs="Times New Roman"/>
          <w:sz w:val="24"/>
          <w:szCs w:val="24"/>
          <w:lang w:val="kk-KZ"/>
        </w:rPr>
      </w:pPr>
      <w:r w:rsidRPr="00E45F2A">
        <w:rPr>
          <w:rFonts w:ascii="Times New Roman" w:eastAsia="Times New Roman" w:hAnsi="Times New Roman" w:cs="Times New Roman"/>
          <w:sz w:val="24"/>
          <w:szCs w:val="24"/>
          <w:lang w:val="kk-KZ"/>
        </w:rPr>
        <w:t>3.Заманауи жағдайда сақтандыруды ұйымдастыру ерекшеліктері мен негізгі принциптері және сақтандыру салалары</w:t>
      </w:r>
    </w:p>
    <w:p w:rsidR="001579AE" w:rsidRPr="00346B99" w:rsidRDefault="00B76128" w:rsidP="00E45F2A">
      <w:pPr>
        <w:spacing w:after="0" w:line="240" w:lineRule="auto"/>
        <w:jc w:val="both"/>
        <w:rPr>
          <w:rFonts w:ascii="Times New Roman" w:eastAsia="Times New Roman" w:hAnsi="Times New Roman" w:cs="Times New Roman"/>
          <w:noProof/>
          <w:color w:val="000000"/>
          <w:sz w:val="24"/>
          <w:szCs w:val="24"/>
          <w:lang w:val="kk-KZ"/>
        </w:rPr>
      </w:pPr>
      <w:r w:rsidRPr="00E45F2A">
        <w:rPr>
          <w:rFonts w:ascii="Times New Roman" w:eastAsia="Times New Roman" w:hAnsi="Times New Roman" w:cs="Times New Roman"/>
          <w:sz w:val="24"/>
          <w:szCs w:val="24"/>
          <w:lang w:val="kk-KZ"/>
        </w:rPr>
        <w:t>4.</w:t>
      </w:r>
      <w:r w:rsidRPr="00E45F2A">
        <w:rPr>
          <w:rFonts w:ascii="Times New Roman" w:eastAsia="Times New Roman" w:hAnsi="Times New Roman" w:cs="Times New Roman"/>
          <w:noProof/>
          <w:color w:val="000000"/>
          <w:sz w:val="24"/>
          <w:szCs w:val="24"/>
          <w:lang w:val="kk-KZ"/>
        </w:rPr>
        <w:t xml:space="preserve"> Сақтандыру ісінің даму тарихы</w:t>
      </w:r>
    </w:p>
    <w:p w:rsidR="00D13AEB" w:rsidRPr="00E45F2A" w:rsidRDefault="009369A9" w:rsidP="00E45F2A">
      <w:pPr>
        <w:spacing w:after="0" w:line="240" w:lineRule="auto"/>
        <w:ind w:firstLine="709"/>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Бақылау сұрақтары:</w:t>
      </w:r>
    </w:p>
    <w:p w:rsidR="001579AE" w:rsidRPr="00E45F2A" w:rsidRDefault="00EF4A1B" w:rsidP="00AB1398">
      <w:pPr>
        <w:pStyle w:val="af"/>
        <w:numPr>
          <w:ilvl w:val="0"/>
          <w:numId w:val="8"/>
        </w:numPr>
        <w:tabs>
          <w:tab w:val="left" w:pos="284"/>
        </w:tabs>
        <w:spacing w:after="0" w:line="240" w:lineRule="auto"/>
        <w:ind w:left="0" w:firstLine="0"/>
        <w:jc w:val="both"/>
        <w:outlineLvl w:val="0"/>
        <w:rPr>
          <w:rFonts w:ascii="Times New Roman" w:hAnsi="Times New Roman"/>
          <w:bCs/>
          <w:sz w:val="24"/>
          <w:szCs w:val="24"/>
          <w:lang w:val="kk-KZ"/>
        </w:rPr>
      </w:pPr>
      <w:r w:rsidRPr="00E45F2A">
        <w:rPr>
          <w:rFonts w:ascii="Times New Roman" w:hAnsi="Times New Roman"/>
          <w:bCs/>
          <w:sz w:val="24"/>
          <w:szCs w:val="24"/>
          <w:lang w:val="kk-KZ"/>
        </w:rPr>
        <w:t>ҚР-ның  сақтандыру  нарығы</w:t>
      </w:r>
    </w:p>
    <w:p w:rsidR="00EF4A1B" w:rsidRPr="00E45F2A" w:rsidRDefault="00EF4A1B" w:rsidP="00AB1398">
      <w:pPr>
        <w:pStyle w:val="af"/>
        <w:numPr>
          <w:ilvl w:val="0"/>
          <w:numId w:val="8"/>
        </w:numPr>
        <w:tabs>
          <w:tab w:val="left" w:pos="284"/>
        </w:tabs>
        <w:spacing w:after="0" w:line="240" w:lineRule="auto"/>
        <w:ind w:left="0" w:firstLine="0"/>
        <w:jc w:val="both"/>
        <w:outlineLvl w:val="0"/>
        <w:rPr>
          <w:rFonts w:ascii="Times New Roman" w:hAnsi="Times New Roman"/>
          <w:sz w:val="24"/>
          <w:szCs w:val="24"/>
          <w:lang w:val="kk-KZ"/>
        </w:rPr>
      </w:pPr>
      <w:r w:rsidRPr="00E45F2A">
        <w:rPr>
          <w:rFonts w:ascii="Times New Roman" w:hAnsi="Times New Roman"/>
          <w:sz w:val="24"/>
          <w:szCs w:val="24"/>
          <w:lang w:val="kk-KZ"/>
        </w:rPr>
        <w:t>Сақтандыру ұйымдарының атқаратын қызметі мен экономикалық қажеттілігі</w:t>
      </w:r>
    </w:p>
    <w:p w:rsidR="00EF4A1B" w:rsidRPr="00E45F2A" w:rsidRDefault="00EF4A1B" w:rsidP="00AB1398">
      <w:pPr>
        <w:pStyle w:val="af"/>
        <w:numPr>
          <w:ilvl w:val="0"/>
          <w:numId w:val="8"/>
        </w:numPr>
        <w:tabs>
          <w:tab w:val="left" w:pos="284"/>
        </w:tabs>
        <w:spacing w:after="0" w:line="240" w:lineRule="auto"/>
        <w:ind w:left="0" w:firstLine="0"/>
        <w:jc w:val="both"/>
        <w:outlineLvl w:val="0"/>
        <w:rPr>
          <w:rFonts w:ascii="Times New Roman" w:hAnsi="Times New Roman"/>
          <w:sz w:val="24"/>
          <w:szCs w:val="24"/>
          <w:lang w:val="kk-KZ"/>
        </w:rPr>
      </w:pPr>
      <w:r w:rsidRPr="00E45F2A">
        <w:rPr>
          <w:rFonts w:ascii="Times New Roman" w:hAnsi="Times New Roman"/>
          <w:bCs/>
          <w:sz w:val="24"/>
          <w:szCs w:val="24"/>
          <w:lang w:val="kk-KZ"/>
        </w:rPr>
        <w:t>Сақтандыру ұйымдарының қызметін  мемлекеттік реттеу</w:t>
      </w:r>
    </w:p>
    <w:p w:rsidR="00EF4A1B" w:rsidRPr="001F2A4D" w:rsidRDefault="00EF4A1B" w:rsidP="00AB1398">
      <w:pPr>
        <w:pStyle w:val="af"/>
        <w:numPr>
          <w:ilvl w:val="0"/>
          <w:numId w:val="8"/>
        </w:numPr>
        <w:tabs>
          <w:tab w:val="left" w:pos="284"/>
        </w:tabs>
        <w:spacing w:after="0" w:line="240" w:lineRule="auto"/>
        <w:ind w:left="0" w:firstLine="0"/>
        <w:jc w:val="both"/>
        <w:outlineLvl w:val="0"/>
        <w:rPr>
          <w:rFonts w:ascii="Times New Roman" w:hAnsi="Times New Roman"/>
          <w:sz w:val="24"/>
          <w:szCs w:val="24"/>
          <w:lang w:val="kk-KZ"/>
        </w:rPr>
      </w:pPr>
      <w:r w:rsidRPr="00E45F2A">
        <w:rPr>
          <w:rFonts w:ascii="Times New Roman" w:hAnsi="Times New Roman"/>
          <w:bCs/>
          <w:sz w:val="24"/>
          <w:szCs w:val="24"/>
          <w:lang w:val="kk-KZ"/>
        </w:rPr>
        <w:t>ҚР-ның  сақтандыру  нарығын басқарудың қазіргі жағдайы, негізгі мәселелері,  сақтандыру нарығын дамыту жолдары</w:t>
      </w:r>
    </w:p>
    <w:p w:rsidR="001F2A4D" w:rsidRDefault="001F2A4D" w:rsidP="001F2A4D">
      <w:pPr>
        <w:pStyle w:val="af"/>
        <w:tabs>
          <w:tab w:val="left" w:pos="284"/>
        </w:tabs>
        <w:spacing w:after="0" w:line="240" w:lineRule="auto"/>
        <w:ind w:left="0"/>
        <w:jc w:val="both"/>
        <w:outlineLvl w:val="0"/>
        <w:rPr>
          <w:rFonts w:ascii="Times New Roman" w:hAnsi="Times New Roman"/>
          <w:sz w:val="24"/>
          <w:szCs w:val="24"/>
          <w:lang w:val="kk-KZ"/>
        </w:rPr>
      </w:pPr>
    </w:p>
    <w:p w:rsidR="003F799E" w:rsidRDefault="003F799E" w:rsidP="001F2A4D">
      <w:pPr>
        <w:pStyle w:val="af"/>
        <w:tabs>
          <w:tab w:val="left" w:pos="284"/>
        </w:tabs>
        <w:spacing w:after="0" w:line="240" w:lineRule="auto"/>
        <w:ind w:left="0"/>
        <w:jc w:val="both"/>
        <w:outlineLvl w:val="0"/>
        <w:rPr>
          <w:rFonts w:ascii="Times New Roman" w:hAnsi="Times New Roman"/>
          <w:sz w:val="24"/>
          <w:szCs w:val="24"/>
          <w:lang w:val="kk-KZ"/>
        </w:rPr>
      </w:pPr>
    </w:p>
    <w:p w:rsidR="00C26BCB" w:rsidRPr="00E45F2A" w:rsidRDefault="00C26BCB" w:rsidP="001F2A4D">
      <w:pPr>
        <w:pStyle w:val="af"/>
        <w:tabs>
          <w:tab w:val="left" w:pos="284"/>
        </w:tabs>
        <w:spacing w:after="0" w:line="240" w:lineRule="auto"/>
        <w:ind w:left="0"/>
        <w:jc w:val="both"/>
        <w:outlineLvl w:val="0"/>
        <w:rPr>
          <w:rFonts w:ascii="Times New Roman" w:hAnsi="Times New Roman"/>
          <w:sz w:val="24"/>
          <w:szCs w:val="24"/>
          <w:lang w:val="kk-KZ"/>
        </w:rPr>
      </w:pPr>
    </w:p>
    <w:p w:rsidR="00AF4FD0" w:rsidRPr="00E45F2A" w:rsidRDefault="00AF4FD0" w:rsidP="00E45F2A">
      <w:pPr>
        <w:spacing w:after="0" w:line="240" w:lineRule="auto"/>
        <w:rPr>
          <w:rFonts w:ascii="Times New Roman" w:eastAsia="Times New Roman" w:hAnsi="Times New Roman" w:cs="Times New Roman"/>
          <w:b/>
          <w:i/>
          <w:sz w:val="24"/>
          <w:szCs w:val="24"/>
          <w:lang w:val="kk-KZ"/>
        </w:rPr>
      </w:pPr>
      <w:r w:rsidRPr="00E45F2A">
        <w:rPr>
          <w:rFonts w:ascii="Times New Roman" w:eastAsia="Times New Roman" w:hAnsi="Times New Roman" w:cs="Times New Roman"/>
          <w:b/>
          <w:i/>
          <w:sz w:val="24"/>
          <w:szCs w:val="24"/>
          <w:lang w:val="kk-KZ"/>
        </w:rPr>
        <w:t>5 тақырып. Тәуекелдерді басқару</w:t>
      </w:r>
    </w:p>
    <w:p w:rsidR="00E10DFB" w:rsidRPr="00E45F2A" w:rsidRDefault="00E10DFB"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b/>
          <w:sz w:val="24"/>
          <w:szCs w:val="24"/>
          <w:lang w:val="kk-KZ"/>
        </w:rPr>
        <w:t>Семинар сабағын өткізу түрі: пікір алмасу</w:t>
      </w:r>
    </w:p>
    <w:p w:rsidR="00E10DFB" w:rsidRPr="00346B99" w:rsidRDefault="00E10DFB"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lastRenderedPageBreak/>
        <w:t xml:space="preserve">   Студенттер ұсынылған әдебиеттермен жұмыс істей алуы және тақырыпты толық меңгерулері шарт және  дәріс және дәрістен тыс қосымша материалдармен өз бетімен жұмыс жасап, өздерінің жеке ой-көзқарастарын ортаға салулары қажет. </w:t>
      </w:r>
    </w:p>
    <w:p w:rsidR="00E10DFB" w:rsidRPr="00E45F2A" w:rsidRDefault="00E10DFB" w:rsidP="00E45F2A">
      <w:pPr>
        <w:tabs>
          <w:tab w:val="left" w:pos="4740"/>
        </w:tabs>
        <w:spacing w:after="0" w:line="240" w:lineRule="auto"/>
        <w:ind w:firstLine="360"/>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Тақырыптың қысқаша мазмұны:</w:t>
      </w:r>
    </w:p>
    <w:p w:rsidR="00E10DFB" w:rsidRPr="00E45F2A" w:rsidRDefault="00E10DFB" w:rsidP="00E45F2A">
      <w:pPr>
        <w:spacing w:after="0" w:line="240" w:lineRule="auto"/>
        <w:rPr>
          <w:rFonts w:ascii="Times New Roman" w:eastAsia="Times New Roman" w:hAnsi="Times New Roman" w:cs="Times New Roman"/>
          <w:sz w:val="24"/>
          <w:szCs w:val="24"/>
          <w:lang w:val="kk-KZ"/>
        </w:rPr>
      </w:pPr>
      <w:r w:rsidRPr="00E45F2A">
        <w:rPr>
          <w:rFonts w:ascii="Times New Roman" w:eastAsia="Times New Roman" w:hAnsi="Times New Roman" w:cs="Times New Roman"/>
          <w:sz w:val="24"/>
          <w:szCs w:val="24"/>
          <w:lang w:val="kk-KZ"/>
        </w:rPr>
        <w:t xml:space="preserve">1.Тәуекелдерді басқару түсінігі және оның классификациясы </w:t>
      </w:r>
    </w:p>
    <w:p w:rsidR="00E10DFB" w:rsidRPr="00E45F2A" w:rsidRDefault="00E10DFB" w:rsidP="00E45F2A">
      <w:pPr>
        <w:spacing w:after="0" w:line="240" w:lineRule="auto"/>
        <w:rPr>
          <w:rFonts w:ascii="Times New Roman" w:eastAsia="Times New Roman" w:hAnsi="Times New Roman" w:cs="Times New Roman"/>
          <w:sz w:val="24"/>
          <w:szCs w:val="24"/>
          <w:lang w:val="kk-KZ"/>
        </w:rPr>
      </w:pPr>
      <w:r w:rsidRPr="00E45F2A">
        <w:rPr>
          <w:rFonts w:ascii="Times New Roman" w:eastAsia="Times New Roman" w:hAnsi="Times New Roman" w:cs="Times New Roman"/>
          <w:sz w:val="24"/>
          <w:szCs w:val="24"/>
          <w:lang w:val="kk-KZ"/>
        </w:rPr>
        <w:t>2.Тәуекелдерді басқару процесін ұйымдастыру</w:t>
      </w:r>
    </w:p>
    <w:p w:rsidR="00E10DFB" w:rsidRPr="00E45F2A" w:rsidRDefault="00E10DFB" w:rsidP="00E45F2A">
      <w:pPr>
        <w:spacing w:after="0" w:line="240" w:lineRule="auto"/>
        <w:rPr>
          <w:rFonts w:ascii="Times New Roman" w:hAnsi="Times New Roman" w:cs="Times New Roman"/>
          <w:sz w:val="24"/>
          <w:szCs w:val="24"/>
          <w:lang w:val="kk-KZ"/>
        </w:rPr>
      </w:pPr>
      <w:r w:rsidRPr="00E45F2A">
        <w:rPr>
          <w:rFonts w:ascii="Times New Roman" w:eastAsia="Times New Roman" w:hAnsi="Times New Roman" w:cs="Times New Roman"/>
          <w:sz w:val="24"/>
          <w:szCs w:val="24"/>
          <w:lang w:val="kk-KZ"/>
        </w:rPr>
        <w:t>3.Тәуекелдерді анықтау және бағалау әдістері</w:t>
      </w:r>
    </w:p>
    <w:p w:rsidR="00E10DFB" w:rsidRDefault="00E10DFB" w:rsidP="00E45F2A">
      <w:pPr>
        <w:pStyle w:val="31"/>
        <w:spacing w:after="0"/>
        <w:ind w:right="-1"/>
        <w:jc w:val="both"/>
        <w:rPr>
          <w:sz w:val="24"/>
          <w:szCs w:val="24"/>
          <w:lang w:val="en-US"/>
        </w:rPr>
      </w:pPr>
      <w:r w:rsidRPr="00E45F2A">
        <w:rPr>
          <w:sz w:val="24"/>
          <w:szCs w:val="24"/>
          <w:lang w:val="kk-KZ"/>
        </w:rPr>
        <w:t>4.Тәуекелдерді қаржыландыру</w:t>
      </w:r>
    </w:p>
    <w:p w:rsidR="001F48B3" w:rsidRPr="00E45F2A" w:rsidRDefault="001F48B3" w:rsidP="00E45F2A">
      <w:pPr>
        <w:spacing w:after="0" w:line="240" w:lineRule="auto"/>
        <w:ind w:firstLine="709"/>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Бақылау сұрақтары:</w:t>
      </w:r>
    </w:p>
    <w:p w:rsidR="00E10DFB" w:rsidRPr="00E45F2A" w:rsidRDefault="009D54BE" w:rsidP="00AB1398">
      <w:pPr>
        <w:pStyle w:val="af"/>
        <w:numPr>
          <w:ilvl w:val="0"/>
          <w:numId w:val="9"/>
        </w:numPr>
        <w:tabs>
          <w:tab w:val="left" w:pos="284"/>
        </w:tabs>
        <w:spacing w:after="0" w:line="240" w:lineRule="auto"/>
        <w:ind w:left="0" w:firstLine="0"/>
        <w:rPr>
          <w:rFonts w:ascii="Times New Roman" w:hAnsi="Times New Roman"/>
          <w:sz w:val="24"/>
          <w:szCs w:val="24"/>
          <w:lang w:val="kk-KZ"/>
        </w:rPr>
      </w:pPr>
      <w:r w:rsidRPr="00E45F2A">
        <w:rPr>
          <w:rFonts w:ascii="Times New Roman" w:hAnsi="Times New Roman"/>
          <w:sz w:val="24"/>
          <w:szCs w:val="24"/>
          <w:lang w:val="kk-KZ"/>
        </w:rPr>
        <w:t>Нарықтық экономика  жағдайында тәуекел </w:t>
      </w:r>
    </w:p>
    <w:p w:rsidR="009D54BE" w:rsidRPr="00E45F2A" w:rsidRDefault="009D54BE" w:rsidP="00AB1398">
      <w:pPr>
        <w:pStyle w:val="af"/>
        <w:numPr>
          <w:ilvl w:val="0"/>
          <w:numId w:val="9"/>
        </w:numPr>
        <w:tabs>
          <w:tab w:val="left" w:pos="284"/>
        </w:tabs>
        <w:spacing w:after="0" w:line="240" w:lineRule="auto"/>
        <w:ind w:left="0" w:firstLine="0"/>
        <w:rPr>
          <w:rFonts w:ascii="Times New Roman" w:hAnsi="Times New Roman"/>
          <w:sz w:val="24"/>
          <w:szCs w:val="24"/>
          <w:lang w:val="kk-KZ"/>
        </w:rPr>
      </w:pPr>
      <w:r w:rsidRPr="00E45F2A">
        <w:rPr>
          <w:rFonts w:ascii="Times New Roman" w:hAnsi="Times New Roman"/>
          <w:sz w:val="24"/>
          <w:szCs w:val="24"/>
        </w:rPr>
        <w:t xml:space="preserve">Тәуекел </w:t>
      </w:r>
      <w:proofErr w:type="spellStart"/>
      <w:r w:rsidRPr="00E45F2A">
        <w:rPr>
          <w:rFonts w:ascii="Times New Roman" w:hAnsi="Times New Roman"/>
          <w:sz w:val="24"/>
          <w:szCs w:val="24"/>
        </w:rPr>
        <w:t>менеджментінде</w:t>
      </w:r>
      <w:proofErr w:type="spellEnd"/>
      <w:r w:rsidRPr="00E45F2A">
        <w:rPr>
          <w:rFonts w:ascii="Times New Roman" w:hAnsi="Times New Roman"/>
          <w:sz w:val="24"/>
          <w:szCs w:val="24"/>
        </w:rPr>
        <w:t xml:space="preserve"> басқару </w:t>
      </w:r>
      <w:proofErr w:type="spellStart"/>
      <w:r w:rsidRPr="00E45F2A">
        <w:rPr>
          <w:rFonts w:ascii="Times New Roman" w:hAnsi="Times New Roman"/>
          <w:sz w:val="24"/>
          <w:szCs w:val="24"/>
        </w:rPr>
        <w:t>объектісі</w:t>
      </w:r>
      <w:proofErr w:type="spellEnd"/>
      <w:r w:rsidRPr="00E45F2A">
        <w:rPr>
          <w:rFonts w:ascii="Times New Roman" w:hAnsi="Times New Roman"/>
          <w:sz w:val="24"/>
          <w:szCs w:val="24"/>
          <w:lang w:val="kk-KZ"/>
        </w:rPr>
        <w:t xml:space="preserve"> мен субъекті</w:t>
      </w:r>
      <w:proofErr w:type="gramStart"/>
      <w:r w:rsidRPr="00E45F2A">
        <w:rPr>
          <w:rFonts w:ascii="Times New Roman" w:hAnsi="Times New Roman"/>
          <w:sz w:val="24"/>
          <w:szCs w:val="24"/>
          <w:lang w:val="kk-KZ"/>
        </w:rPr>
        <w:t>с</w:t>
      </w:r>
      <w:proofErr w:type="gramEnd"/>
      <w:r w:rsidRPr="00E45F2A">
        <w:rPr>
          <w:rFonts w:ascii="Times New Roman" w:hAnsi="Times New Roman"/>
          <w:sz w:val="24"/>
          <w:szCs w:val="24"/>
          <w:lang w:val="kk-KZ"/>
        </w:rPr>
        <w:t>і</w:t>
      </w:r>
    </w:p>
    <w:p w:rsidR="009D54BE" w:rsidRPr="00E45F2A" w:rsidRDefault="009D54BE" w:rsidP="00AB1398">
      <w:pPr>
        <w:pStyle w:val="af"/>
        <w:numPr>
          <w:ilvl w:val="0"/>
          <w:numId w:val="9"/>
        </w:numPr>
        <w:tabs>
          <w:tab w:val="left" w:pos="284"/>
        </w:tabs>
        <w:spacing w:after="0" w:line="240" w:lineRule="auto"/>
        <w:ind w:left="0" w:firstLine="0"/>
        <w:rPr>
          <w:rFonts w:ascii="Times New Roman" w:hAnsi="Times New Roman"/>
          <w:sz w:val="24"/>
          <w:szCs w:val="24"/>
          <w:lang w:val="kk-KZ"/>
        </w:rPr>
      </w:pPr>
      <w:r w:rsidRPr="00E45F2A">
        <w:rPr>
          <w:rFonts w:ascii="Times New Roman" w:hAnsi="Times New Roman"/>
          <w:sz w:val="24"/>
          <w:szCs w:val="24"/>
        </w:rPr>
        <w:t xml:space="preserve">Тәуекел менеджментінің қызмет </w:t>
      </w:r>
      <w:proofErr w:type="spellStart"/>
      <w:r w:rsidRPr="00E45F2A">
        <w:rPr>
          <w:rFonts w:ascii="Times New Roman" w:hAnsi="Times New Roman"/>
          <w:sz w:val="24"/>
          <w:szCs w:val="24"/>
        </w:rPr>
        <w:t>етуі</w:t>
      </w:r>
      <w:proofErr w:type="gramStart"/>
      <w:r w:rsidRPr="00E45F2A">
        <w:rPr>
          <w:rFonts w:ascii="Times New Roman" w:hAnsi="Times New Roman"/>
          <w:sz w:val="24"/>
          <w:szCs w:val="24"/>
        </w:rPr>
        <w:t>нде</w:t>
      </w:r>
      <w:proofErr w:type="spellEnd"/>
      <w:proofErr w:type="gramEnd"/>
      <w:r w:rsidRPr="00E45F2A">
        <w:rPr>
          <w:rFonts w:ascii="Times New Roman" w:hAnsi="Times New Roman"/>
          <w:sz w:val="24"/>
          <w:szCs w:val="24"/>
        </w:rPr>
        <w:t> ақпарат</w:t>
      </w:r>
    </w:p>
    <w:p w:rsidR="009D54BE" w:rsidRPr="00E45F2A" w:rsidRDefault="009D54BE" w:rsidP="00AB1398">
      <w:pPr>
        <w:pStyle w:val="af"/>
        <w:numPr>
          <w:ilvl w:val="0"/>
          <w:numId w:val="9"/>
        </w:numPr>
        <w:tabs>
          <w:tab w:val="left" w:pos="284"/>
        </w:tabs>
        <w:spacing w:after="0" w:line="240" w:lineRule="auto"/>
        <w:ind w:left="0" w:firstLine="0"/>
        <w:rPr>
          <w:rFonts w:ascii="Times New Roman" w:hAnsi="Times New Roman"/>
          <w:sz w:val="24"/>
          <w:szCs w:val="24"/>
          <w:lang w:val="kk-KZ"/>
        </w:rPr>
      </w:pPr>
      <w:r w:rsidRPr="00E45F2A">
        <w:rPr>
          <w:rFonts w:ascii="Times New Roman" w:hAnsi="Times New Roman"/>
          <w:sz w:val="24"/>
          <w:szCs w:val="24"/>
          <w:lang w:val="kk-KZ"/>
        </w:rPr>
        <w:t xml:space="preserve"> </w:t>
      </w:r>
      <w:r w:rsidRPr="00E45F2A">
        <w:rPr>
          <w:rFonts w:ascii="Times New Roman" w:hAnsi="Times New Roman"/>
          <w:sz w:val="24"/>
          <w:szCs w:val="24"/>
        </w:rPr>
        <w:t xml:space="preserve">Тәуекел </w:t>
      </w:r>
      <w:proofErr w:type="spellStart"/>
      <w:r w:rsidRPr="00E45F2A">
        <w:rPr>
          <w:rFonts w:ascii="Times New Roman" w:hAnsi="Times New Roman"/>
          <w:sz w:val="24"/>
          <w:szCs w:val="24"/>
        </w:rPr>
        <w:t>менеджментіндегі</w:t>
      </w:r>
      <w:proofErr w:type="spellEnd"/>
      <w:r w:rsidRPr="00E45F2A">
        <w:rPr>
          <w:rFonts w:ascii="Times New Roman" w:hAnsi="Times New Roman"/>
          <w:sz w:val="24"/>
          <w:szCs w:val="24"/>
        </w:rPr>
        <w:t xml:space="preserve"> </w:t>
      </w:r>
      <w:proofErr w:type="spellStart"/>
      <w:r w:rsidRPr="00E45F2A">
        <w:rPr>
          <w:rFonts w:ascii="Times New Roman" w:hAnsi="Times New Roman"/>
          <w:sz w:val="24"/>
          <w:szCs w:val="24"/>
        </w:rPr>
        <w:t>болжамдау</w:t>
      </w:r>
      <w:proofErr w:type="spellEnd"/>
      <w:r w:rsidRPr="00E45F2A">
        <w:rPr>
          <w:rFonts w:ascii="Times New Roman" w:hAnsi="Times New Roman"/>
          <w:sz w:val="24"/>
          <w:szCs w:val="24"/>
        </w:rPr>
        <w:t> </w:t>
      </w:r>
    </w:p>
    <w:p w:rsidR="009D54BE" w:rsidRPr="001F2A4D" w:rsidRDefault="009D54BE" w:rsidP="00AB1398">
      <w:pPr>
        <w:pStyle w:val="af"/>
        <w:numPr>
          <w:ilvl w:val="0"/>
          <w:numId w:val="9"/>
        </w:numPr>
        <w:tabs>
          <w:tab w:val="left" w:pos="284"/>
        </w:tabs>
        <w:spacing w:after="0" w:line="240" w:lineRule="auto"/>
        <w:ind w:left="0" w:firstLine="0"/>
        <w:rPr>
          <w:rFonts w:ascii="Times New Roman" w:hAnsi="Times New Roman"/>
          <w:sz w:val="24"/>
          <w:szCs w:val="24"/>
          <w:lang w:val="kk-KZ"/>
        </w:rPr>
      </w:pPr>
      <w:r w:rsidRPr="00E45F2A">
        <w:rPr>
          <w:rFonts w:ascii="Times New Roman" w:hAnsi="Times New Roman"/>
          <w:sz w:val="24"/>
          <w:szCs w:val="24"/>
          <w:lang w:val="kk-KZ"/>
        </w:rPr>
        <w:t>Тәуекелдерді бағалау әдістері </w:t>
      </w:r>
    </w:p>
    <w:p w:rsidR="001F2A4D" w:rsidRPr="00E45F2A" w:rsidRDefault="001F2A4D" w:rsidP="001F2A4D">
      <w:pPr>
        <w:pStyle w:val="af"/>
        <w:tabs>
          <w:tab w:val="left" w:pos="284"/>
        </w:tabs>
        <w:spacing w:after="0" w:line="240" w:lineRule="auto"/>
        <w:ind w:left="0"/>
        <w:rPr>
          <w:rFonts w:ascii="Times New Roman" w:hAnsi="Times New Roman"/>
          <w:sz w:val="24"/>
          <w:szCs w:val="24"/>
          <w:lang w:val="kk-KZ"/>
        </w:rPr>
      </w:pPr>
    </w:p>
    <w:p w:rsidR="00134D93" w:rsidRPr="00E45F2A" w:rsidRDefault="00134D93" w:rsidP="00E45F2A">
      <w:pPr>
        <w:spacing w:after="0" w:line="240" w:lineRule="auto"/>
        <w:jc w:val="both"/>
        <w:rPr>
          <w:rFonts w:ascii="Times New Roman" w:eastAsia="Times New Roman" w:hAnsi="Times New Roman" w:cs="Times New Roman"/>
          <w:b/>
          <w:i/>
          <w:sz w:val="24"/>
          <w:szCs w:val="24"/>
          <w:lang w:val="kk-KZ"/>
        </w:rPr>
      </w:pPr>
      <w:r w:rsidRPr="00E45F2A">
        <w:rPr>
          <w:rFonts w:ascii="Times New Roman" w:eastAsia="Times New Roman" w:hAnsi="Times New Roman" w:cs="Times New Roman"/>
          <w:b/>
          <w:i/>
          <w:sz w:val="24"/>
          <w:szCs w:val="24"/>
          <w:lang w:val="kk-KZ"/>
        </w:rPr>
        <w:t>6 тақырып. Ақпараттық менеджмент</w:t>
      </w:r>
    </w:p>
    <w:p w:rsidR="00D700CF" w:rsidRPr="00E45F2A" w:rsidRDefault="00D700CF" w:rsidP="00E45F2A">
      <w:pPr>
        <w:spacing w:after="0" w:line="240" w:lineRule="auto"/>
        <w:ind w:firstLine="357"/>
        <w:jc w:val="both"/>
        <w:rPr>
          <w:rFonts w:ascii="Times New Roman" w:hAnsi="Times New Roman" w:cs="Times New Roman"/>
          <w:sz w:val="24"/>
          <w:szCs w:val="24"/>
          <w:lang w:val="kk-KZ"/>
        </w:rPr>
      </w:pPr>
      <w:r w:rsidRPr="00E45F2A">
        <w:rPr>
          <w:rFonts w:ascii="Times New Roman" w:hAnsi="Times New Roman" w:cs="Times New Roman"/>
          <w:b/>
          <w:sz w:val="24"/>
          <w:szCs w:val="24"/>
          <w:lang w:val="kk-KZ"/>
        </w:rPr>
        <w:t xml:space="preserve">Семинар сабағын өткізу түрі: </w:t>
      </w:r>
      <w:r w:rsidRPr="00E45F2A">
        <w:rPr>
          <w:rFonts w:ascii="Times New Roman" w:hAnsi="Times New Roman" w:cs="Times New Roman"/>
          <w:sz w:val="24"/>
          <w:szCs w:val="24"/>
          <w:lang w:val="kk-KZ"/>
        </w:rPr>
        <w:t>дөңгелек үстел</w:t>
      </w:r>
    </w:p>
    <w:p w:rsidR="00D700CF" w:rsidRPr="00346B99" w:rsidRDefault="00D700CF" w:rsidP="00E45F2A">
      <w:pPr>
        <w:spacing w:after="0" w:line="240" w:lineRule="auto"/>
        <w:ind w:firstLine="357"/>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Студенттер пәнді үйренуден мақсатты анық көре білулері керек. Максатқа жету үшін ұсынылған әдебиеттермен шығармашылық ынғаймен жұмыс істеп, өз бетімен конспектілер дайындап, дербес пікірлерін жеткізе алулары қажет.</w:t>
      </w:r>
    </w:p>
    <w:p w:rsidR="00D700CF" w:rsidRPr="00E45F2A" w:rsidRDefault="00D700CF" w:rsidP="00E45F2A">
      <w:pPr>
        <w:tabs>
          <w:tab w:val="left" w:pos="4740"/>
        </w:tabs>
        <w:spacing w:after="0" w:line="240" w:lineRule="auto"/>
        <w:ind w:firstLine="360"/>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Тақырыптың қысқаша мазмұны:</w:t>
      </w:r>
    </w:p>
    <w:p w:rsidR="00D700CF" w:rsidRPr="00E45F2A" w:rsidRDefault="00D700CF" w:rsidP="00E45F2A">
      <w:pPr>
        <w:framePr w:hSpace="180" w:wrap="around" w:vAnchor="text" w:hAnchor="text" w:y="1"/>
        <w:spacing w:after="0" w:line="240" w:lineRule="auto"/>
        <w:ind w:left="74"/>
        <w:suppressOverlap/>
        <w:jc w:val="both"/>
        <w:rPr>
          <w:rFonts w:ascii="Times New Roman" w:eastAsia="Times New Roman" w:hAnsi="Times New Roman" w:cs="Times New Roman"/>
          <w:sz w:val="24"/>
          <w:szCs w:val="24"/>
          <w:lang w:val="kk-KZ"/>
        </w:rPr>
      </w:pPr>
      <w:r w:rsidRPr="00E45F2A">
        <w:rPr>
          <w:rFonts w:ascii="Times New Roman" w:eastAsia="Times New Roman" w:hAnsi="Times New Roman" w:cs="Times New Roman"/>
          <w:sz w:val="24"/>
          <w:szCs w:val="24"/>
          <w:lang w:val="kk-KZ"/>
        </w:rPr>
        <w:t xml:space="preserve">1.Ақпараттық менеджмент және оның құрылымы мен түрлері </w:t>
      </w:r>
    </w:p>
    <w:p w:rsidR="00D700CF" w:rsidRPr="00E45F2A" w:rsidRDefault="00D700CF" w:rsidP="00E45F2A">
      <w:pPr>
        <w:framePr w:hSpace="180" w:wrap="around" w:vAnchor="text" w:hAnchor="text" w:y="1"/>
        <w:spacing w:after="0" w:line="240" w:lineRule="auto"/>
        <w:ind w:left="74"/>
        <w:suppressOverlap/>
        <w:jc w:val="both"/>
        <w:rPr>
          <w:rFonts w:ascii="Times New Roman" w:eastAsia="Times New Roman" w:hAnsi="Times New Roman" w:cs="Times New Roman"/>
          <w:sz w:val="24"/>
          <w:szCs w:val="24"/>
          <w:lang w:val="kk-KZ"/>
        </w:rPr>
      </w:pPr>
      <w:r w:rsidRPr="00E45F2A">
        <w:rPr>
          <w:rFonts w:ascii="Times New Roman" w:hAnsi="Times New Roman" w:cs="Times New Roman"/>
          <w:sz w:val="24"/>
          <w:szCs w:val="24"/>
          <w:lang w:val="kk-KZ"/>
        </w:rPr>
        <w:t>2.</w:t>
      </w:r>
      <w:r w:rsidRPr="00E45F2A">
        <w:rPr>
          <w:rFonts w:ascii="Times New Roman" w:eastAsia="Times New Roman" w:hAnsi="Times New Roman" w:cs="Times New Roman"/>
          <w:sz w:val="24"/>
          <w:szCs w:val="24"/>
          <w:lang w:val="kk-KZ"/>
        </w:rPr>
        <w:t>Ақпараттық менеджменттің негізгі құрамдас бөлігі ретінде ақпараттық ресурстар</w:t>
      </w:r>
    </w:p>
    <w:p w:rsidR="00D700CF" w:rsidRPr="00E45F2A" w:rsidRDefault="00D700CF" w:rsidP="00E45F2A">
      <w:pPr>
        <w:framePr w:hSpace="180" w:wrap="around" w:vAnchor="text" w:hAnchor="text" w:y="1"/>
        <w:spacing w:after="0" w:line="240" w:lineRule="auto"/>
        <w:ind w:left="74"/>
        <w:suppressOverlap/>
        <w:jc w:val="both"/>
        <w:rPr>
          <w:rFonts w:ascii="Times New Roman" w:eastAsia="Times New Roman" w:hAnsi="Times New Roman" w:cs="Times New Roman"/>
          <w:sz w:val="24"/>
          <w:szCs w:val="24"/>
          <w:lang w:val="kk-KZ"/>
        </w:rPr>
      </w:pPr>
      <w:r w:rsidRPr="00E45F2A">
        <w:rPr>
          <w:rFonts w:ascii="Times New Roman" w:eastAsia="Times New Roman" w:hAnsi="Times New Roman" w:cs="Times New Roman"/>
          <w:sz w:val="24"/>
          <w:szCs w:val="24"/>
          <w:lang w:val="kk-KZ"/>
        </w:rPr>
        <w:t>3.Ақпараттық менеджменттің негізгі құралы ретіндегі ақпараттық технологиялар</w:t>
      </w:r>
    </w:p>
    <w:p w:rsidR="00D700CF" w:rsidRPr="00346B99" w:rsidRDefault="00D700CF" w:rsidP="00E45F2A">
      <w:pPr>
        <w:tabs>
          <w:tab w:val="left" w:pos="4740"/>
        </w:tabs>
        <w:spacing w:after="0" w:line="240" w:lineRule="auto"/>
        <w:jc w:val="both"/>
        <w:rPr>
          <w:rFonts w:ascii="Times New Roman" w:eastAsia="Times New Roman" w:hAnsi="Times New Roman" w:cs="Times New Roman"/>
          <w:sz w:val="24"/>
          <w:szCs w:val="24"/>
          <w:lang w:val="kk-KZ"/>
        </w:rPr>
      </w:pPr>
      <w:r w:rsidRPr="00E45F2A">
        <w:rPr>
          <w:rFonts w:ascii="Times New Roman" w:eastAsia="Times New Roman" w:hAnsi="Times New Roman" w:cs="Times New Roman"/>
          <w:sz w:val="24"/>
          <w:szCs w:val="24"/>
          <w:lang w:val="kk-KZ"/>
        </w:rPr>
        <w:t>4. Ақпараттық жүйе негізгі компонент ретінде</w:t>
      </w:r>
    </w:p>
    <w:p w:rsidR="00E16E66" w:rsidRPr="00E45F2A" w:rsidRDefault="00E16E66" w:rsidP="00E45F2A">
      <w:pPr>
        <w:spacing w:after="0" w:line="240" w:lineRule="auto"/>
        <w:ind w:firstLine="709"/>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Бақылау сұрақтары:</w:t>
      </w:r>
    </w:p>
    <w:p w:rsidR="00134D93" w:rsidRPr="00E45F2A" w:rsidRDefault="00E16E66" w:rsidP="00AB1398">
      <w:pPr>
        <w:pStyle w:val="af"/>
        <w:numPr>
          <w:ilvl w:val="0"/>
          <w:numId w:val="10"/>
        </w:numPr>
        <w:tabs>
          <w:tab w:val="left" w:pos="284"/>
        </w:tabs>
        <w:spacing w:after="0" w:line="240" w:lineRule="auto"/>
        <w:ind w:left="0" w:firstLine="0"/>
        <w:rPr>
          <w:rFonts w:ascii="Times New Roman" w:hAnsi="Times New Roman"/>
          <w:sz w:val="24"/>
          <w:szCs w:val="24"/>
          <w:lang w:val="kk-KZ"/>
        </w:rPr>
      </w:pPr>
      <w:r w:rsidRPr="00E45F2A">
        <w:rPr>
          <w:rFonts w:ascii="Times New Roman" w:hAnsi="Times New Roman"/>
          <w:sz w:val="24"/>
          <w:szCs w:val="24"/>
          <w:lang w:val="kk-KZ"/>
        </w:rPr>
        <w:t>Ақпараттық менеджменттің мақсаты мен міндеті</w:t>
      </w:r>
    </w:p>
    <w:p w:rsidR="00E16E66" w:rsidRPr="00E45F2A" w:rsidRDefault="00E16E66" w:rsidP="00AB1398">
      <w:pPr>
        <w:pStyle w:val="af"/>
        <w:numPr>
          <w:ilvl w:val="0"/>
          <w:numId w:val="10"/>
        </w:numPr>
        <w:tabs>
          <w:tab w:val="left" w:pos="284"/>
        </w:tabs>
        <w:spacing w:after="0" w:line="240" w:lineRule="auto"/>
        <w:ind w:left="0" w:firstLine="0"/>
        <w:rPr>
          <w:rFonts w:ascii="Times New Roman" w:hAnsi="Times New Roman"/>
          <w:sz w:val="24"/>
          <w:szCs w:val="24"/>
          <w:lang w:val="kk-KZ"/>
        </w:rPr>
      </w:pPr>
      <w:r w:rsidRPr="00E45F2A">
        <w:rPr>
          <w:rFonts w:ascii="Times New Roman" w:hAnsi="Times New Roman"/>
          <w:sz w:val="24"/>
          <w:szCs w:val="24"/>
          <w:lang w:val="kk-KZ"/>
        </w:rPr>
        <w:t>Ақпараттық менеджменттің объектісі мен субъектісі</w:t>
      </w:r>
    </w:p>
    <w:p w:rsidR="00E16E66" w:rsidRPr="00E45F2A" w:rsidRDefault="00E16E66" w:rsidP="00AB1398">
      <w:pPr>
        <w:pStyle w:val="af"/>
        <w:numPr>
          <w:ilvl w:val="0"/>
          <w:numId w:val="10"/>
        </w:numPr>
        <w:tabs>
          <w:tab w:val="left" w:pos="284"/>
        </w:tabs>
        <w:spacing w:after="0" w:line="240" w:lineRule="auto"/>
        <w:ind w:left="0" w:firstLine="0"/>
        <w:rPr>
          <w:rFonts w:ascii="Times New Roman" w:hAnsi="Times New Roman"/>
          <w:sz w:val="24"/>
          <w:szCs w:val="24"/>
          <w:lang w:val="kk-KZ"/>
        </w:rPr>
      </w:pPr>
      <w:r w:rsidRPr="00E45F2A">
        <w:rPr>
          <w:rFonts w:ascii="Times New Roman" w:hAnsi="Times New Roman"/>
          <w:sz w:val="24"/>
          <w:szCs w:val="24"/>
          <w:lang w:val="kk-KZ"/>
        </w:rPr>
        <w:t>Ақпараттық менеджменттің мақсаттық бағыттары</w:t>
      </w:r>
    </w:p>
    <w:p w:rsidR="00E16E66" w:rsidRPr="00E45F2A" w:rsidRDefault="00E16E66" w:rsidP="00AB1398">
      <w:pPr>
        <w:pStyle w:val="af"/>
        <w:numPr>
          <w:ilvl w:val="0"/>
          <w:numId w:val="10"/>
        </w:numPr>
        <w:tabs>
          <w:tab w:val="left" w:pos="284"/>
        </w:tabs>
        <w:spacing w:after="0" w:line="240" w:lineRule="auto"/>
        <w:ind w:left="0" w:firstLine="0"/>
        <w:rPr>
          <w:rFonts w:ascii="Times New Roman" w:hAnsi="Times New Roman"/>
          <w:sz w:val="24"/>
          <w:szCs w:val="24"/>
          <w:lang w:val="kk-KZ"/>
        </w:rPr>
      </w:pPr>
      <w:r w:rsidRPr="00E45F2A">
        <w:rPr>
          <w:rFonts w:ascii="Times New Roman" w:hAnsi="Times New Roman"/>
          <w:sz w:val="24"/>
          <w:szCs w:val="24"/>
          <w:lang w:val="kk-KZ"/>
        </w:rPr>
        <w:t>Ақпараттық ресурс</w:t>
      </w:r>
    </w:p>
    <w:p w:rsidR="00E16E66" w:rsidRDefault="00E16E66" w:rsidP="00AB1398">
      <w:pPr>
        <w:pStyle w:val="af"/>
        <w:numPr>
          <w:ilvl w:val="0"/>
          <w:numId w:val="10"/>
        </w:numPr>
        <w:tabs>
          <w:tab w:val="left" w:pos="284"/>
        </w:tabs>
        <w:spacing w:after="0" w:line="240" w:lineRule="auto"/>
        <w:ind w:left="0" w:firstLine="0"/>
        <w:rPr>
          <w:rFonts w:ascii="Times New Roman" w:hAnsi="Times New Roman"/>
          <w:sz w:val="24"/>
          <w:szCs w:val="24"/>
          <w:lang w:val="kk-KZ"/>
        </w:rPr>
      </w:pPr>
      <w:r w:rsidRPr="00E45F2A">
        <w:rPr>
          <w:rFonts w:ascii="Times New Roman" w:hAnsi="Times New Roman"/>
          <w:sz w:val="24"/>
          <w:szCs w:val="24"/>
          <w:lang w:val="kk-KZ"/>
        </w:rPr>
        <w:t>Ақпараттық технология және жүйе</w:t>
      </w:r>
    </w:p>
    <w:p w:rsidR="00312541" w:rsidRPr="00E45F2A" w:rsidRDefault="00312541" w:rsidP="00312541">
      <w:pPr>
        <w:shd w:val="clear" w:color="auto" w:fill="FFFFFF"/>
        <w:spacing w:after="0" w:line="240" w:lineRule="auto"/>
        <w:jc w:val="center"/>
        <w:rPr>
          <w:rFonts w:ascii="Times New Roman" w:hAnsi="Times New Roman" w:cs="Times New Roman"/>
          <w:b/>
          <w:bCs/>
          <w:i/>
          <w:sz w:val="24"/>
          <w:szCs w:val="24"/>
          <w:lang w:val="kk-KZ"/>
        </w:rPr>
      </w:pPr>
      <w:r w:rsidRPr="00E45F2A">
        <w:rPr>
          <w:rFonts w:ascii="Times New Roman" w:hAnsi="Times New Roman" w:cs="Times New Roman"/>
          <w:b/>
          <w:bCs/>
          <w:i/>
          <w:sz w:val="24"/>
          <w:szCs w:val="24"/>
          <w:lang w:val="kk-KZ"/>
        </w:rPr>
        <w:t>Іскерлік  ойын</w:t>
      </w:r>
    </w:p>
    <w:p w:rsidR="00312541" w:rsidRPr="00E45F2A" w:rsidRDefault="00312541" w:rsidP="00312541">
      <w:pPr>
        <w:shd w:val="clear" w:color="auto" w:fill="FFFFFF"/>
        <w:spacing w:after="0" w:line="240" w:lineRule="auto"/>
        <w:jc w:val="center"/>
        <w:rPr>
          <w:rFonts w:ascii="Times New Roman" w:hAnsi="Times New Roman" w:cs="Times New Roman"/>
          <w:b/>
          <w:i/>
          <w:sz w:val="24"/>
          <w:szCs w:val="24"/>
          <w:lang w:val="kk-KZ"/>
        </w:rPr>
      </w:pPr>
      <w:r w:rsidRPr="00E45F2A">
        <w:rPr>
          <w:rFonts w:ascii="Times New Roman" w:hAnsi="Times New Roman" w:cs="Times New Roman"/>
          <w:b/>
          <w:i/>
          <w:sz w:val="24"/>
          <w:szCs w:val="24"/>
          <w:lang w:val="kk-KZ"/>
        </w:rPr>
        <w:t>Қонақ үй индустриясындағы бизнесіңіз үшін жаңа идея</w:t>
      </w:r>
    </w:p>
    <w:p w:rsidR="00312541" w:rsidRPr="00E45F2A" w:rsidRDefault="00312541" w:rsidP="00312541">
      <w:pPr>
        <w:shd w:val="clear" w:color="auto" w:fill="FFFFFF"/>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       Мақсаты: қонақ үй индустриясындағы кәсіпкерліктің ұзақ уақыт жұмыс атқару үшін қонақ үй индустриясындағы кәсіпкерлік идеяның прогресивтік ролін анықтау.</w:t>
      </w:r>
    </w:p>
    <w:p w:rsidR="00312541" w:rsidRPr="00E45F2A" w:rsidRDefault="00312541" w:rsidP="00312541">
      <w:pPr>
        <w:shd w:val="clear" w:color="auto" w:fill="FFFFFF"/>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        Студенттер төрт топқа бөлініп, әрқайсысы әртүрлі сала бойынша өз бизнесін бастау кезеңін сипаттайды.</w:t>
      </w:r>
    </w:p>
    <w:p w:rsidR="00312541" w:rsidRPr="00E45F2A" w:rsidRDefault="00312541" w:rsidP="00312541">
      <w:pPr>
        <w:shd w:val="clear" w:color="auto" w:fill="FFFFFF"/>
        <w:spacing w:after="0" w:line="240" w:lineRule="auto"/>
        <w:jc w:val="center"/>
        <w:rPr>
          <w:rFonts w:ascii="Times New Roman" w:hAnsi="Times New Roman" w:cs="Times New Roman"/>
          <w:i/>
          <w:sz w:val="24"/>
          <w:szCs w:val="24"/>
        </w:rPr>
      </w:pPr>
      <w:r w:rsidRPr="00E45F2A">
        <w:rPr>
          <w:rFonts w:ascii="Times New Roman" w:hAnsi="Times New Roman" w:cs="Times New Roman"/>
          <w:i/>
          <w:sz w:val="24"/>
          <w:szCs w:val="24"/>
          <w:lang w:val="kk-KZ"/>
        </w:rPr>
        <w:t>Талқылауға арналған сұрақтар:</w:t>
      </w:r>
    </w:p>
    <w:p w:rsidR="00312541" w:rsidRPr="00E45F2A" w:rsidRDefault="00312541" w:rsidP="00312541">
      <w:pPr>
        <w:numPr>
          <w:ilvl w:val="0"/>
          <w:numId w:val="48"/>
        </w:numPr>
        <w:shd w:val="clear" w:color="auto" w:fill="FFFFFF"/>
        <w:spacing w:after="0" w:line="240" w:lineRule="auto"/>
        <w:ind w:left="960"/>
        <w:jc w:val="both"/>
        <w:rPr>
          <w:rFonts w:ascii="Times New Roman" w:hAnsi="Times New Roman" w:cs="Times New Roman"/>
          <w:sz w:val="24"/>
          <w:szCs w:val="24"/>
        </w:rPr>
      </w:pPr>
      <w:r w:rsidRPr="00E45F2A">
        <w:rPr>
          <w:rFonts w:ascii="Times New Roman" w:hAnsi="Times New Roman" w:cs="Times New Roman"/>
          <w:sz w:val="24"/>
          <w:szCs w:val="24"/>
        </w:rPr>
        <w:t> </w:t>
      </w:r>
      <w:r w:rsidRPr="00E45F2A">
        <w:rPr>
          <w:rFonts w:ascii="Times New Roman" w:hAnsi="Times New Roman" w:cs="Times New Roman"/>
          <w:sz w:val="24"/>
          <w:szCs w:val="24"/>
          <w:lang w:val="kk-KZ"/>
        </w:rPr>
        <w:t xml:space="preserve">Идеяның туындауы, мәліметтер жинау. </w:t>
      </w:r>
    </w:p>
    <w:p w:rsidR="00312541" w:rsidRPr="00E45F2A" w:rsidRDefault="00312541" w:rsidP="00312541">
      <w:pPr>
        <w:numPr>
          <w:ilvl w:val="0"/>
          <w:numId w:val="48"/>
        </w:numPr>
        <w:shd w:val="clear" w:color="auto" w:fill="FFFFFF"/>
        <w:spacing w:after="0" w:line="240" w:lineRule="auto"/>
        <w:ind w:left="960"/>
        <w:jc w:val="both"/>
        <w:rPr>
          <w:rFonts w:ascii="Times New Roman" w:hAnsi="Times New Roman" w:cs="Times New Roman"/>
          <w:sz w:val="24"/>
          <w:szCs w:val="24"/>
        </w:rPr>
      </w:pPr>
      <w:r w:rsidRPr="00E45F2A">
        <w:rPr>
          <w:rFonts w:ascii="Times New Roman" w:hAnsi="Times New Roman" w:cs="Times New Roman"/>
          <w:sz w:val="24"/>
          <w:szCs w:val="24"/>
        </w:rPr>
        <w:t> </w:t>
      </w:r>
      <w:r w:rsidRPr="00E45F2A">
        <w:rPr>
          <w:rFonts w:ascii="Times New Roman" w:hAnsi="Times New Roman" w:cs="Times New Roman"/>
          <w:sz w:val="24"/>
          <w:szCs w:val="24"/>
          <w:lang w:val="kk-KZ"/>
        </w:rPr>
        <w:t>Орындалатын жұмыстың жобасын дайындау.</w:t>
      </w:r>
    </w:p>
    <w:p w:rsidR="00312541" w:rsidRPr="00E45F2A" w:rsidRDefault="00312541" w:rsidP="00312541">
      <w:pPr>
        <w:numPr>
          <w:ilvl w:val="0"/>
          <w:numId w:val="48"/>
        </w:numPr>
        <w:shd w:val="clear" w:color="auto" w:fill="FFFFFF"/>
        <w:spacing w:after="0" w:line="240" w:lineRule="auto"/>
        <w:ind w:left="960"/>
        <w:jc w:val="both"/>
        <w:rPr>
          <w:rFonts w:ascii="Times New Roman" w:hAnsi="Times New Roman" w:cs="Times New Roman"/>
          <w:sz w:val="24"/>
          <w:szCs w:val="24"/>
        </w:rPr>
      </w:pPr>
      <w:r w:rsidRPr="00E45F2A">
        <w:rPr>
          <w:rFonts w:ascii="Times New Roman" w:hAnsi="Times New Roman" w:cs="Times New Roman"/>
          <w:sz w:val="24"/>
          <w:szCs w:val="24"/>
        </w:rPr>
        <w:t> </w:t>
      </w:r>
      <w:r w:rsidRPr="00E45F2A">
        <w:rPr>
          <w:rFonts w:ascii="Times New Roman" w:hAnsi="Times New Roman" w:cs="Times New Roman"/>
          <w:sz w:val="24"/>
          <w:szCs w:val="24"/>
          <w:lang w:val="kk-KZ"/>
        </w:rPr>
        <w:t>Қонақ үй индустриясындағы кәсіпкерлік мүмкіндіктерін талдау.</w:t>
      </w:r>
    </w:p>
    <w:p w:rsidR="00312541" w:rsidRPr="00E45F2A" w:rsidRDefault="00312541" w:rsidP="00312541">
      <w:pPr>
        <w:numPr>
          <w:ilvl w:val="0"/>
          <w:numId w:val="48"/>
        </w:numPr>
        <w:shd w:val="clear" w:color="auto" w:fill="FFFFFF"/>
        <w:spacing w:after="0" w:line="240" w:lineRule="auto"/>
        <w:ind w:left="960"/>
        <w:jc w:val="both"/>
        <w:rPr>
          <w:rFonts w:ascii="Times New Roman" w:hAnsi="Times New Roman" w:cs="Times New Roman"/>
          <w:sz w:val="24"/>
          <w:szCs w:val="24"/>
        </w:rPr>
      </w:pPr>
      <w:r w:rsidRPr="00E45F2A">
        <w:rPr>
          <w:rFonts w:ascii="Times New Roman" w:hAnsi="Times New Roman" w:cs="Times New Roman"/>
          <w:sz w:val="24"/>
          <w:szCs w:val="24"/>
        </w:rPr>
        <w:t> </w:t>
      </w:r>
      <w:r w:rsidRPr="00E45F2A">
        <w:rPr>
          <w:rFonts w:ascii="Times New Roman" w:hAnsi="Times New Roman" w:cs="Times New Roman"/>
          <w:sz w:val="24"/>
          <w:szCs w:val="24"/>
          <w:lang w:val="kk-KZ"/>
        </w:rPr>
        <w:t>Идеяны талдап, сараптау.</w:t>
      </w:r>
    </w:p>
    <w:p w:rsidR="00312541" w:rsidRPr="00E45F2A" w:rsidRDefault="00312541" w:rsidP="00312541">
      <w:pPr>
        <w:numPr>
          <w:ilvl w:val="0"/>
          <w:numId w:val="48"/>
        </w:numPr>
        <w:shd w:val="clear" w:color="auto" w:fill="FFFFFF"/>
        <w:spacing w:after="0" w:line="240" w:lineRule="auto"/>
        <w:ind w:left="960"/>
        <w:jc w:val="both"/>
        <w:rPr>
          <w:rFonts w:ascii="Times New Roman" w:hAnsi="Times New Roman" w:cs="Times New Roman"/>
          <w:sz w:val="24"/>
          <w:szCs w:val="24"/>
        </w:rPr>
      </w:pPr>
      <w:r w:rsidRPr="00E45F2A">
        <w:rPr>
          <w:rFonts w:ascii="Times New Roman" w:hAnsi="Times New Roman" w:cs="Times New Roman"/>
          <w:sz w:val="24"/>
          <w:szCs w:val="24"/>
        </w:rPr>
        <w:t> </w:t>
      </w:r>
      <w:r w:rsidRPr="00E45F2A">
        <w:rPr>
          <w:rFonts w:ascii="Times New Roman" w:hAnsi="Times New Roman" w:cs="Times New Roman"/>
          <w:sz w:val="24"/>
          <w:szCs w:val="24"/>
          <w:lang w:val="kk-KZ"/>
        </w:rPr>
        <w:t>Қонақ үй индустриясындағы кәсіпкерлік шешім қабылдау.</w:t>
      </w:r>
    </w:p>
    <w:p w:rsidR="00312541" w:rsidRPr="00E45F2A" w:rsidRDefault="00312541" w:rsidP="00312541">
      <w:pPr>
        <w:numPr>
          <w:ilvl w:val="0"/>
          <w:numId w:val="48"/>
        </w:numPr>
        <w:shd w:val="clear" w:color="auto" w:fill="FFFFFF"/>
        <w:spacing w:after="0" w:line="240" w:lineRule="auto"/>
        <w:ind w:left="960"/>
        <w:jc w:val="both"/>
        <w:rPr>
          <w:rFonts w:ascii="Times New Roman" w:hAnsi="Times New Roman" w:cs="Times New Roman"/>
          <w:sz w:val="24"/>
          <w:szCs w:val="24"/>
        </w:rPr>
      </w:pPr>
      <w:r w:rsidRPr="00E45F2A">
        <w:rPr>
          <w:rFonts w:ascii="Times New Roman" w:hAnsi="Times New Roman" w:cs="Times New Roman"/>
          <w:sz w:val="24"/>
          <w:szCs w:val="24"/>
        </w:rPr>
        <w:t> </w:t>
      </w:r>
      <w:r w:rsidRPr="00E45F2A">
        <w:rPr>
          <w:rFonts w:ascii="Times New Roman" w:hAnsi="Times New Roman" w:cs="Times New Roman"/>
          <w:sz w:val="24"/>
          <w:szCs w:val="24"/>
          <w:lang w:val="kk-KZ"/>
        </w:rPr>
        <w:t>Идеяны жүзеге асыру схемасын дайындау.</w:t>
      </w:r>
    </w:p>
    <w:p w:rsidR="00312541" w:rsidRPr="00E45F2A" w:rsidRDefault="00312541" w:rsidP="00312541">
      <w:pPr>
        <w:numPr>
          <w:ilvl w:val="0"/>
          <w:numId w:val="48"/>
        </w:numPr>
        <w:shd w:val="clear" w:color="auto" w:fill="FFFFFF"/>
        <w:spacing w:after="0" w:line="240" w:lineRule="auto"/>
        <w:ind w:left="960"/>
        <w:jc w:val="both"/>
        <w:rPr>
          <w:rFonts w:ascii="Times New Roman" w:hAnsi="Times New Roman" w:cs="Times New Roman"/>
          <w:sz w:val="24"/>
          <w:szCs w:val="24"/>
        </w:rPr>
      </w:pPr>
      <w:r w:rsidRPr="00E45F2A">
        <w:rPr>
          <w:rFonts w:ascii="Times New Roman" w:hAnsi="Times New Roman" w:cs="Times New Roman"/>
          <w:sz w:val="24"/>
          <w:szCs w:val="24"/>
        </w:rPr>
        <w:t> </w:t>
      </w:r>
      <w:r w:rsidRPr="00E45F2A">
        <w:rPr>
          <w:rFonts w:ascii="Times New Roman" w:hAnsi="Times New Roman" w:cs="Times New Roman"/>
          <w:sz w:val="24"/>
          <w:szCs w:val="24"/>
          <w:lang w:val="kk-KZ"/>
        </w:rPr>
        <w:t>Идеяны жүзеге асыруды орындау процессін бекіту.</w:t>
      </w:r>
      <w:r w:rsidRPr="00E45F2A">
        <w:rPr>
          <w:rFonts w:ascii="Times New Roman" w:hAnsi="Times New Roman" w:cs="Times New Roman"/>
          <w:sz w:val="24"/>
          <w:szCs w:val="24"/>
        </w:rPr>
        <w:t xml:space="preserve"> </w:t>
      </w:r>
    </w:p>
    <w:p w:rsidR="00312541" w:rsidRPr="00E45F2A" w:rsidRDefault="00312541" w:rsidP="00312541">
      <w:pPr>
        <w:shd w:val="clear" w:color="auto" w:fill="FFFFFF"/>
        <w:spacing w:after="0" w:line="240" w:lineRule="auto"/>
        <w:ind w:left="960"/>
        <w:jc w:val="both"/>
        <w:rPr>
          <w:rFonts w:ascii="Times New Roman" w:hAnsi="Times New Roman" w:cs="Times New Roman"/>
          <w:sz w:val="24"/>
          <w:szCs w:val="24"/>
        </w:rPr>
      </w:pPr>
    </w:p>
    <w:p w:rsidR="00312541" w:rsidRPr="00E45F2A" w:rsidRDefault="00312541" w:rsidP="00312541">
      <w:pPr>
        <w:shd w:val="clear" w:color="auto" w:fill="FFFFFF"/>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        </w:t>
      </w:r>
      <w:r w:rsidRPr="00E45F2A">
        <w:rPr>
          <w:rFonts w:ascii="Times New Roman" w:hAnsi="Times New Roman" w:cs="Times New Roman"/>
          <w:sz w:val="24"/>
          <w:szCs w:val="24"/>
          <w:lang w:val="kk-KZ"/>
        </w:rPr>
        <w:t>Іскерлік ойын барысында белсенділік артуы үшін студент қандай салаға, қандай жаңалық ұсынатынын айтып, өткізу нарығын талдауы тиіс.</w:t>
      </w:r>
    </w:p>
    <w:p w:rsidR="00312541" w:rsidRDefault="00312541" w:rsidP="00312541">
      <w:pPr>
        <w:shd w:val="clear" w:color="auto" w:fill="FFFFFF"/>
        <w:spacing w:after="0" w:line="240" w:lineRule="auto"/>
        <w:jc w:val="both"/>
        <w:rPr>
          <w:rFonts w:ascii="Times New Roman" w:hAnsi="Times New Roman" w:cs="Times New Roman"/>
          <w:i/>
          <w:sz w:val="24"/>
          <w:szCs w:val="24"/>
          <w:lang w:val="kk-KZ"/>
        </w:rPr>
      </w:pPr>
    </w:p>
    <w:p w:rsidR="003F799E" w:rsidRPr="003F799E" w:rsidRDefault="003F799E" w:rsidP="00312541">
      <w:pPr>
        <w:shd w:val="clear" w:color="auto" w:fill="FFFFFF"/>
        <w:spacing w:after="0" w:line="240" w:lineRule="auto"/>
        <w:jc w:val="both"/>
        <w:rPr>
          <w:rFonts w:ascii="Times New Roman" w:hAnsi="Times New Roman" w:cs="Times New Roman"/>
          <w:i/>
          <w:sz w:val="24"/>
          <w:szCs w:val="24"/>
          <w:lang w:val="kk-KZ"/>
        </w:rPr>
      </w:pPr>
    </w:p>
    <w:p w:rsidR="00312541" w:rsidRPr="00C26BCB" w:rsidRDefault="00312541" w:rsidP="00312541">
      <w:pPr>
        <w:shd w:val="clear" w:color="auto" w:fill="FFFFFF"/>
        <w:spacing w:after="0" w:line="240" w:lineRule="auto"/>
        <w:jc w:val="center"/>
        <w:rPr>
          <w:rFonts w:ascii="Times New Roman" w:hAnsi="Times New Roman" w:cs="Times New Roman"/>
          <w:i/>
          <w:sz w:val="24"/>
          <w:szCs w:val="24"/>
          <w:lang w:val="kk-KZ"/>
        </w:rPr>
      </w:pPr>
      <w:r w:rsidRPr="00E45F2A">
        <w:rPr>
          <w:rFonts w:ascii="Times New Roman" w:hAnsi="Times New Roman" w:cs="Times New Roman"/>
          <w:i/>
          <w:sz w:val="24"/>
          <w:szCs w:val="24"/>
          <w:lang w:val="kk-KZ"/>
        </w:rPr>
        <w:t>Студенттің міндеті:</w:t>
      </w:r>
    </w:p>
    <w:p w:rsidR="00312541" w:rsidRPr="00C26BCB" w:rsidRDefault="00312541" w:rsidP="00312541">
      <w:pPr>
        <w:shd w:val="clear" w:color="auto" w:fill="FFFFFF"/>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ұсынылған әдебиетті пайдалану;</w:t>
      </w:r>
    </w:p>
    <w:p w:rsidR="00312541" w:rsidRPr="00C26BCB" w:rsidRDefault="00312541" w:rsidP="00312541">
      <w:pPr>
        <w:shd w:val="clear" w:color="auto" w:fill="FFFFFF"/>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lastRenderedPageBreak/>
        <w:t>- тақырып бойынша негізгі ұғымдарды пайдалану;</w:t>
      </w:r>
    </w:p>
    <w:p w:rsidR="00312541" w:rsidRPr="00C26BCB" w:rsidRDefault="00312541" w:rsidP="00312541">
      <w:pPr>
        <w:shd w:val="clear" w:color="auto" w:fill="FFFFFF"/>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жиналған материалдарды талдау;</w:t>
      </w:r>
    </w:p>
    <w:p w:rsidR="00312541" w:rsidRPr="00C26BCB" w:rsidRDefault="00312541" w:rsidP="00312541">
      <w:pPr>
        <w:shd w:val="clear" w:color="auto" w:fill="FFFFFF"/>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өз идеясын, ойын анық айтып беру және қортындылар жасай білу.</w:t>
      </w:r>
    </w:p>
    <w:p w:rsidR="00312541" w:rsidRPr="00C26BCB" w:rsidRDefault="00312541" w:rsidP="00312541">
      <w:pPr>
        <w:shd w:val="clear" w:color="auto" w:fill="FFFFFF"/>
        <w:spacing w:after="0" w:line="240" w:lineRule="auto"/>
        <w:jc w:val="both"/>
        <w:rPr>
          <w:rFonts w:ascii="Times New Roman" w:hAnsi="Times New Roman" w:cs="Times New Roman"/>
          <w:sz w:val="24"/>
          <w:szCs w:val="24"/>
          <w:lang w:val="kk-KZ"/>
        </w:rPr>
      </w:pPr>
    </w:p>
    <w:p w:rsidR="00312541" w:rsidRPr="00C26BCB" w:rsidRDefault="00312541" w:rsidP="00312541">
      <w:pPr>
        <w:shd w:val="clear" w:color="auto" w:fill="FFFFFF"/>
        <w:spacing w:after="0" w:line="240" w:lineRule="auto"/>
        <w:jc w:val="both"/>
        <w:rPr>
          <w:rFonts w:ascii="Times New Roman" w:hAnsi="Times New Roman" w:cs="Times New Roman"/>
          <w:sz w:val="24"/>
          <w:szCs w:val="24"/>
          <w:lang w:val="kk-KZ"/>
        </w:rPr>
      </w:pPr>
      <w:r w:rsidRPr="00C26BCB">
        <w:rPr>
          <w:rFonts w:ascii="Times New Roman" w:hAnsi="Times New Roman" w:cs="Times New Roman"/>
          <w:sz w:val="24"/>
          <w:szCs w:val="24"/>
          <w:lang w:val="kk-KZ"/>
        </w:rPr>
        <w:t xml:space="preserve">       </w:t>
      </w:r>
      <w:r w:rsidRPr="00E45F2A">
        <w:rPr>
          <w:rFonts w:ascii="Times New Roman" w:hAnsi="Times New Roman" w:cs="Times New Roman"/>
          <w:sz w:val="24"/>
          <w:szCs w:val="24"/>
          <w:lang w:val="kk-KZ"/>
        </w:rPr>
        <w:t xml:space="preserve">Іскерлік ойын соңында студенттер тақырып бойынша негізгі ұғымдарды талқылап, қортыныды жасаулары тиіс. </w:t>
      </w:r>
    </w:p>
    <w:p w:rsidR="001F2A4D" w:rsidRPr="00E45F2A" w:rsidRDefault="001F2A4D" w:rsidP="001F2A4D">
      <w:pPr>
        <w:pStyle w:val="af"/>
        <w:tabs>
          <w:tab w:val="left" w:pos="284"/>
        </w:tabs>
        <w:spacing w:after="0" w:line="240" w:lineRule="auto"/>
        <w:ind w:left="0"/>
        <w:rPr>
          <w:rFonts w:ascii="Times New Roman" w:hAnsi="Times New Roman"/>
          <w:sz w:val="24"/>
          <w:szCs w:val="24"/>
          <w:lang w:val="kk-KZ"/>
        </w:rPr>
      </w:pPr>
    </w:p>
    <w:p w:rsidR="00927FB6" w:rsidRPr="00E45F2A" w:rsidRDefault="00927FB6" w:rsidP="00E45F2A">
      <w:pPr>
        <w:spacing w:after="0" w:line="240" w:lineRule="auto"/>
        <w:ind w:left="74"/>
        <w:jc w:val="both"/>
        <w:rPr>
          <w:rFonts w:ascii="Times New Roman" w:hAnsi="Times New Roman" w:cs="Times New Roman"/>
          <w:b/>
          <w:i/>
          <w:sz w:val="24"/>
          <w:szCs w:val="24"/>
          <w:lang w:val="kk-KZ"/>
        </w:rPr>
      </w:pPr>
      <w:r w:rsidRPr="00E45F2A">
        <w:rPr>
          <w:rFonts w:ascii="Times New Roman" w:hAnsi="Times New Roman" w:cs="Times New Roman"/>
          <w:b/>
          <w:i/>
          <w:sz w:val="24"/>
          <w:szCs w:val="24"/>
          <w:lang w:val="kk-KZ"/>
        </w:rPr>
        <w:t>7 тақырып. Халықаралық менеджменттің мәні және олардың сипаттамасы</w:t>
      </w:r>
    </w:p>
    <w:p w:rsidR="00FB074A" w:rsidRPr="00E45F2A" w:rsidRDefault="00742FDF"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b/>
          <w:sz w:val="24"/>
          <w:szCs w:val="24"/>
          <w:lang w:val="kk-KZ"/>
        </w:rPr>
        <w:t>Семинар</w:t>
      </w:r>
      <w:r w:rsidR="00FB074A" w:rsidRPr="00E45F2A">
        <w:rPr>
          <w:rFonts w:ascii="Times New Roman" w:hAnsi="Times New Roman" w:cs="Times New Roman"/>
          <w:b/>
          <w:sz w:val="24"/>
          <w:szCs w:val="24"/>
          <w:lang w:val="kk-KZ"/>
        </w:rPr>
        <w:t xml:space="preserve"> сабағын өткізу түрі:</w:t>
      </w:r>
      <w:r w:rsidR="00397F29" w:rsidRPr="00E45F2A">
        <w:rPr>
          <w:rFonts w:ascii="Times New Roman" w:hAnsi="Times New Roman" w:cs="Times New Roman"/>
          <w:sz w:val="24"/>
          <w:szCs w:val="24"/>
          <w:lang w:val="kk-KZ"/>
        </w:rPr>
        <w:t xml:space="preserve"> пікір-алмасу</w:t>
      </w:r>
    </w:p>
    <w:p w:rsidR="00FB074A" w:rsidRPr="00346B99" w:rsidRDefault="00FB074A"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Студенттер ұсынылған әдебиеттермен, дәріс және дәрістен тыс қосымша материалдармен өз бетімен жұмыс жасап, өздерінің жеке ой-көзқарастарын ортаға салулары қажет. </w:t>
      </w:r>
    </w:p>
    <w:p w:rsidR="00742FDF" w:rsidRPr="00E45F2A" w:rsidRDefault="00FB074A" w:rsidP="00E45F2A">
      <w:pPr>
        <w:spacing w:after="0" w:line="240" w:lineRule="auto"/>
        <w:ind w:firstLine="360"/>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Тақырыптың қысқаша мазмұны:</w:t>
      </w:r>
    </w:p>
    <w:p w:rsidR="00397F29" w:rsidRPr="00E45F2A" w:rsidRDefault="00397F29" w:rsidP="00E45F2A">
      <w:pPr>
        <w:framePr w:hSpace="180" w:wrap="around" w:vAnchor="text" w:hAnchor="text" w:y="1"/>
        <w:tabs>
          <w:tab w:val="left" w:pos="284"/>
        </w:tabs>
        <w:spacing w:after="0" w:line="240" w:lineRule="auto"/>
        <w:ind w:left="74"/>
        <w:suppressOverlap/>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1.Халықаралық менеджменттің міндеттері мен ерекшеліктері, теориялық негізгдері</w:t>
      </w:r>
    </w:p>
    <w:p w:rsidR="00397F29" w:rsidRPr="00E45F2A" w:rsidRDefault="00397F29" w:rsidP="00E45F2A">
      <w:pPr>
        <w:framePr w:hSpace="180" w:wrap="around" w:vAnchor="text" w:hAnchor="text" w:y="1"/>
        <w:tabs>
          <w:tab w:val="left" w:pos="284"/>
        </w:tabs>
        <w:spacing w:after="0" w:line="240" w:lineRule="auto"/>
        <w:suppressOverlap/>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  2.Халықаралық менеджменттің құрылымы мен мәні </w:t>
      </w:r>
    </w:p>
    <w:p w:rsidR="00397F29" w:rsidRPr="00E45F2A" w:rsidRDefault="00397F29" w:rsidP="00E45F2A">
      <w:pPr>
        <w:framePr w:hSpace="180" w:wrap="around" w:vAnchor="text" w:hAnchor="text" w:y="1"/>
        <w:tabs>
          <w:tab w:val="left" w:pos="284"/>
        </w:tabs>
        <w:spacing w:after="0" w:line="240" w:lineRule="auto"/>
        <w:ind w:left="74"/>
        <w:suppressOverlap/>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 3.Халықаралық менеджменттің негізгі принциптері</w:t>
      </w:r>
    </w:p>
    <w:p w:rsidR="00397F29" w:rsidRPr="00E45F2A" w:rsidRDefault="00397F29" w:rsidP="00E45F2A">
      <w:pPr>
        <w:tabs>
          <w:tab w:val="left" w:pos="284"/>
        </w:tabs>
        <w:spacing w:after="0" w:line="240" w:lineRule="auto"/>
        <w:jc w:val="both"/>
        <w:rPr>
          <w:rFonts w:ascii="Times New Roman" w:hAnsi="Times New Roman" w:cs="Times New Roman"/>
          <w:noProof/>
          <w:color w:val="000000"/>
          <w:sz w:val="24"/>
          <w:szCs w:val="24"/>
          <w:lang w:val="kk-KZ"/>
        </w:rPr>
      </w:pPr>
      <w:r w:rsidRPr="00E45F2A">
        <w:rPr>
          <w:rFonts w:ascii="Times New Roman" w:hAnsi="Times New Roman" w:cs="Times New Roman"/>
          <w:sz w:val="24"/>
          <w:szCs w:val="24"/>
          <w:lang w:val="kk-KZ"/>
        </w:rPr>
        <w:t xml:space="preserve">  4.Халықаралық менеджменттің бағытталуы</w:t>
      </w:r>
      <w:r w:rsidRPr="00E45F2A">
        <w:rPr>
          <w:rFonts w:ascii="Times New Roman" w:hAnsi="Times New Roman" w:cs="Times New Roman"/>
          <w:noProof/>
          <w:color w:val="000000"/>
          <w:sz w:val="24"/>
          <w:szCs w:val="24"/>
          <w:lang w:val="kk-KZ"/>
        </w:rPr>
        <w:t xml:space="preserve"> </w:t>
      </w:r>
    </w:p>
    <w:p w:rsidR="00FB074A" w:rsidRPr="00E45F2A" w:rsidRDefault="00FB074A" w:rsidP="00E45F2A">
      <w:pPr>
        <w:spacing w:after="0" w:line="240" w:lineRule="auto"/>
        <w:ind w:firstLine="709"/>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Бақылау сұрақтары:</w:t>
      </w:r>
    </w:p>
    <w:p w:rsidR="00FB074A" w:rsidRPr="00E45F2A" w:rsidRDefault="00E56168" w:rsidP="00AB1398">
      <w:pPr>
        <w:pStyle w:val="af"/>
        <w:numPr>
          <w:ilvl w:val="0"/>
          <w:numId w:val="11"/>
        </w:numPr>
        <w:tabs>
          <w:tab w:val="left" w:pos="284"/>
        </w:tabs>
        <w:spacing w:after="0" w:line="240" w:lineRule="auto"/>
        <w:jc w:val="both"/>
        <w:rPr>
          <w:rFonts w:ascii="Times New Roman" w:hAnsi="Times New Roman"/>
          <w:sz w:val="24"/>
          <w:szCs w:val="24"/>
          <w:lang w:val="kk-KZ"/>
        </w:rPr>
      </w:pPr>
      <w:r w:rsidRPr="00E45F2A">
        <w:rPr>
          <w:rFonts w:ascii="Times New Roman" w:hAnsi="Times New Roman"/>
          <w:sz w:val="24"/>
          <w:szCs w:val="24"/>
          <w:lang w:val="kk-KZ"/>
        </w:rPr>
        <w:t>Халықаралық менеджменттің сипаттамасы</w:t>
      </w:r>
    </w:p>
    <w:p w:rsidR="00E56168" w:rsidRPr="00E45F2A" w:rsidRDefault="00E56168" w:rsidP="00AB1398">
      <w:pPr>
        <w:pStyle w:val="af"/>
        <w:numPr>
          <w:ilvl w:val="0"/>
          <w:numId w:val="11"/>
        </w:numPr>
        <w:tabs>
          <w:tab w:val="left" w:pos="284"/>
        </w:tabs>
        <w:spacing w:after="0" w:line="240" w:lineRule="auto"/>
        <w:jc w:val="both"/>
        <w:rPr>
          <w:rFonts w:ascii="Times New Roman" w:hAnsi="Times New Roman"/>
          <w:sz w:val="24"/>
          <w:szCs w:val="24"/>
          <w:lang w:val="kk-KZ"/>
        </w:rPr>
      </w:pPr>
      <w:r w:rsidRPr="00E45F2A">
        <w:rPr>
          <w:rFonts w:ascii="Times New Roman" w:hAnsi="Times New Roman"/>
          <w:sz w:val="24"/>
          <w:szCs w:val="24"/>
          <w:lang w:val="kk-KZ"/>
        </w:rPr>
        <w:t>Әлеуметтік-психологиялық аспектілер</w:t>
      </w:r>
    </w:p>
    <w:p w:rsidR="00E56168" w:rsidRPr="00E45F2A" w:rsidRDefault="00E56168" w:rsidP="00AB1398">
      <w:pPr>
        <w:pStyle w:val="af"/>
        <w:numPr>
          <w:ilvl w:val="0"/>
          <w:numId w:val="11"/>
        </w:numPr>
        <w:tabs>
          <w:tab w:val="left" w:pos="284"/>
        </w:tabs>
        <w:spacing w:after="0" w:line="240" w:lineRule="auto"/>
        <w:jc w:val="both"/>
        <w:rPr>
          <w:rFonts w:ascii="Times New Roman" w:hAnsi="Times New Roman"/>
          <w:sz w:val="24"/>
          <w:szCs w:val="24"/>
          <w:lang w:val="kk-KZ"/>
        </w:rPr>
      </w:pPr>
      <w:r w:rsidRPr="00E45F2A">
        <w:rPr>
          <w:rFonts w:ascii="Times New Roman" w:hAnsi="Times New Roman"/>
          <w:sz w:val="24"/>
          <w:szCs w:val="24"/>
          <w:lang w:val="kk-KZ"/>
        </w:rPr>
        <w:t>Халықаралық менеджменттің жалпы мақсаты</w:t>
      </w:r>
    </w:p>
    <w:p w:rsidR="00E56168" w:rsidRPr="00E45F2A" w:rsidRDefault="00E56168" w:rsidP="00AB1398">
      <w:pPr>
        <w:pStyle w:val="af"/>
        <w:numPr>
          <w:ilvl w:val="0"/>
          <w:numId w:val="11"/>
        </w:numPr>
        <w:tabs>
          <w:tab w:val="left" w:pos="284"/>
        </w:tabs>
        <w:spacing w:after="0" w:line="240" w:lineRule="auto"/>
        <w:jc w:val="both"/>
        <w:rPr>
          <w:rFonts w:ascii="Times New Roman" w:hAnsi="Times New Roman"/>
          <w:sz w:val="24"/>
          <w:szCs w:val="24"/>
          <w:lang w:val="kk-KZ"/>
        </w:rPr>
      </w:pPr>
      <w:r w:rsidRPr="00E45F2A">
        <w:rPr>
          <w:rFonts w:ascii="Times New Roman" w:hAnsi="Times New Roman"/>
          <w:sz w:val="24"/>
          <w:szCs w:val="24"/>
          <w:lang w:val="kk-KZ"/>
        </w:rPr>
        <w:t>Халықаралық менеджменттің функциялары</w:t>
      </w:r>
    </w:p>
    <w:p w:rsidR="00DF09DD" w:rsidRPr="00E45F2A" w:rsidRDefault="00DF09DD" w:rsidP="00E45F2A">
      <w:pPr>
        <w:pStyle w:val="af"/>
        <w:tabs>
          <w:tab w:val="left" w:pos="284"/>
        </w:tabs>
        <w:spacing w:after="0" w:line="240" w:lineRule="auto"/>
        <w:ind w:left="0"/>
        <w:jc w:val="both"/>
        <w:rPr>
          <w:rFonts w:ascii="Times New Roman" w:hAnsi="Times New Roman"/>
          <w:b/>
          <w:i/>
          <w:sz w:val="24"/>
          <w:szCs w:val="24"/>
          <w:lang w:val="kk-KZ"/>
        </w:rPr>
      </w:pPr>
    </w:p>
    <w:p w:rsidR="00E56168" w:rsidRPr="00E45F2A" w:rsidRDefault="00DF09DD" w:rsidP="00E45F2A">
      <w:pPr>
        <w:pStyle w:val="af"/>
        <w:tabs>
          <w:tab w:val="left" w:pos="284"/>
        </w:tabs>
        <w:spacing w:after="0" w:line="240" w:lineRule="auto"/>
        <w:ind w:left="0"/>
        <w:jc w:val="both"/>
        <w:rPr>
          <w:rFonts w:ascii="Times New Roman" w:hAnsi="Times New Roman"/>
          <w:i/>
          <w:sz w:val="24"/>
          <w:szCs w:val="24"/>
          <w:lang w:val="kk-KZ"/>
        </w:rPr>
      </w:pPr>
      <w:r w:rsidRPr="00E45F2A">
        <w:rPr>
          <w:rFonts w:ascii="Times New Roman" w:hAnsi="Times New Roman"/>
          <w:b/>
          <w:i/>
          <w:sz w:val="24"/>
          <w:szCs w:val="24"/>
          <w:lang w:val="kk-KZ"/>
        </w:rPr>
        <w:t>Тарау 2. Уақытты, персоналды, дағдарысқа қарсы, өндірісті, жобаларды заманауи басқару</w:t>
      </w:r>
    </w:p>
    <w:p w:rsidR="00DF09DD" w:rsidRPr="00E45F2A" w:rsidRDefault="00DF09DD" w:rsidP="00E45F2A">
      <w:pPr>
        <w:pBdr>
          <w:bar w:val="single" w:sz="4" w:color="auto"/>
        </w:pBdr>
        <w:spacing w:after="0" w:line="240" w:lineRule="auto"/>
        <w:jc w:val="both"/>
        <w:rPr>
          <w:rFonts w:ascii="Times New Roman" w:hAnsi="Times New Roman" w:cs="Times New Roman"/>
          <w:b/>
          <w:i/>
          <w:sz w:val="24"/>
          <w:szCs w:val="24"/>
          <w:lang w:val="kk-KZ"/>
        </w:rPr>
      </w:pPr>
      <w:r w:rsidRPr="00E45F2A">
        <w:rPr>
          <w:rFonts w:ascii="Times New Roman" w:hAnsi="Times New Roman" w:cs="Times New Roman"/>
          <w:b/>
          <w:i/>
          <w:sz w:val="24"/>
          <w:szCs w:val="24"/>
          <w:lang w:val="kk-KZ"/>
        </w:rPr>
        <w:t xml:space="preserve">8 тақырып. </w:t>
      </w:r>
      <w:r w:rsidRPr="00E45F2A">
        <w:rPr>
          <w:rFonts w:ascii="Times New Roman" w:hAnsi="Times New Roman" w:cs="Times New Roman"/>
          <w:i/>
          <w:sz w:val="24"/>
          <w:szCs w:val="24"/>
        </w:rPr>
        <w:t xml:space="preserve"> </w:t>
      </w:r>
      <w:r w:rsidRPr="00E45F2A">
        <w:rPr>
          <w:rFonts w:ascii="Times New Roman" w:hAnsi="Times New Roman" w:cs="Times New Roman"/>
          <w:b/>
          <w:i/>
          <w:sz w:val="24"/>
          <w:szCs w:val="24"/>
        </w:rPr>
        <w:t>Тайм-менеджмент</w:t>
      </w:r>
    </w:p>
    <w:p w:rsidR="005B534C" w:rsidRPr="00E45F2A" w:rsidRDefault="0068483E"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b/>
          <w:sz w:val="24"/>
          <w:szCs w:val="24"/>
          <w:lang w:val="kk-KZ"/>
        </w:rPr>
        <w:t>Семинар</w:t>
      </w:r>
      <w:r w:rsidR="005B534C" w:rsidRPr="00E45F2A">
        <w:rPr>
          <w:rFonts w:ascii="Times New Roman" w:hAnsi="Times New Roman" w:cs="Times New Roman"/>
          <w:b/>
          <w:sz w:val="24"/>
          <w:szCs w:val="24"/>
          <w:lang w:val="kk-KZ"/>
        </w:rPr>
        <w:t xml:space="preserve"> сабағын өткізу түрі:</w:t>
      </w:r>
      <w:r w:rsidR="005B534C" w:rsidRPr="00E45F2A">
        <w:rPr>
          <w:rFonts w:ascii="Times New Roman" w:hAnsi="Times New Roman" w:cs="Times New Roman"/>
          <w:sz w:val="24"/>
          <w:szCs w:val="24"/>
          <w:lang w:val="kk-KZ"/>
        </w:rPr>
        <w:t xml:space="preserve"> </w:t>
      </w:r>
      <w:r w:rsidR="00DF09DD" w:rsidRPr="00E45F2A">
        <w:rPr>
          <w:rFonts w:ascii="Times New Roman" w:hAnsi="Times New Roman" w:cs="Times New Roman"/>
          <w:sz w:val="24"/>
          <w:szCs w:val="24"/>
          <w:lang w:val="kk-KZ"/>
        </w:rPr>
        <w:t>конференция</w:t>
      </w:r>
    </w:p>
    <w:p w:rsidR="00DF09DD" w:rsidRPr="00E45F2A" w:rsidRDefault="00DF09DD"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Студенттер ұсынылған әдебиеттермен, қосымша ақпарат құралдарымен жұмыс істеп, өз бетімен баяндама жасап, тақырыптың мәнін толық ашып дербес пікірлерін жеткізе алулары қажет. </w:t>
      </w:r>
    </w:p>
    <w:p w:rsidR="00DF09DD" w:rsidRPr="00E45F2A" w:rsidRDefault="00DF09DD" w:rsidP="00E45F2A">
      <w:pPr>
        <w:pStyle w:val="af"/>
        <w:spacing w:after="0" w:line="240" w:lineRule="auto"/>
        <w:ind w:left="0"/>
        <w:jc w:val="both"/>
        <w:rPr>
          <w:rFonts w:ascii="Times New Roman" w:hAnsi="Times New Roman"/>
          <w:sz w:val="24"/>
          <w:szCs w:val="24"/>
          <w:lang w:val="kk-KZ"/>
        </w:rPr>
      </w:pPr>
      <w:r w:rsidRPr="00E45F2A">
        <w:rPr>
          <w:rFonts w:ascii="Times New Roman" w:eastAsia="SimSun" w:hAnsi="Times New Roman"/>
          <w:b/>
          <w:sz w:val="24"/>
          <w:szCs w:val="24"/>
          <w:lang w:val="kk-KZ" w:eastAsia="zh-CN"/>
        </w:rPr>
        <w:t xml:space="preserve">            </w:t>
      </w:r>
      <w:r w:rsidRPr="00E45F2A">
        <w:rPr>
          <w:rFonts w:ascii="Times New Roman" w:hAnsi="Times New Roman"/>
          <w:i/>
          <w:sz w:val="24"/>
          <w:szCs w:val="24"/>
          <w:lang w:val="kk-KZ"/>
        </w:rPr>
        <w:t>Семинар-конференция өткізу жолы:</w:t>
      </w:r>
      <w:r w:rsidRPr="00E45F2A">
        <w:rPr>
          <w:rFonts w:ascii="Times New Roman" w:hAnsi="Times New Roman"/>
          <w:sz w:val="24"/>
          <w:szCs w:val="24"/>
          <w:lang w:val="kk-KZ"/>
        </w:rPr>
        <w:t xml:space="preserve"> Студент соңғы статистикалық мәліметтерді, Қазақстанның экономикасының дамуына бағытталған бағдарламаларды, Президент жолдауын қамти отырып баяндама жасап келеді. Жас маман 4-5 мин. көлемінде баяндаманы қорғап, өз ойын толық жеткізуі керек. Сұрақтарға жауап алынып, студенттердің білімі бағаланады.</w:t>
      </w:r>
    </w:p>
    <w:p w:rsidR="002810B5" w:rsidRPr="00E45F2A" w:rsidRDefault="002810B5" w:rsidP="00E45F2A">
      <w:pPr>
        <w:pStyle w:val="af"/>
        <w:spacing w:after="0" w:line="240" w:lineRule="auto"/>
        <w:ind w:left="0" w:firstLine="567"/>
        <w:jc w:val="center"/>
        <w:rPr>
          <w:rFonts w:ascii="Times New Roman" w:hAnsi="Times New Roman"/>
          <w:b/>
          <w:sz w:val="24"/>
          <w:szCs w:val="24"/>
          <w:lang w:val="kk-KZ"/>
        </w:rPr>
      </w:pPr>
      <w:r w:rsidRPr="00E45F2A">
        <w:rPr>
          <w:rFonts w:ascii="Times New Roman" w:hAnsi="Times New Roman"/>
          <w:b/>
          <w:sz w:val="24"/>
          <w:szCs w:val="24"/>
          <w:lang w:val="kk-KZ"/>
        </w:rPr>
        <w:t>Баяндаманың тақырыптары:</w:t>
      </w:r>
    </w:p>
    <w:p w:rsidR="00D86D89" w:rsidRPr="00E45F2A" w:rsidRDefault="00D86D89" w:rsidP="00E45F2A">
      <w:pPr>
        <w:pBdr>
          <w:bar w:val="single" w:sz="4" w:color="auto"/>
        </w:pBd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1. Уақытты тиімді басқарудың теориялық негіздері</w:t>
      </w:r>
    </w:p>
    <w:p w:rsidR="00A45D78" w:rsidRPr="00346B99" w:rsidRDefault="00DF09DD" w:rsidP="00E45F2A">
      <w:pPr>
        <w:pStyle w:val="8"/>
        <w:tabs>
          <w:tab w:val="left" w:pos="567"/>
        </w:tabs>
        <w:spacing w:before="0" w:after="0"/>
        <w:rPr>
          <w:rFonts w:ascii="Times New Roman" w:hAnsi="Times New Roman"/>
          <w:i w:val="0"/>
          <w:lang w:val="kk-KZ"/>
        </w:rPr>
      </w:pPr>
      <w:r w:rsidRPr="00E45F2A">
        <w:rPr>
          <w:rFonts w:ascii="Times New Roman" w:hAnsi="Times New Roman"/>
          <w:i w:val="0"/>
          <w:lang w:val="kk-KZ"/>
        </w:rPr>
        <w:t>2. Тайм-менеджменттің негізгі ережелері</w:t>
      </w:r>
    </w:p>
    <w:p w:rsidR="001F2A4D" w:rsidRPr="00346B99" w:rsidRDefault="001F2A4D" w:rsidP="00E45F2A">
      <w:pPr>
        <w:pBdr>
          <w:bar w:val="single" w:sz="4" w:color="auto"/>
        </w:pBdr>
        <w:spacing w:after="0" w:line="240" w:lineRule="auto"/>
        <w:rPr>
          <w:rFonts w:ascii="Times New Roman" w:hAnsi="Times New Roman" w:cs="Times New Roman"/>
          <w:b/>
          <w:i/>
          <w:sz w:val="24"/>
          <w:szCs w:val="24"/>
          <w:lang w:val="kk-KZ"/>
        </w:rPr>
      </w:pPr>
    </w:p>
    <w:p w:rsidR="00D86D89" w:rsidRPr="00E45F2A" w:rsidRDefault="00D86D89" w:rsidP="00E45F2A">
      <w:pPr>
        <w:pBdr>
          <w:bar w:val="single" w:sz="4" w:color="auto"/>
        </w:pBdr>
        <w:spacing w:after="0" w:line="240" w:lineRule="auto"/>
        <w:rPr>
          <w:rFonts w:ascii="Times New Roman" w:hAnsi="Times New Roman" w:cs="Times New Roman"/>
          <w:b/>
          <w:i/>
          <w:sz w:val="24"/>
          <w:szCs w:val="24"/>
          <w:lang w:val="kk-KZ"/>
        </w:rPr>
      </w:pPr>
      <w:r w:rsidRPr="00E45F2A">
        <w:rPr>
          <w:rFonts w:ascii="Times New Roman" w:hAnsi="Times New Roman" w:cs="Times New Roman"/>
          <w:b/>
          <w:i/>
          <w:sz w:val="24"/>
          <w:szCs w:val="24"/>
          <w:lang w:val="kk-KZ"/>
        </w:rPr>
        <w:t>9 тақырып. Дағдарысқа қарсы менеджмент</w:t>
      </w:r>
    </w:p>
    <w:p w:rsidR="00A274FF" w:rsidRPr="00E45F2A" w:rsidRDefault="00D213B2"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b/>
          <w:sz w:val="24"/>
          <w:szCs w:val="24"/>
          <w:lang w:val="kk-KZ"/>
        </w:rPr>
        <w:t>Семинар</w:t>
      </w:r>
      <w:r w:rsidR="00A274FF" w:rsidRPr="00E45F2A">
        <w:rPr>
          <w:rFonts w:ascii="Times New Roman" w:hAnsi="Times New Roman" w:cs="Times New Roman"/>
          <w:b/>
          <w:sz w:val="24"/>
          <w:szCs w:val="24"/>
          <w:lang w:val="kk-KZ"/>
        </w:rPr>
        <w:t xml:space="preserve"> сабағын өткізу түрі:</w:t>
      </w:r>
      <w:r w:rsidR="00A274FF" w:rsidRPr="00E45F2A">
        <w:rPr>
          <w:rFonts w:ascii="Times New Roman" w:hAnsi="Times New Roman" w:cs="Times New Roman"/>
          <w:sz w:val="24"/>
          <w:szCs w:val="24"/>
          <w:lang w:val="kk-KZ"/>
        </w:rPr>
        <w:t xml:space="preserve"> </w:t>
      </w:r>
      <w:r w:rsidR="00D86D89" w:rsidRPr="00E45F2A">
        <w:rPr>
          <w:rFonts w:ascii="Times New Roman" w:hAnsi="Times New Roman" w:cs="Times New Roman"/>
          <w:sz w:val="24"/>
          <w:szCs w:val="24"/>
          <w:lang w:val="kk-KZ"/>
        </w:rPr>
        <w:t>пікір алмасу</w:t>
      </w:r>
    </w:p>
    <w:p w:rsidR="00A274FF" w:rsidRPr="00346B99" w:rsidRDefault="00A274FF"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Студенттер ұсынылған әдебиеттермен, дәріс және дәрістен тыс қосымша материалдармен өз бетімен жұмыс жасап, өздерінің жеке ой-көзқарастарын ортаға салулары қажет. </w:t>
      </w:r>
    </w:p>
    <w:p w:rsidR="00A274FF" w:rsidRPr="00E45F2A" w:rsidRDefault="00A274FF" w:rsidP="00E45F2A">
      <w:pPr>
        <w:spacing w:after="0" w:line="240" w:lineRule="auto"/>
        <w:ind w:firstLine="360"/>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Тақырыптың қысқаша мазмұны:</w:t>
      </w:r>
    </w:p>
    <w:p w:rsidR="00D86D89" w:rsidRPr="00E45F2A" w:rsidRDefault="00D86D89" w:rsidP="00E45F2A">
      <w:pPr>
        <w:framePr w:hSpace="180" w:wrap="around" w:vAnchor="text" w:hAnchor="text" w:y="1"/>
        <w:pBdr>
          <w:bar w:val="single" w:sz="4" w:color="auto"/>
        </w:pBdr>
        <w:spacing w:after="0" w:line="240" w:lineRule="auto"/>
        <w:suppressOverlap/>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1.Қазіргі заманғы жағдайда кәсіпорынның банкротқа ұшырауы</w:t>
      </w:r>
    </w:p>
    <w:p w:rsidR="00D86D89" w:rsidRPr="00E45F2A" w:rsidRDefault="00D86D89" w:rsidP="00E45F2A">
      <w:pPr>
        <w:framePr w:hSpace="180" w:wrap="around" w:vAnchor="text" w:hAnchor="text" w:y="1"/>
        <w:pBdr>
          <w:bar w:val="single" w:sz="4" w:color="auto"/>
        </w:pBdr>
        <w:spacing w:after="0" w:line="240" w:lineRule="auto"/>
        <w:suppressOverlap/>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2.Экономиканың дағдарысқа ұшырауының заңдылықтары</w:t>
      </w:r>
    </w:p>
    <w:p w:rsidR="00D86D89" w:rsidRPr="00E45F2A" w:rsidRDefault="00D86D89" w:rsidP="00E45F2A">
      <w:pPr>
        <w:framePr w:hSpace="180" w:wrap="around" w:vAnchor="text" w:hAnchor="text" w:y="1"/>
        <w:pBdr>
          <w:bar w:val="single" w:sz="4" w:color="auto"/>
        </w:pBdr>
        <w:spacing w:after="0" w:line="240" w:lineRule="auto"/>
        <w:suppressOverlap/>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3.Дағдарысқа қарсы реттеудің функциясы мен ролі</w:t>
      </w:r>
    </w:p>
    <w:p w:rsidR="00D86D89" w:rsidRPr="00E45F2A" w:rsidRDefault="00D86D89" w:rsidP="00E45F2A">
      <w:pPr>
        <w:framePr w:hSpace="180" w:wrap="around" w:vAnchor="text" w:hAnchor="text" w:y="1"/>
        <w:pBdr>
          <w:bar w:val="single" w:sz="4" w:color="auto"/>
        </w:pBdr>
        <w:spacing w:after="0" w:line="240" w:lineRule="auto"/>
        <w:suppressOverlap/>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4.Дағдарысқа қарсы реттеудің тәжірибелік мәні</w:t>
      </w:r>
    </w:p>
    <w:p w:rsidR="00D86D89" w:rsidRPr="00E45F2A" w:rsidRDefault="00D86D89"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5.Дағдарысқа қарсы менеджменттің жүйесі.</w:t>
      </w:r>
    </w:p>
    <w:p w:rsidR="00A274FF" w:rsidRDefault="00D86D89"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6.Кәсіпорынның дағдарысқа қарсы стратегиясы</w:t>
      </w:r>
    </w:p>
    <w:p w:rsidR="00AA4DAD" w:rsidRPr="00346B99" w:rsidRDefault="00AA4DAD" w:rsidP="00E45F2A">
      <w:pPr>
        <w:spacing w:after="0" w:line="240" w:lineRule="auto"/>
        <w:jc w:val="both"/>
        <w:rPr>
          <w:rFonts w:ascii="Times New Roman" w:hAnsi="Times New Roman" w:cs="Times New Roman"/>
          <w:sz w:val="24"/>
          <w:szCs w:val="24"/>
          <w:lang w:val="kk-KZ"/>
        </w:rPr>
      </w:pPr>
    </w:p>
    <w:p w:rsidR="00A274FF" w:rsidRPr="00E45F2A" w:rsidRDefault="00A274FF" w:rsidP="00E45F2A">
      <w:pPr>
        <w:spacing w:after="0" w:line="240" w:lineRule="auto"/>
        <w:ind w:firstLine="709"/>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lastRenderedPageBreak/>
        <w:t>Бақылау сұрақтары:</w:t>
      </w:r>
    </w:p>
    <w:p w:rsidR="00A274FF" w:rsidRPr="00E45F2A" w:rsidRDefault="00D86D89"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1.Қазіргі таңдағы кәсіпорынның банкротқа ұшырау құбылысы</w:t>
      </w:r>
    </w:p>
    <w:p w:rsidR="00D86D89" w:rsidRPr="00E45F2A" w:rsidRDefault="00D86D89"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2.Дағдарысқа қарсы теориялық реттеудің негізі</w:t>
      </w:r>
    </w:p>
    <w:p w:rsidR="00D86D89" w:rsidRPr="00E45F2A" w:rsidRDefault="00D86D89"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3.Дағдарыс циклдарының әртүрлілігі</w:t>
      </w:r>
    </w:p>
    <w:p w:rsidR="00D86D89" w:rsidRDefault="00D86D89"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4.Дағдарыстың қандай түрін мемлекеттік органдар реттейд</w:t>
      </w:r>
      <w:r w:rsidR="001F2A4D">
        <w:rPr>
          <w:rFonts w:ascii="Times New Roman" w:hAnsi="Times New Roman" w:cs="Times New Roman"/>
          <w:sz w:val="24"/>
          <w:szCs w:val="24"/>
          <w:lang w:val="kk-KZ"/>
        </w:rPr>
        <w:t>і</w:t>
      </w:r>
    </w:p>
    <w:p w:rsidR="001F2A4D" w:rsidRPr="00E45F2A" w:rsidRDefault="001F2A4D" w:rsidP="00E45F2A">
      <w:pPr>
        <w:spacing w:after="0" w:line="240" w:lineRule="auto"/>
        <w:jc w:val="both"/>
        <w:rPr>
          <w:rFonts w:ascii="Times New Roman" w:hAnsi="Times New Roman" w:cs="Times New Roman"/>
          <w:sz w:val="24"/>
          <w:szCs w:val="24"/>
          <w:lang w:val="kk-KZ"/>
        </w:rPr>
      </w:pPr>
    </w:p>
    <w:p w:rsidR="002810B5" w:rsidRPr="00E45F2A" w:rsidRDefault="002810B5" w:rsidP="00E45F2A">
      <w:pPr>
        <w:pBdr>
          <w:bar w:val="single" w:sz="4" w:color="auto"/>
        </w:pBdr>
        <w:spacing w:after="0" w:line="240" w:lineRule="auto"/>
        <w:jc w:val="both"/>
        <w:rPr>
          <w:rFonts w:ascii="Times New Roman" w:hAnsi="Times New Roman" w:cs="Times New Roman"/>
          <w:b/>
          <w:i/>
          <w:sz w:val="24"/>
          <w:szCs w:val="24"/>
          <w:lang w:val="kk-KZ"/>
        </w:rPr>
      </w:pPr>
      <w:r w:rsidRPr="00E45F2A">
        <w:rPr>
          <w:rFonts w:ascii="Times New Roman" w:hAnsi="Times New Roman" w:cs="Times New Roman"/>
          <w:b/>
          <w:i/>
          <w:sz w:val="24"/>
          <w:szCs w:val="24"/>
          <w:lang w:val="kk-KZ"/>
        </w:rPr>
        <w:t>10 тақырып. Жобаларды басқару</w:t>
      </w:r>
    </w:p>
    <w:p w:rsidR="005B534C" w:rsidRPr="00E45F2A" w:rsidRDefault="00D213B2"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b/>
          <w:sz w:val="24"/>
          <w:szCs w:val="24"/>
          <w:lang w:val="kk-KZ"/>
        </w:rPr>
        <w:t>Семинар</w:t>
      </w:r>
      <w:r w:rsidR="005B534C" w:rsidRPr="00E45F2A">
        <w:rPr>
          <w:rFonts w:ascii="Times New Roman" w:hAnsi="Times New Roman" w:cs="Times New Roman"/>
          <w:b/>
          <w:sz w:val="24"/>
          <w:szCs w:val="24"/>
          <w:lang w:val="kk-KZ"/>
        </w:rPr>
        <w:t xml:space="preserve"> сабағын өткізу түрі:</w:t>
      </w:r>
      <w:r w:rsidR="005B534C" w:rsidRPr="00E45F2A">
        <w:rPr>
          <w:rFonts w:ascii="Times New Roman" w:hAnsi="Times New Roman" w:cs="Times New Roman"/>
          <w:sz w:val="24"/>
          <w:szCs w:val="24"/>
          <w:lang w:val="kk-KZ"/>
        </w:rPr>
        <w:t xml:space="preserve"> </w:t>
      </w:r>
      <w:r w:rsidR="002810B5" w:rsidRPr="00E45F2A">
        <w:rPr>
          <w:rFonts w:ascii="Times New Roman" w:hAnsi="Times New Roman" w:cs="Times New Roman"/>
          <w:sz w:val="24"/>
          <w:szCs w:val="24"/>
          <w:lang w:val="kk-KZ"/>
        </w:rPr>
        <w:t>пікір алмасу</w:t>
      </w:r>
    </w:p>
    <w:p w:rsidR="002810B5" w:rsidRDefault="002810B5"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Студенттер ұсынылған әдебиеттермен, дәріс және дәрістен тыс қосымша материалдармен өз бетімен жұмыс жасап, өздерінің жеке ой-көзқарастарын ортаға салулары қажет. </w:t>
      </w:r>
    </w:p>
    <w:p w:rsidR="00D213B2" w:rsidRPr="00E45F2A" w:rsidRDefault="005B534C" w:rsidP="00E45F2A">
      <w:pPr>
        <w:spacing w:after="0" w:line="240" w:lineRule="auto"/>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Тақырыптың қысқаша мазмұны:</w:t>
      </w:r>
    </w:p>
    <w:p w:rsidR="002810B5" w:rsidRPr="00E45F2A" w:rsidRDefault="002810B5" w:rsidP="00E45F2A">
      <w:pPr>
        <w:framePr w:hSpace="180" w:wrap="around" w:vAnchor="text" w:hAnchor="text" w:y="1"/>
        <w:pBdr>
          <w:bar w:val="single" w:sz="4" w:color="auto"/>
        </w:pBdr>
        <w:spacing w:after="0" w:line="240" w:lineRule="auto"/>
        <w:suppressOverlap/>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1.Жобаны анықтау, жобаның негізгі белгілері</w:t>
      </w:r>
    </w:p>
    <w:p w:rsidR="002810B5" w:rsidRPr="00E45F2A" w:rsidRDefault="002810B5" w:rsidP="00E45F2A">
      <w:pPr>
        <w:framePr w:hSpace="180" w:wrap="around" w:vAnchor="text" w:hAnchor="text" w:y="1"/>
        <w:pBdr>
          <w:bar w:val="single" w:sz="4" w:color="auto"/>
        </w:pBdr>
        <w:spacing w:after="0" w:line="240" w:lineRule="auto"/>
        <w:suppressOverlap/>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2.Жобалардың мақсаты, стратегиясы, белгілері мен параметрлері</w:t>
      </w:r>
    </w:p>
    <w:p w:rsidR="002810B5" w:rsidRPr="00E45F2A" w:rsidRDefault="002810B5" w:rsidP="00E45F2A">
      <w:pPr>
        <w:framePr w:hSpace="180" w:wrap="around" w:vAnchor="text" w:hAnchor="text" w:y="1"/>
        <w:pBdr>
          <w:bar w:val="single" w:sz="4" w:color="auto"/>
        </w:pBdr>
        <w:spacing w:after="0" w:line="240" w:lineRule="auto"/>
        <w:suppressOverlap/>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3.Жобалардың түрлері мен классификациясы</w:t>
      </w:r>
    </w:p>
    <w:p w:rsidR="00A274FF" w:rsidRDefault="002810B5" w:rsidP="00E45F2A">
      <w:pPr>
        <w:pStyle w:val="af"/>
        <w:spacing w:after="0" w:line="240" w:lineRule="auto"/>
        <w:ind w:left="0"/>
        <w:jc w:val="both"/>
        <w:rPr>
          <w:rFonts w:ascii="Times New Roman" w:eastAsia="SimSun" w:hAnsi="Times New Roman"/>
          <w:b/>
          <w:sz w:val="24"/>
          <w:szCs w:val="24"/>
          <w:lang w:val="kk-KZ" w:eastAsia="zh-CN"/>
        </w:rPr>
      </w:pPr>
      <w:r w:rsidRPr="00E45F2A">
        <w:rPr>
          <w:rFonts w:ascii="Times New Roman" w:hAnsi="Times New Roman"/>
          <w:sz w:val="24"/>
          <w:szCs w:val="24"/>
          <w:lang w:val="kk-KZ"/>
        </w:rPr>
        <w:t>4.Жобаның комуникацияларын басқару</w:t>
      </w:r>
      <w:r w:rsidR="00A274FF" w:rsidRPr="00E45F2A">
        <w:rPr>
          <w:rFonts w:ascii="Times New Roman" w:eastAsia="SimSun" w:hAnsi="Times New Roman"/>
          <w:b/>
          <w:sz w:val="24"/>
          <w:szCs w:val="24"/>
          <w:lang w:val="kk-KZ" w:eastAsia="zh-CN"/>
        </w:rPr>
        <w:t xml:space="preserve">       </w:t>
      </w:r>
    </w:p>
    <w:p w:rsidR="00A274FF" w:rsidRPr="00E45F2A" w:rsidRDefault="00A274FF" w:rsidP="00E45F2A">
      <w:pPr>
        <w:spacing w:after="0" w:line="240" w:lineRule="auto"/>
        <w:ind w:firstLine="709"/>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Бақылау сұрақтары:</w:t>
      </w:r>
    </w:p>
    <w:p w:rsidR="00A274FF" w:rsidRPr="00E45F2A" w:rsidRDefault="000D66FF" w:rsidP="00AB1398">
      <w:pPr>
        <w:pStyle w:val="af"/>
        <w:numPr>
          <w:ilvl w:val="0"/>
          <w:numId w:val="12"/>
        </w:numPr>
        <w:spacing w:after="0" w:line="240" w:lineRule="auto"/>
        <w:jc w:val="both"/>
        <w:rPr>
          <w:rFonts w:ascii="Times New Roman" w:hAnsi="Times New Roman"/>
          <w:sz w:val="24"/>
          <w:szCs w:val="24"/>
          <w:lang w:val="kk-KZ"/>
        </w:rPr>
      </w:pPr>
      <w:r w:rsidRPr="00E45F2A">
        <w:rPr>
          <w:rFonts w:ascii="Times New Roman" w:hAnsi="Times New Roman"/>
          <w:sz w:val="24"/>
          <w:szCs w:val="24"/>
          <w:lang w:val="kk-KZ"/>
        </w:rPr>
        <w:t>Жобаның негізгі белгілері мен анықтамасы</w:t>
      </w:r>
    </w:p>
    <w:p w:rsidR="000D66FF" w:rsidRPr="00E45F2A" w:rsidRDefault="000D66FF" w:rsidP="00AB1398">
      <w:pPr>
        <w:pStyle w:val="af"/>
        <w:numPr>
          <w:ilvl w:val="0"/>
          <w:numId w:val="12"/>
        </w:numPr>
        <w:spacing w:after="0" w:line="240" w:lineRule="auto"/>
        <w:jc w:val="both"/>
        <w:rPr>
          <w:rFonts w:ascii="Times New Roman" w:hAnsi="Times New Roman"/>
          <w:sz w:val="24"/>
          <w:szCs w:val="24"/>
          <w:lang w:val="kk-KZ"/>
        </w:rPr>
      </w:pPr>
      <w:r w:rsidRPr="00E45F2A">
        <w:rPr>
          <w:rFonts w:ascii="Times New Roman" w:hAnsi="Times New Roman"/>
          <w:sz w:val="24"/>
          <w:szCs w:val="24"/>
          <w:lang w:val="kk-KZ"/>
        </w:rPr>
        <w:t>Жобалардың  типтері мен классификациясы</w:t>
      </w:r>
    </w:p>
    <w:p w:rsidR="000D66FF" w:rsidRPr="00E45F2A" w:rsidRDefault="000D66FF" w:rsidP="00AB1398">
      <w:pPr>
        <w:pStyle w:val="af"/>
        <w:numPr>
          <w:ilvl w:val="0"/>
          <w:numId w:val="12"/>
        </w:numPr>
        <w:spacing w:after="0" w:line="240" w:lineRule="auto"/>
        <w:jc w:val="both"/>
        <w:rPr>
          <w:rFonts w:ascii="Times New Roman" w:hAnsi="Times New Roman"/>
          <w:sz w:val="24"/>
          <w:szCs w:val="24"/>
          <w:lang w:val="kk-KZ"/>
        </w:rPr>
      </w:pPr>
      <w:r w:rsidRPr="00E45F2A">
        <w:rPr>
          <w:rFonts w:ascii="Times New Roman" w:hAnsi="Times New Roman"/>
          <w:sz w:val="24"/>
          <w:szCs w:val="24"/>
          <w:lang w:val="kk-KZ"/>
        </w:rPr>
        <w:t>Жобаларды басқарудың міндеттері</w:t>
      </w:r>
    </w:p>
    <w:p w:rsidR="000D66FF" w:rsidRDefault="000D66FF" w:rsidP="00AB1398">
      <w:pPr>
        <w:pStyle w:val="af"/>
        <w:numPr>
          <w:ilvl w:val="0"/>
          <w:numId w:val="12"/>
        </w:numPr>
        <w:spacing w:after="0" w:line="240" w:lineRule="auto"/>
        <w:jc w:val="both"/>
        <w:rPr>
          <w:rFonts w:ascii="Times New Roman" w:hAnsi="Times New Roman"/>
          <w:sz w:val="24"/>
          <w:szCs w:val="24"/>
          <w:lang w:val="kk-KZ"/>
        </w:rPr>
      </w:pPr>
      <w:r w:rsidRPr="00E45F2A">
        <w:rPr>
          <w:rFonts w:ascii="Times New Roman" w:hAnsi="Times New Roman"/>
          <w:sz w:val="24"/>
          <w:szCs w:val="24"/>
          <w:lang w:val="kk-KZ"/>
        </w:rPr>
        <w:t xml:space="preserve">Жобалардың мақсаты, стратегиясы, параметрлері мен нәтижесі </w:t>
      </w:r>
    </w:p>
    <w:p w:rsidR="001F2A4D" w:rsidRPr="00E45F2A" w:rsidRDefault="001F2A4D" w:rsidP="001F2A4D">
      <w:pPr>
        <w:pStyle w:val="af"/>
        <w:spacing w:after="0" w:line="240" w:lineRule="auto"/>
        <w:jc w:val="both"/>
        <w:rPr>
          <w:rFonts w:ascii="Times New Roman" w:hAnsi="Times New Roman"/>
          <w:sz w:val="24"/>
          <w:szCs w:val="24"/>
          <w:lang w:val="kk-KZ"/>
        </w:rPr>
      </w:pPr>
    </w:p>
    <w:p w:rsidR="00C72471" w:rsidRPr="00E45F2A" w:rsidRDefault="00C72471" w:rsidP="00E45F2A">
      <w:pPr>
        <w:pBdr>
          <w:bar w:val="single" w:sz="4" w:color="auto"/>
        </w:pBdr>
        <w:spacing w:after="0" w:line="240" w:lineRule="auto"/>
        <w:jc w:val="both"/>
        <w:rPr>
          <w:rFonts w:ascii="Times New Roman" w:hAnsi="Times New Roman" w:cs="Times New Roman"/>
          <w:b/>
          <w:i/>
          <w:sz w:val="24"/>
          <w:szCs w:val="24"/>
          <w:lang w:val="kk-KZ"/>
        </w:rPr>
      </w:pPr>
      <w:r w:rsidRPr="00E45F2A">
        <w:rPr>
          <w:rFonts w:ascii="Times New Roman" w:hAnsi="Times New Roman" w:cs="Times New Roman"/>
          <w:b/>
          <w:i/>
          <w:sz w:val="24"/>
          <w:szCs w:val="24"/>
          <w:lang w:val="kk-KZ"/>
        </w:rPr>
        <w:t>11  тақырып. Персоналдарды басқару</w:t>
      </w:r>
    </w:p>
    <w:p w:rsidR="005B534C" w:rsidRPr="00E45F2A" w:rsidRDefault="00D213B2"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b/>
          <w:sz w:val="24"/>
          <w:szCs w:val="24"/>
          <w:lang w:val="kk-KZ"/>
        </w:rPr>
        <w:t>Семинар</w:t>
      </w:r>
      <w:r w:rsidR="005B534C" w:rsidRPr="00E45F2A">
        <w:rPr>
          <w:rFonts w:ascii="Times New Roman" w:hAnsi="Times New Roman" w:cs="Times New Roman"/>
          <w:b/>
          <w:sz w:val="24"/>
          <w:szCs w:val="24"/>
          <w:lang w:val="kk-KZ"/>
        </w:rPr>
        <w:t xml:space="preserve"> сабағын өткізу түрі:</w:t>
      </w:r>
      <w:r w:rsidR="005B534C" w:rsidRPr="00E45F2A">
        <w:rPr>
          <w:rFonts w:ascii="Times New Roman" w:hAnsi="Times New Roman" w:cs="Times New Roman"/>
          <w:sz w:val="24"/>
          <w:szCs w:val="24"/>
          <w:lang w:val="kk-KZ"/>
        </w:rPr>
        <w:t xml:space="preserve"> </w:t>
      </w:r>
      <w:r w:rsidR="00C72471" w:rsidRPr="00E45F2A">
        <w:rPr>
          <w:rFonts w:ascii="Times New Roman" w:hAnsi="Times New Roman" w:cs="Times New Roman"/>
          <w:sz w:val="24"/>
          <w:szCs w:val="24"/>
          <w:lang w:val="kk-KZ"/>
        </w:rPr>
        <w:t>пікір алмасу</w:t>
      </w:r>
    </w:p>
    <w:p w:rsidR="005B534C" w:rsidRDefault="005B534C"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Студенттер ұсынылған әдебиеттермен, дәріс және дәрістен тыс қосымша материалдармен өз бетімен жұмыс жасап, өздерінің жеке ой-көзқарастарын ортаға салулары қажет. </w:t>
      </w:r>
    </w:p>
    <w:p w:rsidR="005B534C" w:rsidRPr="00E45F2A" w:rsidRDefault="005B534C" w:rsidP="00E45F2A">
      <w:pPr>
        <w:spacing w:after="0" w:line="240" w:lineRule="auto"/>
        <w:ind w:firstLine="360"/>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Тақырыптың қысқаша мазмұны:</w:t>
      </w:r>
    </w:p>
    <w:p w:rsidR="00C72471" w:rsidRPr="00E45F2A" w:rsidRDefault="00C72471" w:rsidP="00E45F2A">
      <w:pPr>
        <w:framePr w:hSpace="180" w:wrap="around" w:vAnchor="text" w:hAnchor="text" w:y="1"/>
        <w:pBdr>
          <w:bar w:val="single" w:sz="4" w:color="auto"/>
        </w:pBdr>
        <w:spacing w:after="0" w:line="240" w:lineRule="auto"/>
        <w:suppressOverlap/>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1.Персоналды басқарудың әдістері, негізгі принциптері мен тұжырымдамасы</w:t>
      </w:r>
    </w:p>
    <w:p w:rsidR="00C72471" w:rsidRPr="00E45F2A" w:rsidRDefault="00C72471" w:rsidP="00E45F2A">
      <w:pPr>
        <w:framePr w:hSpace="180" w:wrap="around" w:vAnchor="text" w:hAnchor="text" w:y="1"/>
        <w:pBdr>
          <w:bar w:val="single" w:sz="4" w:color="auto"/>
        </w:pBdr>
        <w:spacing w:after="0" w:line="240" w:lineRule="auto"/>
        <w:suppressOverlap/>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2.Кәсіпорындағы кадрлық саясат пен кадрлық жұмыс</w:t>
      </w:r>
    </w:p>
    <w:p w:rsidR="00C72471" w:rsidRPr="00E45F2A" w:rsidRDefault="00C72471" w:rsidP="00E45F2A">
      <w:pPr>
        <w:framePr w:hSpace="180" w:wrap="around" w:vAnchor="text" w:hAnchor="text" w:y="1"/>
        <w:pBdr>
          <w:bar w:val="single" w:sz="4" w:color="auto"/>
        </w:pBdr>
        <w:spacing w:after="0" w:line="240" w:lineRule="auto"/>
        <w:suppressOverlap/>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3.Ұйымдағы кадрлық жоспарлау</w:t>
      </w:r>
    </w:p>
    <w:p w:rsidR="002D57E1" w:rsidRDefault="00C72471" w:rsidP="00E45F2A">
      <w:pPr>
        <w:tabs>
          <w:tab w:val="num" w:pos="0"/>
          <w:tab w:val="left" w:pos="284"/>
        </w:tabs>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4.Кадрлық қызметтің функциясы мен персоналды басқару жүйесі</w:t>
      </w:r>
    </w:p>
    <w:p w:rsidR="005B534C" w:rsidRPr="00E45F2A" w:rsidRDefault="005B534C" w:rsidP="00E45F2A">
      <w:pPr>
        <w:spacing w:after="0" w:line="240" w:lineRule="auto"/>
        <w:ind w:firstLine="709"/>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Бақылау сұрақтары:</w:t>
      </w:r>
    </w:p>
    <w:p w:rsidR="00784838" w:rsidRPr="00E45F2A" w:rsidRDefault="00C72471"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1. Персоналды басқарудың негізгі әдістері</w:t>
      </w:r>
    </w:p>
    <w:p w:rsidR="00C72471" w:rsidRPr="00E45F2A" w:rsidRDefault="00C72471"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2. Кадрлық стратегия</w:t>
      </w:r>
    </w:p>
    <w:p w:rsidR="00C72471" w:rsidRPr="00E45F2A" w:rsidRDefault="00C72471"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3.Кадрлармен жұмыс істеу</w:t>
      </w:r>
      <w:r w:rsidR="000A78AB" w:rsidRPr="00E45F2A">
        <w:rPr>
          <w:rFonts w:ascii="Times New Roman" w:hAnsi="Times New Roman" w:cs="Times New Roman"/>
          <w:sz w:val="24"/>
          <w:szCs w:val="24"/>
          <w:lang w:val="kk-KZ"/>
        </w:rPr>
        <w:t xml:space="preserve"> жүйесі</w:t>
      </w:r>
    </w:p>
    <w:p w:rsidR="000A78AB" w:rsidRDefault="000A78AB"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4.Кадрларды басқару классификациясы</w:t>
      </w:r>
    </w:p>
    <w:p w:rsidR="0050125C" w:rsidRDefault="0050125C" w:rsidP="00E45F2A">
      <w:pPr>
        <w:spacing w:after="0" w:line="240" w:lineRule="auto"/>
        <w:jc w:val="both"/>
        <w:rPr>
          <w:rFonts w:ascii="Times New Roman" w:hAnsi="Times New Roman" w:cs="Times New Roman"/>
          <w:sz w:val="24"/>
          <w:szCs w:val="24"/>
          <w:lang w:val="kk-KZ"/>
        </w:rPr>
      </w:pPr>
    </w:p>
    <w:p w:rsidR="0050125C" w:rsidRPr="0050125C" w:rsidRDefault="0050125C" w:rsidP="0050125C">
      <w:pPr>
        <w:spacing w:after="0" w:line="240" w:lineRule="auto"/>
        <w:jc w:val="center"/>
        <w:rPr>
          <w:rFonts w:ascii="Times New Roman" w:hAnsi="Times New Roman" w:cs="Times New Roman"/>
          <w:b/>
          <w:i/>
          <w:sz w:val="24"/>
          <w:szCs w:val="24"/>
          <w:lang w:val="kk-KZ"/>
        </w:rPr>
      </w:pPr>
      <w:r w:rsidRPr="0050125C">
        <w:rPr>
          <w:rFonts w:ascii="Times New Roman" w:hAnsi="Times New Roman" w:cs="Times New Roman"/>
          <w:b/>
          <w:i/>
          <w:sz w:val="24"/>
          <w:szCs w:val="24"/>
          <w:lang w:val="kk-KZ"/>
        </w:rPr>
        <w:t>Іскерлік ойын</w:t>
      </w:r>
    </w:p>
    <w:p w:rsidR="0050125C" w:rsidRPr="00E45F2A" w:rsidRDefault="0050125C" w:rsidP="0050125C">
      <w:pPr>
        <w:spacing w:after="0" w:line="240" w:lineRule="auto"/>
        <w:ind w:firstLine="567"/>
        <w:jc w:val="center"/>
        <w:rPr>
          <w:rFonts w:ascii="Times New Roman" w:hAnsi="Times New Roman" w:cs="Times New Roman"/>
          <w:b/>
          <w:i/>
          <w:sz w:val="24"/>
          <w:szCs w:val="24"/>
          <w:lang w:val="kk-KZ"/>
        </w:rPr>
      </w:pPr>
      <w:r w:rsidRPr="00E45F2A">
        <w:rPr>
          <w:rFonts w:ascii="Times New Roman" w:hAnsi="Times New Roman" w:cs="Times New Roman"/>
          <w:b/>
          <w:i/>
          <w:sz w:val="24"/>
          <w:szCs w:val="24"/>
          <w:lang w:val="kk-KZ"/>
        </w:rPr>
        <w:t>Коммерциялық фирманың персоналдарын басқару</w:t>
      </w:r>
    </w:p>
    <w:p w:rsidR="0050125C" w:rsidRPr="00E45F2A" w:rsidRDefault="0050125C" w:rsidP="0050125C">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       Персоналдар мыналарға міндетті:  тапсырылған қызмет бойынша ғылым, техника және тәжірибе жетістіктерін қолдану керек;  тәртіпті және жауапкершілікке ие болу керек; шығармашылық ойға ие болу және болашақ перспективаны көре алу;  ұжым мүшелерінің белсенділігі мен ықыласын қолдау;  тәжірибелік істі  бар ынтасымен кәсіби түрде жүргізу;  жоғары адамгершілік қасиеттерге ие болу; ұжым арасында құрметке ие болу;  жоғары  педагогикалық қабілеті мен өзіне адамдарды  баурай алу қасиетіне ие болу.</w:t>
      </w:r>
    </w:p>
    <w:p w:rsidR="0050125C" w:rsidRPr="00E45F2A" w:rsidRDefault="0050125C" w:rsidP="0050125C">
      <w:pPr>
        <w:spacing w:after="0" w:line="240" w:lineRule="auto"/>
        <w:jc w:val="both"/>
        <w:rPr>
          <w:rFonts w:ascii="Times New Roman" w:hAnsi="Times New Roman" w:cs="Times New Roman"/>
          <w:sz w:val="24"/>
          <w:szCs w:val="24"/>
          <w:lang w:val="kk-KZ"/>
        </w:rPr>
      </w:pPr>
    </w:p>
    <w:p w:rsidR="0050125C" w:rsidRPr="00E45F2A" w:rsidRDefault="0050125C" w:rsidP="0050125C">
      <w:pPr>
        <w:spacing w:after="0" w:line="240" w:lineRule="auto"/>
        <w:ind w:firstLine="567"/>
        <w:jc w:val="center"/>
        <w:rPr>
          <w:rFonts w:ascii="Times New Roman" w:hAnsi="Times New Roman" w:cs="Times New Roman"/>
          <w:sz w:val="24"/>
          <w:szCs w:val="24"/>
          <w:lang w:val="kk-KZ"/>
        </w:rPr>
      </w:pPr>
      <w:r w:rsidRPr="00E45F2A">
        <w:rPr>
          <w:rFonts w:ascii="Times New Roman" w:hAnsi="Times New Roman" w:cs="Times New Roman"/>
          <w:sz w:val="24"/>
          <w:szCs w:val="24"/>
          <w:lang w:val="kk-KZ"/>
        </w:rPr>
        <w:t>Ойын мақсаты</w:t>
      </w:r>
    </w:p>
    <w:p w:rsidR="0050125C" w:rsidRPr="00E45F2A" w:rsidRDefault="0050125C" w:rsidP="0050125C">
      <w:pPr>
        <w:spacing w:after="0" w:line="240" w:lineRule="auto"/>
        <w:ind w:firstLine="567"/>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Кәсіби қызмет бірнеше анықтамаларға ие, себебі ол әрдайым көпқырлы адам қызметімен байланысты.</w:t>
      </w:r>
    </w:p>
    <w:p w:rsidR="0050125C" w:rsidRPr="00E45F2A" w:rsidRDefault="0050125C" w:rsidP="0050125C">
      <w:pPr>
        <w:pStyle w:val="af"/>
        <w:numPr>
          <w:ilvl w:val="0"/>
          <w:numId w:val="16"/>
        </w:numPr>
        <w:spacing w:after="0" w:line="240" w:lineRule="auto"/>
        <w:ind w:left="284" w:hanging="284"/>
        <w:jc w:val="both"/>
        <w:rPr>
          <w:rFonts w:ascii="Times New Roman" w:hAnsi="Times New Roman"/>
          <w:sz w:val="24"/>
          <w:szCs w:val="24"/>
          <w:lang w:val="kk-KZ"/>
        </w:rPr>
      </w:pPr>
      <w:r w:rsidRPr="00E45F2A">
        <w:rPr>
          <w:rFonts w:ascii="Times New Roman" w:hAnsi="Times New Roman"/>
          <w:sz w:val="24"/>
          <w:szCs w:val="24"/>
          <w:lang w:val="kk-KZ"/>
        </w:rPr>
        <w:t>Адамның шығармашылық мүмкіндіктерін тану және дамыту</w:t>
      </w:r>
    </w:p>
    <w:p w:rsidR="0050125C" w:rsidRPr="00E45F2A" w:rsidRDefault="0050125C" w:rsidP="0050125C">
      <w:pPr>
        <w:pStyle w:val="af"/>
        <w:numPr>
          <w:ilvl w:val="0"/>
          <w:numId w:val="16"/>
        </w:numPr>
        <w:spacing w:after="0" w:line="240" w:lineRule="auto"/>
        <w:ind w:left="284" w:hanging="284"/>
        <w:jc w:val="both"/>
        <w:rPr>
          <w:rFonts w:ascii="Times New Roman" w:hAnsi="Times New Roman"/>
          <w:sz w:val="24"/>
          <w:szCs w:val="24"/>
          <w:lang w:val="kk-KZ"/>
        </w:rPr>
      </w:pPr>
      <w:r w:rsidRPr="00E45F2A">
        <w:rPr>
          <w:rFonts w:ascii="Times New Roman" w:hAnsi="Times New Roman"/>
          <w:sz w:val="24"/>
          <w:szCs w:val="24"/>
          <w:lang w:val="kk-KZ"/>
        </w:rPr>
        <w:lastRenderedPageBreak/>
        <w:t>Кадрлық мәселелерді, тапсырмаларды шешу кезінде тәжірибелік, теориялық білімдерді тереңдету және бекіту</w:t>
      </w:r>
    </w:p>
    <w:p w:rsidR="0050125C" w:rsidRPr="00E45F2A" w:rsidRDefault="0050125C" w:rsidP="0050125C">
      <w:pPr>
        <w:pStyle w:val="af"/>
        <w:numPr>
          <w:ilvl w:val="0"/>
          <w:numId w:val="16"/>
        </w:numPr>
        <w:spacing w:after="0" w:line="240" w:lineRule="auto"/>
        <w:ind w:left="284" w:hanging="284"/>
        <w:jc w:val="both"/>
        <w:rPr>
          <w:rFonts w:ascii="Times New Roman" w:hAnsi="Times New Roman"/>
          <w:sz w:val="24"/>
          <w:szCs w:val="24"/>
          <w:lang w:val="kk-KZ"/>
        </w:rPr>
      </w:pPr>
      <w:r w:rsidRPr="00E45F2A">
        <w:rPr>
          <w:rFonts w:ascii="Times New Roman" w:hAnsi="Times New Roman"/>
          <w:sz w:val="24"/>
          <w:szCs w:val="24"/>
          <w:lang w:val="kk-KZ"/>
        </w:rPr>
        <w:t>Кадрлық тапсырмаларды өңдеу әдісі</w:t>
      </w:r>
    </w:p>
    <w:p w:rsidR="0050125C" w:rsidRPr="00E45F2A" w:rsidRDefault="0050125C" w:rsidP="0050125C">
      <w:pPr>
        <w:pStyle w:val="af"/>
        <w:numPr>
          <w:ilvl w:val="0"/>
          <w:numId w:val="16"/>
        </w:numPr>
        <w:spacing w:after="0" w:line="240" w:lineRule="auto"/>
        <w:ind w:left="284" w:hanging="284"/>
        <w:jc w:val="both"/>
        <w:rPr>
          <w:rFonts w:ascii="Times New Roman" w:hAnsi="Times New Roman"/>
          <w:sz w:val="24"/>
          <w:szCs w:val="24"/>
          <w:lang w:val="kk-KZ"/>
        </w:rPr>
      </w:pPr>
      <w:r w:rsidRPr="00E45F2A">
        <w:rPr>
          <w:rFonts w:ascii="Times New Roman" w:hAnsi="Times New Roman"/>
          <w:sz w:val="24"/>
          <w:szCs w:val="24"/>
          <w:lang w:val="kk-KZ"/>
        </w:rPr>
        <w:t>Кәсіби фирма жетекшілері мен мамандарды таңдау әдістері</w:t>
      </w:r>
    </w:p>
    <w:p w:rsidR="0050125C" w:rsidRPr="00E45F2A" w:rsidRDefault="0050125C" w:rsidP="0050125C">
      <w:pPr>
        <w:pStyle w:val="af"/>
        <w:spacing w:after="0" w:line="240" w:lineRule="auto"/>
        <w:ind w:left="284"/>
        <w:jc w:val="both"/>
        <w:rPr>
          <w:rFonts w:ascii="Times New Roman" w:hAnsi="Times New Roman"/>
          <w:sz w:val="24"/>
          <w:szCs w:val="24"/>
          <w:lang w:val="kk-KZ"/>
        </w:rPr>
      </w:pPr>
    </w:p>
    <w:p w:rsidR="0050125C" w:rsidRPr="00E45F2A" w:rsidRDefault="0050125C" w:rsidP="0050125C">
      <w:pPr>
        <w:pStyle w:val="af"/>
        <w:spacing w:after="0" w:line="240" w:lineRule="auto"/>
        <w:ind w:left="927" w:firstLine="567"/>
        <w:jc w:val="center"/>
        <w:rPr>
          <w:rFonts w:ascii="Times New Roman" w:hAnsi="Times New Roman"/>
          <w:i/>
          <w:sz w:val="24"/>
          <w:szCs w:val="24"/>
          <w:lang w:val="kk-KZ"/>
        </w:rPr>
      </w:pPr>
      <w:r w:rsidRPr="00E45F2A">
        <w:rPr>
          <w:rFonts w:ascii="Times New Roman" w:hAnsi="Times New Roman"/>
          <w:i/>
          <w:sz w:val="24"/>
          <w:szCs w:val="24"/>
          <w:lang w:val="kk-KZ"/>
        </w:rPr>
        <w:t>Іскерлік ойынды жүргізу бойынша нұсқаулар</w:t>
      </w:r>
    </w:p>
    <w:p w:rsidR="0050125C" w:rsidRPr="00E45F2A" w:rsidRDefault="0050125C" w:rsidP="0050125C">
      <w:pPr>
        <w:pStyle w:val="af"/>
        <w:numPr>
          <w:ilvl w:val="0"/>
          <w:numId w:val="17"/>
        </w:numPr>
        <w:tabs>
          <w:tab w:val="left" w:pos="567"/>
        </w:tabs>
        <w:spacing w:after="0" w:line="240" w:lineRule="auto"/>
        <w:ind w:left="0" w:firstLine="0"/>
        <w:jc w:val="both"/>
        <w:rPr>
          <w:rFonts w:ascii="Times New Roman" w:hAnsi="Times New Roman"/>
          <w:sz w:val="24"/>
          <w:szCs w:val="24"/>
          <w:lang w:val="kk-KZ"/>
        </w:rPr>
      </w:pPr>
      <w:r w:rsidRPr="00E45F2A">
        <w:rPr>
          <w:rFonts w:ascii="Times New Roman" w:hAnsi="Times New Roman"/>
          <w:sz w:val="24"/>
          <w:szCs w:val="24"/>
          <w:lang w:val="kk-KZ"/>
        </w:rPr>
        <w:t>Іскерлік ойынды жүргізу схемасы 1 суретте көрсетілген.</w:t>
      </w:r>
    </w:p>
    <w:p w:rsidR="0050125C" w:rsidRPr="00E45F2A" w:rsidRDefault="0050125C" w:rsidP="0050125C">
      <w:pPr>
        <w:pStyle w:val="af"/>
        <w:tabs>
          <w:tab w:val="left" w:pos="567"/>
        </w:tabs>
        <w:spacing w:after="0" w:line="240" w:lineRule="auto"/>
        <w:ind w:left="0"/>
        <w:jc w:val="both"/>
        <w:rPr>
          <w:rFonts w:ascii="Times New Roman" w:hAnsi="Times New Roman"/>
          <w:sz w:val="24"/>
          <w:szCs w:val="24"/>
          <w:lang w:val="kk-KZ"/>
        </w:rPr>
      </w:pPr>
    </w:p>
    <w:tbl>
      <w:tblPr>
        <w:tblW w:w="0" w:type="auto"/>
        <w:jc w:val="center"/>
        <w:tblLayout w:type="fixed"/>
        <w:tblLook w:val="0000"/>
      </w:tblPr>
      <w:tblGrid>
        <w:gridCol w:w="957"/>
        <w:gridCol w:w="955"/>
        <w:gridCol w:w="1912"/>
        <w:gridCol w:w="956"/>
        <w:gridCol w:w="956"/>
        <w:gridCol w:w="1912"/>
        <w:gridCol w:w="963"/>
        <w:gridCol w:w="949"/>
      </w:tblGrid>
      <w:tr w:rsidR="0050125C" w:rsidRPr="00E45F2A" w:rsidTr="00312541">
        <w:trPr>
          <w:cantSplit/>
          <w:jc w:val="center"/>
        </w:trPr>
        <w:tc>
          <w:tcPr>
            <w:tcW w:w="1912" w:type="dxa"/>
            <w:gridSpan w:val="2"/>
            <w:vAlign w:val="center"/>
          </w:tcPr>
          <w:p w:rsidR="0050125C" w:rsidRPr="00E45F2A" w:rsidRDefault="0050125C" w:rsidP="00312541">
            <w:pPr>
              <w:spacing w:after="0" w:line="240" w:lineRule="auto"/>
              <w:jc w:val="center"/>
              <w:rPr>
                <w:rFonts w:ascii="Times New Roman" w:hAnsi="Times New Roman" w:cs="Times New Roman"/>
                <w:sz w:val="24"/>
                <w:szCs w:val="24"/>
                <w:lang w:val="kk-KZ"/>
              </w:rPr>
            </w:pPr>
          </w:p>
        </w:tc>
        <w:tc>
          <w:tcPr>
            <w:tcW w:w="5736" w:type="dxa"/>
            <w:gridSpan w:val="4"/>
            <w:tcBorders>
              <w:top w:val="single" w:sz="4" w:space="0" w:color="auto"/>
              <w:left w:val="single" w:sz="4" w:space="0" w:color="auto"/>
              <w:bottom w:val="single" w:sz="4" w:space="0" w:color="auto"/>
              <w:right w:val="single" w:sz="4" w:space="0" w:color="auto"/>
            </w:tcBorders>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lang w:val="kk-KZ"/>
              </w:rPr>
              <w:t>Ойын жетекшісі</w:t>
            </w:r>
            <w:r w:rsidRPr="00E45F2A">
              <w:rPr>
                <w:rFonts w:ascii="Times New Roman" w:hAnsi="Times New Roman" w:cs="Times New Roman"/>
                <w:sz w:val="24"/>
                <w:szCs w:val="24"/>
              </w:rPr>
              <w:t xml:space="preserve">                                           (</w:t>
            </w:r>
            <w:r w:rsidRPr="00E45F2A">
              <w:rPr>
                <w:rFonts w:ascii="Times New Roman" w:hAnsi="Times New Roman" w:cs="Times New Roman"/>
                <w:sz w:val="24"/>
                <w:szCs w:val="24"/>
                <w:lang w:val="kk-KZ"/>
              </w:rPr>
              <w:t>оқытушы</w:t>
            </w:r>
            <w:r w:rsidRPr="00E45F2A">
              <w:rPr>
                <w:rFonts w:ascii="Times New Roman" w:hAnsi="Times New Roman" w:cs="Times New Roman"/>
                <w:sz w:val="24"/>
                <w:szCs w:val="24"/>
              </w:rPr>
              <w:t>)</w:t>
            </w:r>
          </w:p>
        </w:tc>
        <w:tc>
          <w:tcPr>
            <w:tcW w:w="1912" w:type="dxa"/>
            <w:gridSpan w:val="2"/>
            <w:tcBorders>
              <w:left w:val="nil"/>
            </w:tcBorders>
            <w:vAlign w:val="center"/>
          </w:tcPr>
          <w:p w:rsidR="0050125C" w:rsidRPr="00E45F2A" w:rsidRDefault="0050125C" w:rsidP="00312541">
            <w:pPr>
              <w:tabs>
                <w:tab w:val="left" w:pos="572"/>
              </w:tabs>
              <w:spacing w:after="0" w:line="240" w:lineRule="auto"/>
              <w:jc w:val="center"/>
              <w:rPr>
                <w:rFonts w:ascii="Times New Roman" w:hAnsi="Times New Roman" w:cs="Times New Roman"/>
                <w:sz w:val="24"/>
                <w:szCs w:val="24"/>
              </w:rPr>
            </w:pPr>
          </w:p>
        </w:tc>
      </w:tr>
      <w:tr w:rsidR="0050125C" w:rsidRPr="00E45F2A" w:rsidTr="00312541">
        <w:trPr>
          <w:cantSplit/>
          <w:jc w:val="center"/>
        </w:trPr>
        <w:tc>
          <w:tcPr>
            <w:tcW w:w="1912" w:type="dxa"/>
            <w:gridSpan w:val="2"/>
            <w:vAlign w:val="center"/>
          </w:tcPr>
          <w:p w:rsidR="0050125C" w:rsidRPr="00E45F2A" w:rsidRDefault="0050125C" w:rsidP="00312541">
            <w:pPr>
              <w:spacing w:after="0" w:line="240" w:lineRule="auto"/>
              <w:jc w:val="center"/>
              <w:rPr>
                <w:rFonts w:ascii="Times New Roman" w:hAnsi="Times New Roman" w:cs="Times New Roman"/>
                <w:sz w:val="24"/>
                <w:szCs w:val="24"/>
              </w:rPr>
            </w:pPr>
          </w:p>
        </w:tc>
        <w:tc>
          <w:tcPr>
            <w:tcW w:w="2868" w:type="dxa"/>
            <w:gridSpan w:val="2"/>
            <w:tcBorders>
              <w:right w:val="single" w:sz="4" w:space="0" w:color="auto"/>
            </w:tcBorders>
            <w:vAlign w:val="center"/>
          </w:tcPr>
          <w:p w:rsidR="0050125C" w:rsidRPr="00E45F2A" w:rsidRDefault="0050125C" w:rsidP="00312541">
            <w:pPr>
              <w:spacing w:after="0" w:line="240" w:lineRule="auto"/>
              <w:jc w:val="center"/>
              <w:rPr>
                <w:rFonts w:ascii="Times New Roman" w:hAnsi="Times New Roman" w:cs="Times New Roman"/>
                <w:sz w:val="24"/>
                <w:szCs w:val="24"/>
              </w:rPr>
            </w:pPr>
          </w:p>
        </w:tc>
        <w:tc>
          <w:tcPr>
            <w:tcW w:w="2868" w:type="dxa"/>
            <w:gridSpan w:val="2"/>
            <w:tcBorders>
              <w:left w:val="nil"/>
            </w:tcBorders>
            <w:vAlign w:val="center"/>
          </w:tcPr>
          <w:p w:rsidR="0050125C" w:rsidRPr="00E45F2A" w:rsidRDefault="0050125C" w:rsidP="00312541">
            <w:pPr>
              <w:spacing w:after="0" w:line="240" w:lineRule="auto"/>
              <w:jc w:val="center"/>
              <w:rPr>
                <w:rFonts w:ascii="Times New Roman" w:hAnsi="Times New Roman" w:cs="Times New Roman"/>
                <w:sz w:val="24"/>
                <w:szCs w:val="24"/>
              </w:rPr>
            </w:pPr>
          </w:p>
        </w:tc>
        <w:tc>
          <w:tcPr>
            <w:tcW w:w="1912" w:type="dxa"/>
            <w:gridSpan w:val="2"/>
            <w:vAlign w:val="center"/>
          </w:tcPr>
          <w:p w:rsidR="0050125C" w:rsidRPr="00E45F2A" w:rsidRDefault="0050125C" w:rsidP="00312541">
            <w:pPr>
              <w:spacing w:after="0" w:line="240" w:lineRule="auto"/>
              <w:jc w:val="center"/>
              <w:rPr>
                <w:rFonts w:ascii="Times New Roman" w:hAnsi="Times New Roman" w:cs="Times New Roman"/>
                <w:sz w:val="24"/>
                <w:szCs w:val="24"/>
              </w:rPr>
            </w:pPr>
          </w:p>
        </w:tc>
      </w:tr>
      <w:tr w:rsidR="0050125C" w:rsidRPr="00E45F2A" w:rsidTr="00312541">
        <w:trPr>
          <w:cantSplit/>
          <w:jc w:val="center"/>
        </w:trPr>
        <w:tc>
          <w:tcPr>
            <w:tcW w:w="957" w:type="dxa"/>
            <w:vAlign w:val="center"/>
          </w:tcPr>
          <w:p w:rsidR="0050125C" w:rsidRPr="00E45F2A" w:rsidRDefault="0050125C" w:rsidP="00312541">
            <w:pPr>
              <w:spacing w:after="0" w:line="240" w:lineRule="auto"/>
              <w:jc w:val="center"/>
              <w:rPr>
                <w:rFonts w:ascii="Times New Roman" w:hAnsi="Times New Roman" w:cs="Times New Roman"/>
                <w:sz w:val="24"/>
                <w:szCs w:val="24"/>
              </w:rPr>
            </w:pPr>
          </w:p>
        </w:tc>
        <w:tc>
          <w:tcPr>
            <w:tcW w:w="3823" w:type="dxa"/>
            <w:gridSpan w:val="3"/>
            <w:tcBorders>
              <w:top w:val="single" w:sz="4" w:space="0" w:color="auto"/>
              <w:left w:val="single" w:sz="4" w:space="0" w:color="auto"/>
              <w:right w:val="single" w:sz="4" w:space="0" w:color="auto"/>
            </w:tcBorders>
            <w:vAlign w:val="center"/>
          </w:tcPr>
          <w:p w:rsidR="0050125C" w:rsidRPr="00E45F2A" w:rsidRDefault="0050125C" w:rsidP="00312541">
            <w:pPr>
              <w:spacing w:after="0" w:line="240" w:lineRule="auto"/>
              <w:jc w:val="center"/>
              <w:rPr>
                <w:rFonts w:ascii="Times New Roman" w:hAnsi="Times New Roman" w:cs="Times New Roman"/>
                <w:sz w:val="24"/>
                <w:szCs w:val="24"/>
              </w:rPr>
            </w:pPr>
          </w:p>
        </w:tc>
        <w:tc>
          <w:tcPr>
            <w:tcW w:w="3831" w:type="dxa"/>
            <w:gridSpan w:val="3"/>
            <w:tcBorders>
              <w:top w:val="single" w:sz="4" w:space="0" w:color="auto"/>
              <w:left w:val="nil"/>
              <w:right w:val="single" w:sz="4" w:space="0" w:color="auto"/>
            </w:tcBorders>
            <w:vAlign w:val="center"/>
          </w:tcPr>
          <w:p w:rsidR="0050125C" w:rsidRPr="00E45F2A" w:rsidRDefault="0050125C" w:rsidP="00312541">
            <w:pPr>
              <w:spacing w:after="0" w:line="240" w:lineRule="auto"/>
              <w:jc w:val="center"/>
              <w:rPr>
                <w:rFonts w:ascii="Times New Roman" w:hAnsi="Times New Roman" w:cs="Times New Roman"/>
                <w:sz w:val="24"/>
                <w:szCs w:val="24"/>
              </w:rPr>
            </w:pPr>
          </w:p>
        </w:tc>
        <w:tc>
          <w:tcPr>
            <w:tcW w:w="949" w:type="dxa"/>
            <w:tcBorders>
              <w:left w:val="nil"/>
            </w:tcBorders>
            <w:vAlign w:val="center"/>
          </w:tcPr>
          <w:p w:rsidR="0050125C" w:rsidRPr="00E45F2A" w:rsidRDefault="0050125C" w:rsidP="00312541">
            <w:pPr>
              <w:spacing w:after="0" w:line="240" w:lineRule="auto"/>
              <w:jc w:val="center"/>
              <w:rPr>
                <w:rFonts w:ascii="Times New Roman" w:hAnsi="Times New Roman" w:cs="Times New Roman"/>
                <w:sz w:val="24"/>
                <w:szCs w:val="24"/>
              </w:rPr>
            </w:pPr>
          </w:p>
        </w:tc>
      </w:tr>
      <w:tr w:rsidR="0050125C" w:rsidRPr="00E45F2A" w:rsidTr="00312541">
        <w:trPr>
          <w:cantSplit/>
          <w:jc w:val="center"/>
        </w:trPr>
        <w:tc>
          <w:tcPr>
            <w:tcW w:w="1912" w:type="dxa"/>
            <w:gridSpan w:val="2"/>
            <w:tcBorders>
              <w:top w:val="single" w:sz="4" w:space="0" w:color="auto"/>
              <w:left w:val="single" w:sz="4" w:space="0" w:color="auto"/>
              <w:bottom w:val="single" w:sz="4" w:space="0" w:color="auto"/>
              <w:right w:val="single" w:sz="4" w:space="0" w:color="auto"/>
            </w:tcBorders>
            <w:vAlign w:val="center"/>
          </w:tcPr>
          <w:p w:rsidR="0050125C" w:rsidRPr="00E45F2A" w:rsidRDefault="0050125C" w:rsidP="00312541">
            <w:pPr>
              <w:spacing w:after="0" w:line="240" w:lineRule="auto"/>
              <w:jc w:val="center"/>
              <w:rPr>
                <w:rFonts w:ascii="Times New Roman" w:hAnsi="Times New Roman" w:cs="Times New Roman"/>
                <w:sz w:val="24"/>
                <w:szCs w:val="24"/>
                <w:lang w:val="kk-KZ"/>
              </w:rPr>
            </w:pPr>
            <w:r w:rsidRPr="00E45F2A">
              <w:rPr>
                <w:rFonts w:ascii="Times New Roman" w:hAnsi="Times New Roman" w:cs="Times New Roman"/>
                <w:sz w:val="24"/>
                <w:szCs w:val="24"/>
                <w:lang w:val="kk-KZ"/>
              </w:rPr>
              <w:t>Көмекшілер</w:t>
            </w:r>
            <w:r w:rsidRPr="00E45F2A">
              <w:rPr>
                <w:rFonts w:ascii="Times New Roman" w:hAnsi="Times New Roman" w:cs="Times New Roman"/>
                <w:sz w:val="24"/>
                <w:szCs w:val="24"/>
              </w:rPr>
              <w:t xml:space="preserve">              1-2 </w:t>
            </w:r>
            <w:r w:rsidRPr="00E45F2A">
              <w:rPr>
                <w:rFonts w:ascii="Times New Roman" w:hAnsi="Times New Roman" w:cs="Times New Roman"/>
                <w:sz w:val="24"/>
                <w:szCs w:val="24"/>
                <w:lang w:val="kk-KZ"/>
              </w:rPr>
              <w:t>адам</w:t>
            </w:r>
          </w:p>
        </w:tc>
        <w:tc>
          <w:tcPr>
            <w:tcW w:w="2868" w:type="dxa"/>
            <w:gridSpan w:val="2"/>
            <w:tcBorders>
              <w:left w:val="nil"/>
              <w:right w:val="single" w:sz="4" w:space="0" w:color="auto"/>
            </w:tcBorders>
            <w:vAlign w:val="center"/>
          </w:tcPr>
          <w:p w:rsidR="0050125C" w:rsidRPr="00E45F2A" w:rsidRDefault="0050125C" w:rsidP="00312541">
            <w:pPr>
              <w:spacing w:after="0" w:line="240" w:lineRule="auto"/>
              <w:jc w:val="right"/>
              <w:rPr>
                <w:rFonts w:ascii="Times New Roman" w:hAnsi="Times New Roman" w:cs="Times New Roman"/>
                <w:sz w:val="24"/>
                <w:szCs w:val="24"/>
                <w:lang w:val="kk-KZ"/>
              </w:rPr>
            </w:pPr>
            <w:r w:rsidRPr="00E45F2A">
              <w:rPr>
                <w:rFonts w:ascii="Times New Roman" w:hAnsi="Times New Roman" w:cs="Times New Roman"/>
                <w:sz w:val="24"/>
                <w:szCs w:val="24"/>
                <w:lang w:val="kk-KZ"/>
              </w:rPr>
              <w:t>Ойыншылар</w:t>
            </w:r>
          </w:p>
        </w:tc>
        <w:tc>
          <w:tcPr>
            <w:tcW w:w="2868" w:type="dxa"/>
            <w:gridSpan w:val="2"/>
            <w:tcBorders>
              <w:left w:val="nil"/>
            </w:tcBorders>
            <w:vAlign w:val="center"/>
          </w:tcPr>
          <w:p w:rsidR="0050125C" w:rsidRPr="00E45F2A" w:rsidRDefault="0050125C" w:rsidP="00312541">
            <w:pPr>
              <w:spacing w:after="0" w:line="240" w:lineRule="auto"/>
              <w:rPr>
                <w:rFonts w:ascii="Times New Roman" w:hAnsi="Times New Roman" w:cs="Times New Roman"/>
                <w:sz w:val="24"/>
                <w:szCs w:val="24"/>
                <w:lang w:val="kk-KZ"/>
              </w:rPr>
            </w:pPr>
            <w:r w:rsidRPr="00E45F2A">
              <w:rPr>
                <w:rFonts w:ascii="Times New Roman" w:hAnsi="Times New Roman" w:cs="Times New Roman"/>
                <w:sz w:val="24"/>
                <w:szCs w:val="24"/>
                <w:lang w:val="kk-KZ"/>
              </w:rPr>
              <w:t>топтары</w:t>
            </w:r>
          </w:p>
        </w:tc>
        <w:tc>
          <w:tcPr>
            <w:tcW w:w="1912" w:type="dxa"/>
            <w:gridSpan w:val="2"/>
            <w:tcBorders>
              <w:top w:val="single" w:sz="4" w:space="0" w:color="auto"/>
              <w:left w:val="single" w:sz="4" w:space="0" w:color="auto"/>
              <w:bottom w:val="single" w:sz="4" w:space="0" w:color="auto"/>
              <w:right w:val="single" w:sz="4" w:space="0" w:color="auto"/>
            </w:tcBorders>
            <w:vAlign w:val="center"/>
          </w:tcPr>
          <w:p w:rsidR="0050125C" w:rsidRPr="00E45F2A" w:rsidRDefault="0050125C" w:rsidP="00312541">
            <w:pPr>
              <w:spacing w:after="0" w:line="240" w:lineRule="auto"/>
              <w:jc w:val="center"/>
              <w:rPr>
                <w:rFonts w:ascii="Times New Roman" w:hAnsi="Times New Roman" w:cs="Times New Roman"/>
                <w:sz w:val="24"/>
                <w:szCs w:val="24"/>
                <w:lang w:val="kk-KZ"/>
              </w:rPr>
            </w:pPr>
            <w:r w:rsidRPr="00E45F2A">
              <w:rPr>
                <w:rFonts w:ascii="Times New Roman" w:hAnsi="Times New Roman" w:cs="Times New Roman"/>
                <w:sz w:val="24"/>
                <w:szCs w:val="24"/>
              </w:rPr>
              <w:t>Эксперт</w:t>
            </w:r>
            <w:r w:rsidRPr="00E45F2A">
              <w:rPr>
                <w:rFonts w:ascii="Times New Roman" w:hAnsi="Times New Roman" w:cs="Times New Roman"/>
                <w:sz w:val="24"/>
                <w:szCs w:val="24"/>
                <w:lang w:val="kk-KZ"/>
              </w:rPr>
              <w:t>тер</w:t>
            </w:r>
            <w:r w:rsidRPr="00E45F2A">
              <w:rPr>
                <w:rFonts w:ascii="Times New Roman" w:hAnsi="Times New Roman" w:cs="Times New Roman"/>
                <w:sz w:val="24"/>
                <w:szCs w:val="24"/>
              </w:rPr>
              <w:t xml:space="preserve">              4-6 </w:t>
            </w:r>
            <w:r w:rsidRPr="00E45F2A">
              <w:rPr>
                <w:rFonts w:ascii="Times New Roman" w:hAnsi="Times New Roman" w:cs="Times New Roman"/>
                <w:sz w:val="24"/>
                <w:szCs w:val="24"/>
                <w:lang w:val="kk-KZ"/>
              </w:rPr>
              <w:t>адам</w:t>
            </w:r>
          </w:p>
        </w:tc>
      </w:tr>
      <w:tr w:rsidR="0050125C" w:rsidRPr="00E45F2A" w:rsidTr="00312541">
        <w:trPr>
          <w:cantSplit/>
          <w:jc w:val="center"/>
        </w:trPr>
        <w:tc>
          <w:tcPr>
            <w:tcW w:w="1912" w:type="dxa"/>
            <w:gridSpan w:val="2"/>
            <w:vAlign w:val="center"/>
          </w:tcPr>
          <w:p w:rsidR="0050125C" w:rsidRPr="00E45F2A" w:rsidRDefault="0050125C" w:rsidP="00312541">
            <w:pPr>
              <w:spacing w:after="0" w:line="240" w:lineRule="auto"/>
              <w:jc w:val="center"/>
              <w:rPr>
                <w:rFonts w:ascii="Times New Roman" w:hAnsi="Times New Roman" w:cs="Times New Roman"/>
                <w:sz w:val="24"/>
                <w:szCs w:val="24"/>
              </w:rPr>
            </w:pPr>
          </w:p>
        </w:tc>
        <w:tc>
          <w:tcPr>
            <w:tcW w:w="2868" w:type="dxa"/>
            <w:gridSpan w:val="2"/>
            <w:tcBorders>
              <w:right w:val="single" w:sz="4" w:space="0" w:color="auto"/>
            </w:tcBorders>
            <w:vAlign w:val="center"/>
          </w:tcPr>
          <w:p w:rsidR="0050125C" w:rsidRPr="00E45F2A" w:rsidRDefault="0050125C" w:rsidP="00312541">
            <w:pPr>
              <w:spacing w:after="0" w:line="240" w:lineRule="auto"/>
              <w:jc w:val="center"/>
              <w:rPr>
                <w:rFonts w:ascii="Times New Roman" w:hAnsi="Times New Roman" w:cs="Times New Roman"/>
                <w:sz w:val="24"/>
                <w:szCs w:val="24"/>
              </w:rPr>
            </w:pPr>
          </w:p>
        </w:tc>
        <w:tc>
          <w:tcPr>
            <w:tcW w:w="2868" w:type="dxa"/>
            <w:gridSpan w:val="2"/>
            <w:tcBorders>
              <w:left w:val="nil"/>
            </w:tcBorders>
            <w:vAlign w:val="center"/>
          </w:tcPr>
          <w:p w:rsidR="0050125C" w:rsidRPr="00E45F2A" w:rsidRDefault="0050125C" w:rsidP="00312541">
            <w:pPr>
              <w:spacing w:after="0" w:line="240" w:lineRule="auto"/>
              <w:jc w:val="center"/>
              <w:rPr>
                <w:rFonts w:ascii="Times New Roman" w:hAnsi="Times New Roman" w:cs="Times New Roman"/>
                <w:sz w:val="24"/>
                <w:szCs w:val="24"/>
              </w:rPr>
            </w:pPr>
          </w:p>
        </w:tc>
        <w:tc>
          <w:tcPr>
            <w:tcW w:w="1912" w:type="dxa"/>
            <w:gridSpan w:val="2"/>
            <w:vAlign w:val="center"/>
          </w:tcPr>
          <w:p w:rsidR="0050125C" w:rsidRPr="00E45F2A" w:rsidRDefault="0050125C" w:rsidP="00312541">
            <w:pPr>
              <w:spacing w:after="0" w:line="240" w:lineRule="auto"/>
              <w:jc w:val="center"/>
              <w:rPr>
                <w:rFonts w:ascii="Times New Roman" w:hAnsi="Times New Roman" w:cs="Times New Roman"/>
                <w:sz w:val="24"/>
                <w:szCs w:val="24"/>
              </w:rPr>
            </w:pPr>
          </w:p>
        </w:tc>
      </w:tr>
      <w:tr w:rsidR="0050125C" w:rsidRPr="00E45F2A" w:rsidTr="00312541">
        <w:trPr>
          <w:cantSplit/>
          <w:jc w:val="center"/>
        </w:trPr>
        <w:tc>
          <w:tcPr>
            <w:tcW w:w="957" w:type="dxa"/>
            <w:vAlign w:val="center"/>
          </w:tcPr>
          <w:p w:rsidR="0050125C" w:rsidRPr="00E45F2A" w:rsidRDefault="0050125C" w:rsidP="00312541">
            <w:pPr>
              <w:spacing w:after="0" w:line="240" w:lineRule="auto"/>
              <w:jc w:val="center"/>
              <w:rPr>
                <w:rFonts w:ascii="Times New Roman" w:hAnsi="Times New Roman" w:cs="Times New Roman"/>
                <w:sz w:val="24"/>
                <w:szCs w:val="24"/>
              </w:rPr>
            </w:pPr>
          </w:p>
        </w:tc>
        <w:tc>
          <w:tcPr>
            <w:tcW w:w="3823" w:type="dxa"/>
            <w:gridSpan w:val="3"/>
            <w:tcBorders>
              <w:top w:val="single" w:sz="4" w:space="0" w:color="auto"/>
              <w:left w:val="single" w:sz="4" w:space="0" w:color="auto"/>
              <w:right w:val="single" w:sz="4" w:space="0" w:color="auto"/>
            </w:tcBorders>
            <w:vAlign w:val="center"/>
          </w:tcPr>
          <w:p w:rsidR="0050125C" w:rsidRPr="00E45F2A" w:rsidRDefault="0050125C" w:rsidP="00312541">
            <w:pPr>
              <w:spacing w:after="0" w:line="240" w:lineRule="auto"/>
              <w:jc w:val="center"/>
              <w:rPr>
                <w:rFonts w:ascii="Times New Roman" w:hAnsi="Times New Roman" w:cs="Times New Roman"/>
                <w:sz w:val="24"/>
                <w:szCs w:val="24"/>
              </w:rPr>
            </w:pPr>
          </w:p>
        </w:tc>
        <w:tc>
          <w:tcPr>
            <w:tcW w:w="3831" w:type="dxa"/>
            <w:gridSpan w:val="3"/>
            <w:tcBorders>
              <w:top w:val="single" w:sz="4" w:space="0" w:color="auto"/>
              <w:left w:val="nil"/>
              <w:right w:val="single" w:sz="4" w:space="0" w:color="auto"/>
            </w:tcBorders>
            <w:vAlign w:val="center"/>
          </w:tcPr>
          <w:p w:rsidR="0050125C" w:rsidRPr="00E45F2A" w:rsidRDefault="0050125C" w:rsidP="00312541">
            <w:pPr>
              <w:spacing w:after="0" w:line="240" w:lineRule="auto"/>
              <w:jc w:val="center"/>
              <w:rPr>
                <w:rFonts w:ascii="Times New Roman" w:hAnsi="Times New Roman" w:cs="Times New Roman"/>
                <w:sz w:val="24"/>
                <w:szCs w:val="24"/>
              </w:rPr>
            </w:pPr>
          </w:p>
        </w:tc>
        <w:tc>
          <w:tcPr>
            <w:tcW w:w="949" w:type="dxa"/>
            <w:tcBorders>
              <w:left w:val="nil"/>
            </w:tcBorders>
            <w:vAlign w:val="center"/>
          </w:tcPr>
          <w:p w:rsidR="0050125C" w:rsidRPr="00E45F2A" w:rsidRDefault="0050125C" w:rsidP="00312541">
            <w:pPr>
              <w:spacing w:after="0" w:line="240" w:lineRule="auto"/>
              <w:jc w:val="center"/>
              <w:rPr>
                <w:rFonts w:ascii="Times New Roman" w:hAnsi="Times New Roman" w:cs="Times New Roman"/>
                <w:sz w:val="24"/>
                <w:szCs w:val="24"/>
              </w:rPr>
            </w:pPr>
          </w:p>
        </w:tc>
      </w:tr>
      <w:tr w:rsidR="0050125C" w:rsidRPr="00E45F2A" w:rsidTr="00312541">
        <w:trPr>
          <w:jc w:val="center"/>
        </w:trPr>
        <w:tc>
          <w:tcPr>
            <w:tcW w:w="1912" w:type="dxa"/>
            <w:gridSpan w:val="2"/>
            <w:tcBorders>
              <w:top w:val="single" w:sz="4" w:space="0" w:color="auto"/>
              <w:left w:val="single" w:sz="4" w:space="0" w:color="auto"/>
              <w:bottom w:val="single" w:sz="4" w:space="0" w:color="auto"/>
              <w:right w:val="single" w:sz="4" w:space="0" w:color="auto"/>
            </w:tcBorders>
            <w:vAlign w:val="center"/>
          </w:tcPr>
          <w:p w:rsidR="0050125C" w:rsidRPr="00E45F2A" w:rsidRDefault="0050125C" w:rsidP="00312541">
            <w:pPr>
              <w:spacing w:after="0" w:line="240" w:lineRule="auto"/>
              <w:jc w:val="center"/>
              <w:rPr>
                <w:rFonts w:ascii="Times New Roman" w:hAnsi="Times New Roman" w:cs="Times New Roman"/>
                <w:sz w:val="24"/>
                <w:szCs w:val="24"/>
                <w:lang w:val="kk-KZ"/>
              </w:rPr>
            </w:pPr>
            <w:r w:rsidRPr="00E45F2A">
              <w:rPr>
                <w:rFonts w:ascii="Times New Roman" w:hAnsi="Times New Roman" w:cs="Times New Roman"/>
                <w:sz w:val="24"/>
                <w:szCs w:val="24"/>
              </w:rPr>
              <w:t xml:space="preserve">4-6 </w:t>
            </w:r>
            <w:r w:rsidRPr="00E45F2A">
              <w:rPr>
                <w:rFonts w:ascii="Times New Roman" w:hAnsi="Times New Roman" w:cs="Times New Roman"/>
                <w:sz w:val="24"/>
                <w:szCs w:val="24"/>
                <w:lang w:val="kk-KZ"/>
              </w:rPr>
              <w:t>адам</w:t>
            </w:r>
          </w:p>
        </w:tc>
        <w:tc>
          <w:tcPr>
            <w:tcW w:w="1912" w:type="dxa"/>
            <w:tcBorders>
              <w:left w:val="nil"/>
            </w:tcBorders>
            <w:vAlign w:val="center"/>
          </w:tcPr>
          <w:p w:rsidR="0050125C" w:rsidRPr="00E45F2A" w:rsidRDefault="0050125C" w:rsidP="00312541">
            <w:pPr>
              <w:spacing w:after="0" w:line="240" w:lineRule="auto"/>
              <w:jc w:val="center"/>
              <w:rPr>
                <w:rFonts w:ascii="Times New Roman" w:hAnsi="Times New Roman" w:cs="Times New Roman"/>
                <w:sz w:val="24"/>
                <w:szCs w:val="24"/>
              </w:rPr>
            </w:pPr>
          </w:p>
        </w:tc>
        <w:tc>
          <w:tcPr>
            <w:tcW w:w="1912" w:type="dxa"/>
            <w:gridSpan w:val="2"/>
            <w:tcBorders>
              <w:top w:val="single" w:sz="4" w:space="0" w:color="auto"/>
              <w:left w:val="single" w:sz="4" w:space="0" w:color="auto"/>
              <w:bottom w:val="single" w:sz="4" w:space="0" w:color="auto"/>
              <w:right w:val="single" w:sz="4" w:space="0" w:color="auto"/>
            </w:tcBorders>
            <w:vAlign w:val="center"/>
          </w:tcPr>
          <w:p w:rsidR="0050125C" w:rsidRPr="00E45F2A" w:rsidRDefault="0050125C" w:rsidP="00312541">
            <w:pPr>
              <w:spacing w:after="0" w:line="240" w:lineRule="auto"/>
              <w:jc w:val="center"/>
              <w:rPr>
                <w:rFonts w:ascii="Times New Roman" w:hAnsi="Times New Roman" w:cs="Times New Roman"/>
                <w:sz w:val="24"/>
                <w:szCs w:val="24"/>
                <w:lang w:val="kk-KZ"/>
              </w:rPr>
            </w:pPr>
            <w:r w:rsidRPr="00E45F2A">
              <w:rPr>
                <w:rFonts w:ascii="Times New Roman" w:hAnsi="Times New Roman" w:cs="Times New Roman"/>
                <w:sz w:val="24"/>
                <w:szCs w:val="24"/>
              </w:rPr>
              <w:t xml:space="preserve">4-6 </w:t>
            </w:r>
            <w:r w:rsidRPr="00E45F2A">
              <w:rPr>
                <w:rFonts w:ascii="Times New Roman" w:hAnsi="Times New Roman" w:cs="Times New Roman"/>
                <w:sz w:val="24"/>
                <w:szCs w:val="24"/>
                <w:lang w:val="kk-KZ"/>
              </w:rPr>
              <w:t>адам</w:t>
            </w:r>
          </w:p>
        </w:tc>
        <w:tc>
          <w:tcPr>
            <w:tcW w:w="1912" w:type="dxa"/>
            <w:tcBorders>
              <w:left w:val="nil"/>
            </w:tcBorders>
            <w:vAlign w:val="center"/>
          </w:tcPr>
          <w:p w:rsidR="0050125C" w:rsidRPr="00E45F2A" w:rsidRDefault="0050125C" w:rsidP="00312541">
            <w:pPr>
              <w:spacing w:after="0" w:line="240" w:lineRule="auto"/>
              <w:jc w:val="center"/>
              <w:rPr>
                <w:rFonts w:ascii="Times New Roman" w:hAnsi="Times New Roman" w:cs="Times New Roman"/>
                <w:sz w:val="24"/>
                <w:szCs w:val="24"/>
              </w:rPr>
            </w:pPr>
          </w:p>
        </w:tc>
        <w:tc>
          <w:tcPr>
            <w:tcW w:w="1912" w:type="dxa"/>
            <w:gridSpan w:val="2"/>
            <w:tcBorders>
              <w:top w:val="single" w:sz="4" w:space="0" w:color="auto"/>
              <w:left w:val="single" w:sz="4" w:space="0" w:color="auto"/>
              <w:bottom w:val="single" w:sz="4" w:space="0" w:color="auto"/>
              <w:right w:val="single" w:sz="4" w:space="0" w:color="auto"/>
            </w:tcBorders>
            <w:vAlign w:val="center"/>
          </w:tcPr>
          <w:p w:rsidR="0050125C" w:rsidRPr="00E45F2A" w:rsidRDefault="0050125C" w:rsidP="00312541">
            <w:pPr>
              <w:numPr>
                <w:ilvl w:val="1"/>
                <w:numId w:val="23"/>
              </w:numPr>
              <w:spacing w:after="0" w:line="240" w:lineRule="auto"/>
              <w:jc w:val="center"/>
              <w:rPr>
                <w:rFonts w:ascii="Times New Roman" w:hAnsi="Times New Roman" w:cs="Times New Roman"/>
                <w:sz w:val="24"/>
                <w:szCs w:val="24"/>
                <w:lang w:val="kk-KZ"/>
              </w:rPr>
            </w:pPr>
            <w:r w:rsidRPr="00E45F2A">
              <w:rPr>
                <w:rFonts w:ascii="Times New Roman" w:hAnsi="Times New Roman" w:cs="Times New Roman"/>
                <w:sz w:val="24"/>
                <w:szCs w:val="24"/>
                <w:lang w:val="kk-KZ"/>
              </w:rPr>
              <w:t>адам</w:t>
            </w:r>
          </w:p>
        </w:tc>
      </w:tr>
    </w:tbl>
    <w:p w:rsidR="0050125C" w:rsidRPr="00E45F2A" w:rsidRDefault="0050125C" w:rsidP="0050125C">
      <w:pPr>
        <w:pStyle w:val="3"/>
        <w:spacing w:before="0" w:after="0"/>
        <w:rPr>
          <w:rFonts w:ascii="Times New Roman" w:hAnsi="Times New Roman" w:cs="Times New Roman"/>
          <w:sz w:val="24"/>
          <w:szCs w:val="24"/>
        </w:rPr>
      </w:pPr>
    </w:p>
    <w:p w:rsidR="0050125C" w:rsidRPr="00E45F2A" w:rsidRDefault="0050125C" w:rsidP="0050125C">
      <w:pPr>
        <w:pStyle w:val="3"/>
        <w:spacing w:before="0" w:after="0"/>
        <w:jc w:val="center"/>
        <w:rPr>
          <w:rFonts w:ascii="Times New Roman" w:hAnsi="Times New Roman" w:cs="Times New Roman"/>
          <w:sz w:val="24"/>
          <w:szCs w:val="24"/>
        </w:rPr>
      </w:pPr>
      <w:proofErr w:type="spellStart"/>
      <w:r w:rsidRPr="00E45F2A">
        <w:rPr>
          <w:rFonts w:ascii="Times New Roman" w:hAnsi="Times New Roman" w:cs="Times New Roman"/>
          <w:sz w:val="24"/>
          <w:szCs w:val="24"/>
        </w:rPr>
        <w:t>Сурет</w:t>
      </w:r>
      <w:proofErr w:type="spellEnd"/>
      <w:r w:rsidRPr="00E45F2A">
        <w:rPr>
          <w:rFonts w:ascii="Times New Roman" w:hAnsi="Times New Roman" w:cs="Times New Roman"/>
          <w:sz w:val="24"/>
          <w:szCs w:val="24"/>
        </w:rPr>
        <w:t xml:space="preserve"> 1. </w:t>
      </w:r>
      <w:proofErr w:type="spellStart"/>
      <w:r w:rsidRPr="00E45F2A">
        <w:rPr>
          <w:rFonts w:ascii="Times New Roman" w:hAnsi="Times New Roman" w:cs="Times New Roman"/>
          <w:sz w:val="24"/>
          <w:szCs w:val="24"/>
        </w:rPr>
        <w:t>Іскерлік</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ойынды</w:t>
      </w:r>
      <w:proofErr w:type="spellEnd"/>
      <w:r w:rsidRPr="00E45F2A">
        <w:rPr>
          <w:rFonts w:ascii="Times New Roman" w:hAnsi="Times New Roman" w:cs="Times New Roman"/>
          <w:sz w:val="24"/>
          <w:szCs w:val="24"/>
        </w:rPr>
        <w:t xml:space="preserve"> жүргізу </w:t>
      </w:r>
      <w:proofErr w:type="spellStart"/>
      <w:r w:rsidRPr="00E45F2A">
        <w:rPr>
          <w:rFonts w:ascii="Times New Roman" w:hAnsi="Times New Roman" w:cs="Times New Roman"/>
          <w:sz w:val="24"/>
          <w:szCs w:val="24"/>
        </w:rPr>
        <w:t>схемасы</w:t>
      </w:r>
      <w:proofErr w:type="spellEnd"/>
    </w:p>
    <w:p w:rsidR="0050125C" w:rsidRPr="00E45F2A" w:rsidRDefault="0050125C" w:rsidP="0050125C">
      <w:pPr>
        <w:pStyle w:val="af"/>
        <w:numPr>
          <w:ilvl w:val="0"/>
          <w:numId w:val="17"/>
        </w:numPr>
        <w:tabs>
          <w:tab w:val="left" w:pos="567"/>
        </w:tabs>
        <w:spacing w:after="0" w:line="240" w:lineRule="auto"/>
        <w:ind w:left="0" w:firstLine="0"/>
        <w:jc w:val="both"/>
        <w:rPr>
          <w:rFonts w:ascii="Times New Roman" w:hAnsi="Times New Roman"/>
          <w:sz w:val="24"/>
          <w:szCs w:val="24"/>
          <w:lang w:val="kk-KZ"/>
        </w:rPr>
      </w:pPr>
      <w:r w:rsidRPr="00E45F2A">
        <w:rPr>
          <w:rFonts w:ascii="Times New Roman" w:hAnsi="Times New Roman"/>
          <w:sz w:val="24"/>
          <w:szCs w:val="24"/>
          <w:lang w:val="kk-KZ"/>
        </w:rPr>
        <w:t>Ойын жетекшісі өзі ойынға оқталуы тиіс, байсалды, әдепті және әзілді түсіне алатын болуы керек. Ойын барысында өзінің ойы мен шешімін басқаларға байламауы керек, ең дұрысы шетте тұрған сияқты болып, өзінің әрекеттерімен басқа қатысушыларды ынталандыра алып, олардың еңбегіне құрмет көрсете алу керек.</w:t>
      </w:r>
    </w:p>
    <w:p w:rsidR="0050125C" w:rsidRPr="00E45F2A" w:rsidRDefault="0050125C" w:rsidP="0050125C">
      <w:pPr>
        <w:pStyle w:val="af"/>
        <w:numPr>
          <w:ilvl w:val="0"/>
          <w:numId w:val="17"/>
        </w:numPr>
        <w:tabs>
          <w:tab w:val="left" w:pos="567"/>
        </w:tabs>
        <w:spacing w:after="0" w:line="240" w:lineRule="auto"/>
        <w:ind w:left="0" w:firstLine="0"/>
        <w:jc w:val="both"/>
        <w:rPr>
          <w:rFonts w:ascii="Times New Roman" w:hAnsi="Times New Roman"/>
          <w:sz w:val="24"/>
          <w:szCs w:val="24"/>
          <w:lang w:val="kk-KZ"/>
        </w:rPr>
      </w:pPr>
      <w:r w:rsidRPr="00E45F2A">
        <w:rPr>
          <w:rFonts w:ascii="Times New Roman" w:hAnsi="Times New Roman"/>
          <w:sz w:val="24"/>
          <w:szCs w:val="24"/>
          <w:lang w:val="kk-KZ"/>
        </w:rPr>
        <w:t>Жетекші көмекшілері ойын уақытысында жүріп жатқанның бәрін бекітеді,  әр топтың әрекеті үшін ұпайлары мен бағаларын тіркеуді жүргізіп, және студенттердің қалауы бойынша ойын материалдарын жалпыландырып, оның көбеюін ұйымдастырады.</w:t>
      </w:r>
    </w:p>
    <w:p w:rsidR="0050125C" w:rsidRPr="00E45F2A" w:rsidRDefault="0050125C" w:rsidP="0050125C">
      <w:pPr>
        <w:pStyle w:val="af"/>
        <w:numPr>
          <w:ilvl w:val="0"/>
          <w:numId w:val="17"/>
        </w:numPr>
        <w:tabs>
          <w:tab w:val="left" w:pos="567"/>
        </w:tabs>
        <w:spacing w:after="0" w:line="240" w:lineRule="auto"/>
        <w:ind w:left="0" w:firstLine="0"/>
        <w:jc w:val="both"/>
        <w:rPr>
          <w:rFonts w:ascii="Times New Roman" w:hAnsi="Times New Roman"/>
          <w:sz w:val="24"/>
          <w:szCs w:val="24"/>
          <w:lang w:val="kk-KZ"/>
        </w:rPr>
      </w:pPr>
      <w:r w:rsidRPr="00E45F2A">
        <w:rPr>
          <w:rFonts w:ascii="Times New Roman" w:hAnsi="Times New Roman"/>
          <w:sz w:val="24"/>
          <w:szCs w:val="24"/>
          <w:lang w:val="kk-KZ"/>
        </w:rPr>
        <w:t>Бірінші ойында эксперттер тобы жетекшімен тағайындалады, одан әрі ол барлық қатысушыларды эксперт жұмысына үйрету мақсатымен өзгереді.  Эксперттер принципиалды,  адал ниетті және қатысушылар әрекеттеріне араласпауы керек.  Топтың әрекеттерін бағалаудан кейін олар  қойылған баллдарды негіздеуі керек.</w:t>
      </w:r>
    </w:p>
    <w:p w:rsidR="0050125C" w:rsidRPr="00E45F2A" w:rsidRDefault="0050125C" w:rsidP="0050125C">
      <w:pPr>
        <w:pStyle w:val="af"/>
        <w:tabs>
          <w:tab w:val="left" w:pos="567"/>
        </w:tabs>
        <w:spacing w:after="0" w:line="240" w:lineRule="auto"/>
        <w:ind w:left="0"/>
        <w:jc w:val="both"/>
        <w:rPr>
          <w:rFonts w:ascii="Times New Roman" w:hAnsi="Times New Roman"/>
          <w:sz w:val="24"/>
          <w:szCs w:val="24"/>
          <w:lang w:val="kk-KZ"/>
        </w:rPr>
      </w:pPr>
      <w:r w:rsidRPr="00E45F2A">
        <w:rPr>
          <w:rFonts w:ascii="Times New Roman" w:hAnsi="Times New Roman"/>
          <w:sz w:val="24"/>
          <w:szCs w:val="24"/>
          <w:lang w:val="kk-KZ"/>
        </w:rPr>
        <w:t xml:space="preserve">      Эксперттерді топқа 4 адамнан кем емес етіп тағайындау қажет, себебі ойнап жатқан топ әрекеттерін  субъективті түрде бағалау қажет.</w:t>
      </w:r>
    </w:p>
    <w:p w:rsidR="0050125C" w:rsidRPr="00E45F2A" w:rsidRDefault="0050125C" w:rsidP="0050125C">
      <w:pPr>
        <w:pStyle w:val="af"/>
        <w:numPr>
          <w:ilvl w:val="0"/>
          <w:numId w:val="17"/>
        </w:numPr>
        <w:tabs>
          <w:tab w:val="left" w:pos="567"/>
        </w:tabs>
        <w:spacing w:after="0" w:line="240" w:lineRule="auto"/>
        <w:ind w:left="0" w:firstLine="0"/>
        <w:jc w:val="both"/>
        <w:rPr>
          <w:rFonts w:ascii="Times New Roman" w:hAnsi="Times New Roman"/>
          <w:sz w:val="24"/>
          <w:szCs w:val="24"/>
          <w:lang w:val="kk-KZ"/>
        </w:rPr>
      </w:pPr>
      <w:r w:rsidRPr="00E45F2A">
        <w:rPr>
          <w:rFonts w:ascii="Times New Roman" w:hAnsi="Times New Roman"/>
          <w:sz w:val="24"/>
          <w:szCs w:val="24"/>
          <w:lang w:val="kk-KZ"/>
        </w:rPr>
        <w:t>Ойнап жатқандар топтарына 4-6 адамнан 8 адамға дейін қосуға болады. 8 адамнан артық алудың қажеті жоқ, себебі шешімге келуде уақытты жоғалту мүмкіндігі жоғарылайды. Мүмкін болса, ойнап жатқан топта аралас құрам болғаны қалаулы (түрлі жастағы әйелдер мен ерлер).</w:t>
      </w:r>
    </w:p>
    <w:p w:rsidR="0050125C" w:rsidRPr="00E45F2A" w:rsidRDefault="0050125C" w:rsidP="0050125C">
      <w:pPr>
        <w:pStyle w:val="af"/>
        <w:numPr>
          <w:ilvl w:val="0"/>
          <w:numId w:val="17"/>
        </w:numPr>
        <w:tabs>
          <w:tab w:val="left" w:pos="567"/>
        </w:tabs>
        <w:spacing w:after="0" w:line="240" w:lineRule="auto"/>
        <w:ind w:left="0" w:firstLine="0"/>
        <w:jc w:val="both"/>
        <w:rPr>
          <w:rFonts w:ascii="Times New Roman" w:hAnsi="Times New Roman"/>
          <w:sz w:val="24"/>
          <w:szCs w:val="24"/>
          <w:lang w:val="kk-KZ"/>
        </w:rPr>
      </w:pPr>
      <w:r w:rsidRPr="00E45F2A">
        <w:rPr>
          <w:rFonts w:ascii="Times New Roman" w:hAnsi="Times New Roman"/>
          <w:sz w:val="24"/>
          <w:szCs w:val="24"/>
          <w:lang w:val="kk-KZ"/>
        </w:rPr>
        <w:t xml:space="preserve">Іскерлік ойынның рационалды құрамы 20-30 адам, яғни ойыншылардың 3-4 топшалары, эксперттер мен көмекшілер тобы.  Бірінші ойында топтар бойынша үлестіру ойыншылардың қалауы бойынша жүреді.  Кішкентай құрамда (20) эксперттер тобы тағайындалмайды. </w:t>
      </w:r>
    </w:p>
    <w:p w:rsidR="0050125C" w:rsidRPr="00E45F2A" w:rsidRDefault="0050125C" w:rsidP="0050125C">
      <w:pPr>
        <w:pStyle w:val="af"/>
        <w:numPr>
          <w:ilvl w:val="0"/>
          <w:numId w:val="17"/>
        </w:numPr>
        <w:tabs>
          <w:tab w:val="left" w:pos="567"/>
        </w:tabs>
        <w:spacing w:after="0" w:line="240" w:lineRule="auto"/>
        <w:ind w:left="0" w:firstLine="0"/>
        <w:jc w:val="both"/>
        <w:rPr>
          <w:rFonts w:ascii="Times New Roman" w:hAnsi="Times New Roman"/>
          <w:sz w:val="24"/>
          <w:szCs w:val="24"/>
          <w:lang w:val="kk-KZ"/>
        </w:rPr>
      </w:pPr>
      <w:r w:rsidRPr="00E45F2A">
        <w:rPr>
          <w:rFonts w:ascii="Times New Roman" w:hAnsi="Times New Roman"/>
          <w:sz w:val="24"/>
          <w:szCs w:val="24"/>
          <w:lang w:val="kk-KZ"/>
        </w:rPr>
        <w:t>Ойын қатысушылары 1/4 стандартты форматта парақтары болуы керек. Парақтың кішкентай форматы қатысушыларды қысқа және нақты түрде өздерінің ұсыныстарын айтуға үйретеді.</w:t>
      </w:r>
    </w:p>
    <w:p w:rsidR="0050125C" w:rsidRPr="00E45F2A" w:rsidRDefault="0050125C" w:rsidP="0050125C">
      <w:pPr>
        <w:pStyle w:val="af"/>
        <w:numPr>
          <w:ilvl w:val="0"/>
          <w:numId w:val="17"/>
        </w:numPr>
        <w:tabs>
          <w:tab w:val="left" w:pos="567"/>
        </w:tabs>
        <w:spacing w:after="0" w:line="240" w:lineRule="auto"/>
        <w:ind w:left="0" w:firstLine="0"/>
        <w:jc w:val="both"/>
        <w:rPr>
          <w:rFonts w:ascii="Times New Roman" w:hAnsi="Times New Roman"/>
          <w:sz w:val="24"/>
          <w:szCs w:val="24"/>
          <w:lang w:val="kk-KZ"/>
        </w:rPr>
      </w:pPr>
      <w:r w:rsidRPr="00E45F2A">
        <w:rPr>
          <w:rFonts w:ascii="Times New Roman" w:hAnsi="Times New Roman"/>
          <w:sz w:val="24"/>
          <w:szCs w:val="24"/>
          <w:lang w:val="kk-KZ"/>
        </w:rPr>
        <w:t>Іскерлік ойын басталар алдында қатысушыларға басқару әдісін естеріне түсірту керек. Тәжірибе көрсеткендей, бұл қатысушыларды салмақты жұмыс сарынына бағыттап, шешімдерді жасауға кететін уақыт шығынын азайтады.</w:t>
      </w:r>
    </w:p>
    <w:p w:rsidR="0050125C" w:rsidRPr="00E45F2A" w:rsidRDefault="0050125C" w:rsidP="0050125C">
      <w:pPr>
        <w:pStyle w:val="af"/>
        <w:numPr>
          <w:ilvl w:val="0"/>
          <w:numId w:val="17"/>
        </w:numPr>
        <w:tabs>
          <w:tab w:val="left" w:pos="567"/>
        </w:tabs>
        <w:spacing w:after="0" w:line="240" w:lineRule="auto"/>
        <w:ind w:left="0" w:firstLine="0"/>
        <w:jc w:val="both"/>
        <w:rPr>
          <w:rFonts w:ascii="Times New Roman" w:hAnsi="Times New Roman"/>
          <w:sz w:val="24"/>
          <w:szCs w:val="24"/>
          <w:lang w:val="kk-KZ"/>
        </w:rPr>
      </w:pPr>
      <w:r w:rsidRPr="00E45F2A">
        <w:rPr>
          <w:rFonts w:ascii="Times New Roman" w:hAnsi="Times New Roman"/>
          <w:sz w:val="24"/>
          <w:szCs w:val="24"/>
          <w:lang w:val="kk-KZ"/>
        </w:rPr>
        <w:t>Ойын басталар алдында қатысушыларды олардың әрекеттері эксперттермен бағаланатынын және  қорытындыдан кейін, жеңіспаз анықталатын ескерту, сайыч рухын көтеріп, ойын қатысушылары арасындағы байланысты нығайтады.</w:t>
      </w:r>
    </w:p>
    <w:p w:rsidR="0050125C" w:rsidRDefault="0050125C" w:rsidP="0050125C">
      <w:pPr>
        <w:pStyle w:val="af"/>
        <w:spacing w:after="0" w:line="240" w:lineRule="auto"/>
        <w:ind w:left="567" w:firstLine="567"/>
        <w:jc w:val="both"/>
        <w:rPr>
          <w:rFonts w:ascii="Times New Roman" w:hAnsi="Times New Roman"/>
          <w:sz w:val="24"/>
          <w:szCs w:val="24"/>
          <w:lang w:val="kk-KZ"/>
        </w:rPr>
      </w:pPr>
    </w:p>
    <w:p w:rsidR="003F799E" w:rsidRPr="00E45F2A" w:rsidRDefault="003F799E" w:rsidP="0050125C">
      <w:pPr>
        <w:pStyle w:val="af"/>
        <w:spacing w:after="0" w:line="240" w:lineRule="auto"/>
        <w:ind w:left="567" w:firstLine="567"/>
        <w:jc w:val="both"/>
        <w:rPr>
          <w:rFonts w:ascii="Times New Roman" w:hAnsi="Times New Roman"/>
          <w:sz w:val="24"/>
          <w:szCs w:val="24"/>
          <w:lang w:val="kk-KZ"/>
        </w:rPr>
      </w:pPr>
    </w:p>
    <w:p w:rsidR="0050125C" w:rsidRPr="00E45F2A" w:rsidRDefault="0050125C" w:rsidP="0050125C">
      <w:pPr>
        <w:pStyle w:val="af"/>
        <w:spacing w:after="0" w:line="240" w:lineRule="auto"/>
        <w:ind w:left="567" w:firstLine="567"/>
        <w:jc w:val="center"/>
        <w:rPr>
          <w:rFonts w:ascii="Times New Roman" w:hAnsi="Times New Roman"/>
          <w:sz w:val="24"/>
          <w:szCs w:val="24"/>
          <w:lang w:val="kk-KZ"/>
        </w:rPr>
      </w:pPr>
      <w:r w:rsidRPr="00E45F2A">
        <w:rPr>
          <w:rFonts w:ascii="Times New Roman" w:hAnsi="Times New Roman"/>
          <w:sz w:val="24"/>
          <w:szCs w:val="24"/>
          <w:lang w:val="kk-KZ"/>
        </w:rPr>
        <w:t>Ойын сценарийі</w:t>
      </w:r>
    </w:p>
    <w:p w:rsidR="0050125C" w:rsidRPr="00E45F2A" w:rsidRDefault="0050125C" w:rsidP="0050125C">
      <w:pPr>
        <w:pStyle w:val="af"/>
        <w:spacing w:after="0" w:line="240" w:lineRule="auto"/>
        <w:ind w:left="0"/>
        <w:jc w:val="both"/>
        <w:rPr>
          <w:rFonts w:ascii="Times New Roman" w:hAnsi="Times New Roman"/>
          <w:sz w:val="24"/>
          <w:szCs w:val="24"/>
          <w:lang w:val="kk-KZ"/>
        </w:rPr>
      </w:pPr>
      <w:r w:rsidRPr="00E45F2A">
        <w:rPr>
          <w:rFonts w:ascii="Times New Roman" w:hAnsi="Times New Roman"/>
          <w:sz w:val="24"/>
          <w:szCs w:val="24"/>
          <w:lang w:val="kk-KZ"/>
        </w:rPr>
        <w:t xml:space="preserve">        Үміткерлер таңдалатын қызметтер тізімін құрастыру:</w:t>
      </w:r>
    </w:p>
    <w:p w:rsidR="0050125C" w:rsidRPr="00E45F2A" w:rsidRDefault="0050125C" w:rsidP="0050125C">
      <w:pPr>
        <w:pStyle w:val="af"/>
        <w:numPr>
          <w:ilvl w:val="0"/>
          <w:numId w:val="18"/>
        </w:numPr>
        <w:tabs>
          <w:tab w:val="left" w:pos="284"/>
        </w:tabs>
        <w:spacing w:after="0" w:line="240" w:lineRule="auto"/>
        <w:ind w:left="0" w:firstLine="0"/>
        <w:jc w:val="both"/>
        <w:rPr>
          <w:rFonts w:ascii="Times New Roman" w:hAnsi="Times New Roman"/>
          <w:sz w:val="24"/>
          <w:szCs w:val="24"/>
          <w:lang w:val="kk-KZ"/>
        </w:rPr>
      </w:pPr>
      <w:r w:rsidRPr="00E45F2A">
        <w:rPr>
          <w:rFonts w:ascii="Times New Roman" w:hAnsi="Times New Roman"/>
          <w:sz w:val="24"/>
          <w:szCs w:val="24"/>
          <w:lang w:val="kk-KZ"/>
        </w:rPr>
        <w:lastRenderedPageBreak/>
        <w:t>Кандидаттар таңдалынатын қызметтер тізімі қатысушылар ойынының ерекшелігімен жасалынады (шартты түрде бұл – фирма, бөлім, қызметтер жетекшісі,  мамандар).</w:t>
      </w:r>
    </w:p>
    <w:p w:rsidR="0050125C" w:rsidRPr="00E45F2A" w:rsidRDefault="0050125C" w:rsidP="0050125C">
      <w:pPr>
        <w:pStyle w:val="af"/>
        <w:numPr>
          <w:ilvl w:val="0"/>
          <w:numId w:val="18"/>
        </w:numPr>
        <w:tabs>
          <w:tab w:val="left" w:pos="284"/>
        </w:tabs>
        <w:spacing w:after="0" w:line="240" w:lineRule="auto"/>
        <w:ind w:left="0" w:firstLine="0"/>
        <w:jc w:val="both"/>
        <w:rPr>
          <w:rFonts w:ascii="Times New Roman" w:hAnsi="Times New Roman"/>
          <w:sz w:val="24"/>
          <w:szCs w:val="24"/>
          <w:lang w:val="kk-KZ"/>
        </w:rPr>
      </w:pPr>
      <w:r w:rsidRPr="00E45F2A">
        <w:rPr>
          <w:rFonts w:ascii="Times New Roman" w:hAnsi="Times New Roman"/>
          <w:sz w:val="24"/>
          <w:szCs w:val="24"/>
          <w:lang w:val="kk-KZ"/>
        </w:rPr>
        <w:t xml:space="preserve">Егер топ қатысушылары бір текті болмаса, онда ойын ойнаушы топтарды құру кезінде жұмыс ерекшелігін ескеру қажет. Ойын динамикасы біршама қиындайды, бірақ  қарастырылатын сұрақтар шеңбері үлкейіп,  қатысушылар  түрлі басқару деңгейіндегі жұмыс күйімен танысуға мүмкіндік алады.  </w:t>
      </w:r>
    </w:p>
    <w:p w:rsidR="0050125C" w:rsidRPr="00E45F2A" w:rsidRDefault="0050125C" w:rsidP="0050125C">
      <w:pPr>
        <w:pStyle w:val="af"/>
        <w:numPr>
          <w:ilvl w:val="0"/>
          <w:numId w:val="18"/>
        </w:numPr>
        <w:tabs>
          <w:tab w:val="left" w:pos="284"/>
        </w:tabs>
        <w:spacing w:after="0" w:line="240" w:lineRule="auto"/>
        <w:ind w:left="0" w:firstLine="0"/>
        <w:jc w:val="both"/>
        <w:rPr>
          <w:rFonts w:ascii="Times New Roman" w:hAnsi="Times New Roman"/>
          <w:sz w:val="24"/>
          <w:szCs w:val="24"/>
          <w:lang w:val="kk-KZ"/>
        </w:rPr>
      </w:pPr>
      <w:r w:rsidRPr="00E45F2A">
        <w:rPr>
          <w:rFonts w:ascii="Times New Roman" w:hAnsi="Times New Roman"/>
          <w:sz w:val="24"/>
          <w:szCs w:val="24"/>
          <w:lang w:val="kk-KZ"/>
        </w:rPr>
        <w:t>Бірінші сұрақта орынбасар кандидатурасын қарастыру дұрыс.</w:t>
      </w:r>
    </w:p>
    <w:p w:rsidR="0050125C" w:rsidRPr="00E45F2A" w:rsidRDefault="0050125C" w:rsidP="0050125C">
      <w:pPr>
        <w:pStyle w:val="af"/>
        <w:numPr>
          <w:ilvl w:val="0"/>
          <w:numId w:val="18"/>
        </w:numPr>
        <w:tabs>
          <w:tab w:val="left" w:pos="284"/>
        </w:tabs>
        <w:spacing w:after="0" w:line="240" w:lineRule="auto"/>
        <w:ind w:left="0" w:firstLine="0"/>
        <w:jc w:val="both"/>
        <w:rPr>
          <w:rFonts w:ascii="Times New Roman" w:hAnsi="Times New Roman"/>
          <w:sz w:val="24"/>
          <w:szCs w:val="24"/>
          <w:lang w:val="kk-KZ"/>
        </w:rPr>
      </w:pPr>
      <w:r w:rsidRPr="00E45F2A">
        <w:rPr>
          <w:rFonts w:ascii="Times New Roman" w:hAnsi="Times New Roman"/>
          <w:sz w:val="24"/>
          <w:szCs w:val="24"/>
          <w:lang w:val="kk-KZ"/>
        </w:rPr>
        <w:t>Бос лауазымға келген кандидатта міндетті түрде болуы қажет, жетекші таңдау бойынша құжаттарды  қатал түрде тіркеу қажеттілігін ескерту тиіс.</w:t>
      </w:r>
    </w:p>
    <w:p w:rsidR="0050125C" w:rsidRPr="00E45F2A" w:rsidRDefault="0050125C" w:rsidP="0050125C">
      <w:pPr>
        <w:pStyle w:val="af"/>
        <w:numPr>
          <w:ilvl w:val="0"/>
          <w:numId w:val="18"/>
        </w:numPr>
        <w:tabs>
          <w:tab w:val="left" w:pos="284"/>
        </w:tabs>
        <w:spacing w:after="0" w:line="240" w:lineRule="auto"/>
        <w:ind w:left="0" w:firstLine="0"/>
        <w:jc w:val="both"/>
        <w:rPr>
          <w:rFonts w:ascii="Times New Roman" w:hAnsi="Times New Roman"/>
          <w:sz w:val="24"/>
          <w:szCs w:val="24"/>
          <w:lang w:val="kk-KZ"/>
        </w:rPr>
      </w:pPr>
      <w:r w:rsidRPr="00E45F2A">
        <w:rPr>
          <w:rFonts w:ascii="Times New Roman" w:hAnsi="Times New Roman"/>
          <w:sz w:val="24"/>
          <w:szCs w:val="24"/>
          <w:lang w:val="kk-KZ"/>
        </w:rPr>
        <w:t xml:space="preserve">Барлық ұйымдастырушылық сұрақтарды шешкен соң және бірінші қызметтік мансапты таңдаған соң, ойыншылар тобы жұмысын бастайды. </w:t>
      </w:r>
    </w:p>
    <w:p w:rsidR="0050125C" w:rsidRPr="00E45F2A" w:rsidRDefault="0050125C" w:rsidP="0050125C">
      <w:pPr>
        <w:pStyle w:val="af"/>
        <w:numPr>
          <w:ilvl w:val="0"/>
          <w:numId w:val="18"/>
        </w:numPr>
        <w:tabs>
          <w:tab w:val="left" w:pos="284"/>
        </w:tabs>
        <w:spacing w:after="0" w:line="240" w:lineRule="auto"/>
        <w:ind w:left="0" w:firstLine="0"/>
        <w:jc w:val="both"/>
        <w:rPr>
          <w:rFonts w:ascii="Times New Roman" w:hAnsi="Times New Roman"/>
          <w:sz w:val="24"/>
          <w:szCs w:val="24"/>
          <w:lang w:val="kk-KZ"/>
        </w:rPr>
      </w:pPr>
      <w:r w:rsidRPr="00E45F2A">
        <w:rPr>
          <w:rFonts w:ascii="Times New Roman" w:hAnsi="Times New Roman"/>
          <w:sz w:val="24"/>
          <w:szCs w:val="24"/>
          <w:lang w:val="kk-KZ"/>
        </w:rPr>
        <w:t>Эксперттер тобы өздерінің бірыңғай ұсыныс нұсқасын жасап, уақыт біткен соң оны жетекшіге береді.</w:t>
      </w:r>
    </w:p>
    <w:p w:rsidR="0050125C" w:rsidRPr="00E45F2A" w:rsidRDefault="0050125C" w:rsidP="0050125C">
      <w:pPr>
        <w:pStyle w:val="af"/>
        <w:numPr>
          <w:ilvl w:val="0"/>
          <w:numId w:val="18"/>
        </w:numPr>
        <w:tabs>
          <w:tab w:val="left" w:pos="284"/>
        </w:tabs>
        <w:spacing w:after="0" w:line="240" w:lineRule="auto"/>
        <w:ind w:left="0" w:firstLine="0"/>
        <w:jc w:val="both"/>
        <w:rPr>
          <w:rFonts w:ascii="Times New Roman" w:hAnsi="Times New Roman"/>
          <w:sz w:val="24"/>
          <w:szCs w:val="24"/>
          <w:lang w:val="kk-KZ"/>
        </w:rPr>
      </w:pPr>
      <w:r w:rsidRPr="00E45F2A">
        <w:rPr>
          <w:rFonts w:ascii="Times New Roman" w:hAnsi="Times New Roman"/>
          <w:sz w:val="24"/>
          <w:szCs w:val="24"/>
          <w:lang w:val="kk-KZ"/>
        </w:rPr>
        <w:t>Ойын жетекшілері  ойыншылар тобын аралап шығып,  олардың кодтарын жазып алады, бұл эксперттер тобы, қандай ұсыныс жасағанын білмеу үшін, және топтар жұмыстарын объективті түрде бағалау үшін қажет.  Кодты сандық түрде алған дұрыс.</w:t>
      </w:r>
    </w:p>
    <w:p w:rsidR="0050125C" w:rsidRPr="00E45F2A" w:rsidRDefault="0050125C" w:rsidP="0050125C">
      <w:pPr>
        <w:pStyle w:val="af"/>
        <w:spacing w:after="0" w:line="240" w:lineRule="auto"/>
        <w:ind w:left="0" w:firstLine="567"/>
        <w:jc w:val="center"/>
        <w:rPr>
          <w:rFonts w:ascii="Times New Roman" w:hAnsi="Times New Roman"/>
          <w:i/>
          <w:sz w:val="24"/>
          <w:szCs w:val="24"/>
          <w:lang w:val="kk-KZ"/>
        </w:rPr>
      </w:pPr>
      <w:r w:rsidRPr="00E45F2A">
        <w:rPr>
          <w:rFonts w:ascii="Times New Roman" w:hAnsi="Times New Roman"/>
          <w:i/>
          <w:sz w:val="24"/>
          <w:szCs w:val="24"/>
          <w:lang w:val="kk-KZ"/>
        </w:rPr>
        <w:t>Ұсыныстарды талқылау және бағалау</w:t>
      </w:r>
    </w:p>
    <w:p w:rsidR="0050125C" w:rsidRPr="00E45F2A" w:rsidRDefault="0050125C" w:rsidP="0050125C">
      <w:pPr>
        <w:pStyle w:val="af"/>
        <w:numPr>
          <w:ilvl w:val="0"/>
          <w:numId w:val="19"/>
        </w:numPr>
        <w:spacing w:after="0" w:line="240" w:lineRule="auto"/>
        <w:ind w:left="284" w:hanging="284"/>
        <w:jc w:val="both"/>
        <w:rPr>
          <w:rFonts w:ascii="Times New Roman" w:hAnsi="Times New Roman"/>
          <w:sz w:val="24"/>
          <w:szCs w:val="24"/>
          <w:lang w:val="kk-KZ"/>
        </w:rPr>
      </w:pPr>
      <w:r w:rsidRPr="00E45F2A">
        <w:rPr>
          <w:rFonts w:ascii="Times New Roman" w:hAnsi="Times New Roman"/>
          <w:sz w:val="24"/>
          <w:szCs w:val="24"/>
          <w:lang w:val="kk-KZ"/>
        </w:rPr>
        <w:t>Бекітілген уақыт біткен соң ойыншылар тобы өздерінің ұсыныстарын жетекшілерге тапсырады. Ойыншылар топтары екінші кандидатураны таңдауға кіріседі  оған 10-12 минут беріледі.  Уақыт эмоционалдық күшті көтеруі үшін қысқартылады.</w:t>
      </w:r>
    </w:p>
    <w:p w:rsidR="0050125C" w:rsidRPr="00E45F2A" w:rsidRDefault="0050125C" w:rsidP="0050125C">
      <w:pPr>
        <w:pStyle w:val="af"/>
        <w:numPr>
          <w:ilvl w:val="0"/>
          <w:numId w:val="19"/>
        </w:numPr>
        <w:spacing w:after="0" w:line="240" w:lineRule="auto"/>
        <w:ind w:left="284" w:hanging="284"/>
        <w:jc w:val="both"/>
        <w:rPr>
          <w:rFonts w:ascii="Times New Roman" w:hAnsi="Times New Roman"/>
          <w:sz w:val="24"/>
          <w:szCs w:val="24"/>
          <w:lang w:val="kk-KZ"/>
        </w:rPr>
      </w:pPr>
      <w:r w:rsidRPr="00E45F2A">
        <w:rPr>
          <w:rFonts w:ascii="Times New Roman" w:hAnsi="Times New Roman"/>
          <w:sz w:val="24"/>
          <w:szCs w:val="24"/>
          <w:lang w:val="kk-KZ"/>
        </w:rPr>
        <w:t>Эксперттер тобы алғашқы үш ұсынысты қарастырып, қайсысы 1,2, және 3 орынды алғанын анықтайды.  Бір орынды екі топқа бөлуге рұқсат етілмейді, себебі ұсынылған нұсқалар жақсылап байыппен қарастырылуы тиіс.</w:t>
      </w:r>
    </w:p>
    <w:p w:rsidR="0050125C" w:rsidRPr="00E45F2A" w:rsidRDefault="0050125C" w:rsidP="0050125C">
      <w:pPr>
        <w:pStyle w:val="af"/>
        <w:numPr>
          <w:ilvl w:val="0"/>
          <w:numId w:val="19"/>
        </w:numPr>
        <w:spacing w:after="0" w:line="240" w:lineRule="auto"/>
        <w:ind w:left="284" w:hanging="284"/>
        <w:jc w:val="both"/>
        <w:rPr>
          <w:rFonts w:ascii="Times New Roman" w:hAnsi="Times New Roman"/>
          <w:sz w:val="24"/>
          <w:szCs w:val="24"/>
          <w:lang w:val="kk-KZ"/>
        </w:rPr>
      </w:pPr>
      <w:r w:rsidRPr="00E45F2A">
        <w:rPr>
          <w:rFonts w:ascii="Times New Roman" w:hAnsi="Times New Roman"/>
          <w:sz w:val="24"/>
          <w:szCs w:val="24"/>
          <w:lang w:val="kk-KZ"/>
        </w:rPr>
        <w:t xml:space="preserve">Бірінші нұсқаны бағалаған  соң жетекші  кесте толтырады, бұл 2 кестеде келтірілген. </w:t>
      </w:r>
    </w:p>
    <w:p w:rsidR="0050125C" w:rsidRPr="00E45F2A" w:rsidRDefault="0050125C" w:rsidP="0050125C">
      <w:pPr>
        <w:spacing w:after="0" w:line="240" w:lineRule="auto"/>
        <w:ind w:left="284" w:hanging="284"/>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     Ұпайлар кестеде көрсетілгендей, беріледі. 4 топтарда олар 5-3-2-1 деген шамаға ие болар еді.  Тәжірибе көрсеткендей, орын мен ұпайларды әрдайым қойып отыру керек, себебі ойынның сайыстық қадамын үлкейтеді.</w:t>
      </w:r>
    </w:p>
    <w:p w:rsidR="0050125C" w:rsidRPr="00E45F2A" w:rsidRDefault="0050125C" w:rsidP="0050125C">
      <w:pPr>
        <w:pStyle w:val="af"/>
        <w:numPr>
          <w:ilvl w:val="0"/>
          <w:numId w:val="19"/>
        </w:numPr>
        <w:spacing w:after="0" w:line="240" w:lineRule="auto"/>
        <w:ind w:left="284" w:hanging="284"/>
        <w:jc w:val="both"/>
        <w:rPr>
          <w:rFonts w:ascii="Times New Roman" w:hAnsi="Times New Roman"/>
          <w:sz w:val="24"/>
          <w:szCs w:val="24"/>
          <w:lang w:val="kk-KZ"/>
        </w:rPr>
      </w:pPr>
      <w:r w:rsidRPr="00E45F2A">
        <w:rPr>
          <w:rFonts w:ascii="Times New Roman" w:hAnsi="Times New Roman"/>
          <w:sz w:val="24"/>
          <w:szCs w:val="24"/>
          <w:lang w:val="kk-KZ"/>
        </w:rPr>
        <w:t>Кестені толтырудың соңына қарай, екінші дайын ұсыныстар болады, сондықтан оларды жинаған соң берілген ұсыныстарды талқылауға көшеді.</w:t>
      </w:r>
    </w:p>
    <w:p w:rsidR="0050125C" w:rsidRPr="00E45F2A" w:rsidRDefault="0050125C" w:rsidP="0050125C">
      <w:pPr>
        <w:pStyle w:val="af"/>
        <w:numPr>
          <w:ilvl w:val="0"/>
          <w:numId w:val="19"/>
        </w:numPr>
        <w:spacing w:after="0" w:line="240" w:lineRule="auto"/>
        <w:ind w:left="284" w:hanging="284"/>
        <w:jc w:val="both"/>
        <w:rPr>
          <w:rFonts w:ascii="Times New Roman" w:hAnsi="Times New Roman"/>
          <w:sz w:val="24"/>
          <w:szCs w:val="24"/>
          <w:lang w:val="kk-KZ"/>
        </w:rPr>
      </w:pPr>
      <w:r w:rsidRPr="00E45F2A">
        <w:rPr>
          <w:rFonts w:ascii="Times New Roman" w:hAnsi="Times New Roman"/>
          <w:sz w:val="24"/>
          <w:szCs w:val="24"/>
          <w:lang w:val="kk-KZ"/>
        </w:rPr>
        <w:t>Талқылау топтардан сарапшының сөз сөйлеуінен соң басталады,  өз кезегінде сарапшы  өзінің шешім нұсқасын, яғни бірінші орын алғанды жай оқып, сарапшылар оны неге 1-ші орынға қойғандығы жайлы түсіндіреді.</w:t>
      </w:r>
    </w:p>
    <w:p w:rsidR="0050125C" w:rsidRPr="00E45F2A" w:rsidRDefault="0050125C" w:rsidP="0050125C">
      <w:pPr>
        <w:pStyle w:val="af"/>
        <w:numPr>
          <w:ilvl w:val="0"/>
          <w:numId w:val="19"/>
        </w:numPr>
        <w:spacing w:after="0" w:line="240" w:lineRule="auto"/>
        <w:ind w:left="284" w:hanging="284"/>
        <w:jc w:val="both"/>
        <w:rPr>
          <w:rFonts w:ascii="Times New Roman" w:hAnsi="Times New Roman"/>
          <w:sz w:val="24"/>
          <w:szCs w:val="24"/>
          <w:lang w:val="kk-KZ"/>
        </w:rPr>
      </w:pPr>
      <w:r w:rsidRPr="00E45F2A">
        <w:rPr>
          <w:rFonts w:ascii="Times New Roman" w:hAnsi="Times New Roman"/>
          <w:sz w:val="24"/>
          <w:szCs w:val="24"/>
          <w:lang w:val="kk-KZ"/>
        </w:rPr>
        <w:t xml:space="preserve">Талқылауға 15 минуттан артық уақыт берілмейді (әдетте ол 7-10 минутты құрайды). Ойын жетекшісі  талқылауды ұйымдастыруға көмектеседі, бірақ өз ойын айтпайды – бұл тек ойын соңында қорытындылау кезінде ғана айтылады. </w:t>
      </w:r>
    </w:p>
    <w:p w:rsidR="0050125C" w:rsidRPr="00E45F2A" w:rsidRDefault="0050125C" w:rsidP="0050125C">
      <w:pPr>
        <w:pStyle w:val="af"/>
        <w:numPr>
          <w:ilvl w:val="0"/>
          <w:numId w:val="19"/>
        </w:numPr>
        <w:spacing w:after="0" w:line="240" w:lineRule="auto"/>
        <w:ind w:left="284" w:hanging="284"/>
        <w:jc w:val="both"/>
        <w:rPr>
          <w:rFonts w:ascii="Times New Roman" w:hAnsi="Times New Roman"/>
          <w:sz w:val="24"/>
          <w:szCs w:val="24"/>
          <w:lang w:val="kk-KZ"/>
        </w:rPr>
      </w:pPr>
      <w:r w:rsidRPr="00E45F2A">
        <w:rPr>
          <w:rFonts w:ascii="Times New Roman" w:hAnsi="Times New Roman"/>
          <w:sz w:val="24"/>
          <w:szCs w:val="24"/>
          <w:lang w:val="kk-KZ"/>
        </w:rPr>
        <w:t>Барлық кандидаттар бойынша ұсыныстар жасалғаннан кейін қорытынды жасалып, жеңімпаз анықталады. Тәжірибе көрсеткендей, немқұрайлы адамдар жоқ, және тіпті үлкендеу және тәжірибелі студенттер бірінші орын үшін бар ынталарымен талас жүргізеді. Жеңімпазды міндетті түрде құттықтау керек.</w:t>
      </w:r>
    </w:p>
    <w:p w:rsidR="0050125C" w:rsidRPr="00E45F2A" w:rsidRDefault="0050125C" w:rsidP="0050125C">
      <w:pPr>
        <w:pStyle w:val="af"/>
        <w:numPr>
          <w:ilvl w:val="0"/>
          <w:numId w:val="19"/>
        </w:numPr>
        <w:spacing w:after="0" w:line="240" w:lineRule="auto"/>
        <w:ind w:left="284" w:hanging="284"/>
        <w:jc w:val="both"/>
        <w:rPr>
          <w:rFonts w:ascii="Times New Roman" w:hAnsi="Times New Roman"/>
          <w:sz w:val="24"/>
          <w:szCs w:val="24"/>
          <w:lang w:val="kk-KZ"/>
        </w:rPr>
      </w:pPr>
      <w:r w:rsidRPr="00E45F2A">
        <w:rPr>
          <w:rFonts w:ascii="Times New Roman" w:hAnsi="Times New Roman"/>
          <w:sz w:val="24"/>
          <w:szCs w:val="24"/>
          <w:lang w:val="kk-KZ"/>
        </w:rPr>
        <w:t>Ойын барысында әр 45-50 минут сайын 5-7 минутқа кідіріс жүргізуі керек. Әдетте ойын үзілісте де жүреді, сондықтан олардан қорқудың керегі жоқ.</w:t>
      </w:r>
    </w:p>
    <w:p w:rsidR="0050125C" w:rsidRPr="00E45F2A" w:rsidRDefault="0050125C" w:rsidP="0050125C">
      <w:pPr>
        <w:pStyle w:val="af"/>
        <w:spacing w:after="0" w:line="240" w:lineRule="auto"/>
        <w:ind w:left="360" w:firstLine="567"/>
        <w:jc w:val="center"/>
        <w:rPr>
          <w:rFonts w:ascii="Times New Roman" w:hAnsi="Times New Roman"/>
          <w:i/>
          <w:sz w:val="24"/>
          <w:szCs w:val="24"/>
          <w:lang w:val="kk-KZ"/>
        </w:rPr>
      </w:pPr>
      <w:r w:rsidRPr="00E45F2A">
        <w:rPr>
          <w:rFonts w:ascii="Times New Roman" w:hAnsi="Times New Roman"/>
          <w:i/>
          <w:sz w:val="24"/>
          <w:szCs w:val="24"/>
          <w:lang w:val="kk-KZ"/>
        </w:rPr>
        <w:t>Іскерлік ойын қорытындысын жүргізу</w:t>
      </w:r>
    </w:p>
    <w:p w:rsidR="0050125C" w:rsidRPr="00E45F2A" w:rsidRDefault="0050125C" w:rsidP="0050125C">
      <w:pPr>
        <w:pStyle w:val="af"/>
        <w:numPr>
          <w:ilvl w:val="0"/>
          <w:numId w:val="20"/>
        </w:numPr>
        <w:spacing w:after="0" w:line="240" w:lineRule="auto"/>
        <w:ind w:left="567" w:hanging="567"/>
        <w:jc w:val="both"/>
        <w:rPr>
          <w:rFonts w:ascii="Times New Roman" w:hAnsi="Times New Roman"/>
          <w:sz w:val="24"/>
          <w:szCs w:val="24"/>
          <w:lang w:val="kk-KZ"/>
        </w:rPr>
      </w:pPr>
      <w:r w:rsidRPr="00E45F2A">
        <w:rPr>
          <w:rFonts w:ascii="Times New Roman" w:hAnsi="Times New Roman"/>
          <w:sz w:val="24"/>
          <w:szCs w:val="24"/>
          <w:lang w:val="kk-KZ"/>
        </w:rPr>
        <w:t>Нәтижелерді талдау алдында жетекші  қатысушылардан өздерінің сөз сөйлеулерін ойластыру керектігін сұрануы тиіс (оған 2-3 минут беріледі) және мыналарды белгілеу қажет:</w:t>
      </w:r>
    </w:p>
    <w:p w:rsidR="0050125C" w:rsidRPr="00E45F2A" w:rsidRDefault="0050125C" w:rsidP="0050125C">
      <w:pPr>
        <w:pStyle w:val="af"/>
        <w:numPr>
          <w:ilvl w:val="0"/>
          <w:numId w:val="21"/>
        </w:numPr>
        <w:spacing w:after="0" w:line="240" w:lineRule="auto"/>
        <w:ind w:left="567" w:hanging="567"/>
        <w:jc w:val="both"/>
        <w:rPr>
          <w:rFonts w:ascii="Times New Roman" w:hAnsi="Times New Roman"/>
          <w:sz w:val="24"/>
          <w:szCs w:val="24"/>
          <w:lang w:val="kk-KZ"/>
        </w:rPr>
      </w:pPr>
      <w:r w:rsidRPr="00E45F2A">
        <w:rPr>
          <w:rFonts w:ascii="Times New Roman" w:hAnsi="Times New Roman"/>
          <w:sz w:val="24"/>
          <w:szCs w:val="24"/>
          <w:lang w:val="kk-KZ"/>
        </w:rPr>
        <w:t>Назарға не пайдалы және оны ақтай алады;</w:t>
      </w:r>
    </w:p>
    <w:p w:rsidR="0050125C" w:rsidRPr="00E45F2A" w:rsidRDefault="0050125C" w:rsidP="0050125C">
      <w:pPr>
        <w:pStyle w:val="af"/>
        <w:numPr>
          <w:ilvl w:val="0"/>
          <w:numId w:val="21"/>
        </w:numPr>
        <w:spacing w:after="0" w:line="240" w:lineRule="auto"/>
        <w:ind w:left="567" w:hanging="567"/>
        <w:jc w:val="both"/>
        <w:rPr>
          <w:rFonts w:ascii="Times New Roman" w:hAnsi="Times New Roman"/>
          <w:sz w:val="24"/>
          <w:szCs w:val="24"/>
          <w:lang w:val="kk-KZ"/>
        </w:rPr>
      </w:pPr>
      <w:r w:rsidRPr="00E45F2A">
        <w:rPr>
          <w:rFonts w:ascii="Times New Roman" w:hAnsi="Times New Roman"/>
          <w:sz w:val="24"/>
          <w:szCs w:val="24"/>
          <w:lang w:val="kk-KZ"/>
        </w:rPr>
        <w:t>Нені алып тастау қажет;</w:t>
      </w:r>
    </w:p>
    <w:p w:rsidR="0050125C" w:rsidRPr="00E45F2A" w:rsidRDefault="0050125C" w:rsidP="0050125C">
      <w:pPr>
        <w:pStyle w:val="af"/>
        <w:numPr>
          <w:ilvl w:val="0"/>
          <w:numId w:val="21"/>
        </w:numPr>
        <w:spacing w:after="0" w:line="240" w:lineRule="auto"/>
        <w:ind w:left="567" w:hanging="567"/>
        <w:jc w:val="both"/>
        <w:rPr>
          <w:rFonts w:ascii="Times New Roman" w:hAnsi="Times New Roman"/>
          <w:sz w:val="24"/>
          <w:szCs w:val="24"/>
          <w:lang w:val="kk-KZ"/>
        </w:rPr>
      </w:pPr>
      <w:r w:rsidRPr="00E45F2A">
        <w:rPr>
          <w:rFonts w:ascii="Times New Roman" w:hAnsi="Times New Roman"/>
          <w:sz w:val="24"/>
          <w:szCs w:val="24"/>
          <w:lang w:val="kk-KZ"/>
        </w:rPr>
        <w:t>Нені қосып, нені тексеру қажет.</w:t>
      </w:r>
    </w:p>
    <w:p w:rsidR="0050125C" w:rsidRPr="00E45F2A" w:rsidRDefault="0050125C" w:rsidP="0050125C">
      <w:pPr>
        <w:pStyle w:val="af"/>
        <w:numPr>
          <w:ilvl w:val="0"/>
          <w:numId w:val="20"/>
        </w:numPr>
        <w:spacing w:after="0" w:line="240" w:lineRule="auto"/>
        <w:ind w:left="567" w:hanging="567"/>
        <w:jc w:val="both"/>
        <w:rPr>
          <w:rFonts w:ascii="Times New Roman" w:hAnsi="Times New Roman"/>
          <w:sz w:val="24"/>
          <w:szCs w:val="24"/>
          <w:lang w:val="kk-KZ"/>
        </w:rPr>
      </w:pPr>
      <w:r w:rsidRPr="00E45F2A">
        <w:rPr>
          <w:rFonts w:ascii="Times New Roman" w:hAnsi="Times New Roman"/>
          <w:sz w:val="24"/>
          <w:szCs w:val="24"/>
          <w:lang w:val="kk-KZ"/>
        </w:rPr>
        <w:t>Қорытындыларды талқылау мына кезектестікте жүреді:</w:t>
      </w:r>
    </w:p>
    <w:p w:rsidR="0050125C" w:rsidRPr="00E45F2A" w:rsidRDefault="0050125C" w:rsidP="0050125C">
      <w:pPr>
        <w:pStyle w:val="af"/>
        <w:numPr>
          <w:ilvl w:val="0"/>
          <w:numId w:val="22"/>
        </w:numPr>
        <w:spacing w:after="0" w:line="240" w:lineRule="auto"/>
        <w:ind w:left="567" w:hanging="567"/>
        <w:jc w:val="both"/>
        <w:rPr>
          <w:rFonts w:ascii="Times New Roman" w:hAnsi="Times New Roman"/>
          <w:sz w:val="24"/>
          <w:szCs w:val="24"/>
          <w:lang w:val="kk-KZ"/>
        </w:rPr>
      </w:pPr>
      <w:r w:rsidRPr="00E45F2A">
        <w:rPr>
          <w:rFonts w:ascii="Times New Roman" w:hAnsi="Times New Roman"/>
          <w:sz w:val="24"/>
          <w:szCs w:val="24"/>
          <w:lang w:val="kk-KZ"/>
        </w:rPr>
        <w:t>Топ өкілдерінің сөз сөйлеуі 3-5 минут (12-15 минут);</w:t>
      </w:r>
    </w:p>
    <w:p w:rsidR="0050125C" w:rsidRPr="00E45F2A" w:rsidRDefault="0050125C" w:rsidP="0050125C">
      <w:pPr>
        <w:pStyle w:val="af"/>
        <w:numPr>
          <w:ilvl w:val="0"/>
          <w:numId w:val="22"/>
        </w:numPr>
        <w:spacing w:after="0" w:line="240" w:lineRule="auto"/>
        <w:ind w:left="567" w:hanging="567"/>
        <w:jc w:val="both"/>
        <w:rPr>
          <w:rFonts w:ascii="Times New Roman" w:hAnsi="Times New Roman"/>
          <w:sz w:val="24"/>
          <w:szCs w:val="24"/>
          <w:lang w:val="kk-KZ"/>
        </w:rPr>
      </w:pPr>
      <w:r w:rsidRPr="00E45F2A">
        <w:rPr>
          <w:rFonts w:ascii="Times New Roman" w:hAnsi="Times New Roman"/>
          <w:sz w:val="24"/>
          <w:szCs w:val="24"/>
          <w:lang w:val="kk-KZ"/>
        </w:rPr>
        <w:t>Сұрақтарға сарапшылардың жауаптары – 5-7 минут;</w:t>
      </w:r>
    </w:p>
    <w:p w:rsidR="0050125C" w:rsidRPr="00E45F2A" w:rsidRDefault="0050125C" w:rsidP="0050125C">
      <w:pPr>
        <w:pStyle w:val="af"/>
        <w:numPr>
          <w:ilvl w:val="0"/>
          <w:numId w:val="22"/>
        </w:numPr>
        <w:spacing w:after="0" w:line="240" w:lineRule="auto"/>
        <w:ind w:left="567" w:hanging="567"/>
        <w:jc w:val="both"/>
        <w:rPr>
          <w:rFonts w:ascii="Times New Roman" w:hAnsi="Times New Roman"/>
          <w:sz w:val="24"/>
          <w:szCs w:val="24"/>
          <w:lang w:val="kk-KZ"/>
        </w:rPr>
      </w:pPr>
      <w:r w:rsidRPr="00E45F2A">
        <w:rPr>
          <w:rFonts w:ascii="Times New Roman" w:hAnsi="Times New Roman"/>
          <w:sz w:val="24"/>
          <w:szCs w:val="24"/>
          <w:lang w:val="kk-KZ"/>
        </w:rPr>
        <w:t>Жетекшілердің қорытындыларын келтіру – 5  минут.</w:t>
      </w:r>
    </w:p>
    <w:p w:rsidR="0050125C" w:rsidRPr="00E45F2A" w:rsidRDefault="0050125C" w:rsidP="0050125C">
      <w:pPr>
        <w:pStyle w:val="af"/>
        <w:numPr>
          <w:ilvl w:val="0"/>
          <w:numId w:val="20"/>
        </w:numPr>
        <w:spacing w:after="0" w:line="240" w:lineRule="auto"/>
        <w:ind w:left="567" w:hanging="567"/>
        <w:jc w:val="both"/>
        <w:rPr>
          <w:rFonts w:ascii="Times New Roman" w:hAnsi="Times New Roman"/>
          <w:sz w:val="24"/>
          <w:szCs w:val="24"/>
          <w:lang w:val="kk-KZ"/>
        </w:rPr>
      </w:pPr>
      <w:r w:rsidRPr="00E45F2A">
        <w:rPr>
          <w:rFonts w:ascii="Times New Roman" w:hAnsi="Times New Roman"/>
          <w:sz w:val="24"/>
          <w:szCs w:val="24"/>
          <w:lang w:val="kk-KZ"/>
        </w:rPr>
        <w:lastRenderedPageBreak/>
        <w:t>Ойынды жүргізудің жалпы уақыты – 4-6 сағат ( студенттердің оқыту формасына байланысты анықталады). 6 сағаттық сабақтарда қатысушыларға қызметкерлермен жұмыс істеу барысында жиі кездесетін,  1-2 нақты жағдайлар қарастырылады.</w:t>
      </w:r>
    </w:p>
    <w:p w:rsidR="0050125C" w:rsidRPr="00E45F2A" w:rsidRDefault="0050125C" w:rsidP="0050125C">
      <w:pPr>
        <w:spacing w:after="0" w:line="240" w:lineRule="auto"/>
        <w:ind w:left="567" w:hanging="567"/>
        <w:jc w:val="both"/>
        <w:rPr>
          <w:rFonts w:ascii="Times New Roman" w:hAnsi="Times New Roman" w:cs="Times New Roman"/>
          <w:sz w:val="24"/>
          <w:szCs w:val="24"/>
          <w:lang w:val="kk-KZ"/>
        </w:rPr>
      </w:pPr>
    </w:p>
    <w:p w:rsidR="0050125C" w:rsidRPr="00E45F2A" w:rsidRDefault="0050125C" w:rsidP="0050125C">
      <w:pPr>
        <w:pStyle w:val="9"/>
        <w:spacing w:before="0" w:line="240" w:lineRule="auto"/>
        <w:rPr>
          <w:rFonts w:ascii="Times New Roman" w:hAnsi="Times New Roman" w:cs="Times New Roman"/>
          <w:sz w:val="24"/>
          <w:szCs w:val="24"/>
        </w:rPr>
      </w:pPr>
      <w:r w:rsidRPr="00E45F2A">
        <w:rPr>
          <w:rFonts w:ascii="Times New Roman" w:hAnsi="Times New Roman" w:cs="Times New Roman"/>
          <w:sz w:val="24"/>
          <w:szCs w:val="24"/>
          <w:lang w:val="kk-KZ"/>
        </w:rPr>
        <w:t>Кесте 2                                                                                               Ұсыныстардың бірінші нұсқасының нәтижесі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1594"/>
        <w:gridCol w:w="1594"/>
        <w:gridCol w:w="1594"/>
        <w:gridCol w:w="1594"/>
        <w:gridCol w:w="1349"/>
      </w:tblGrid>
      <w:tr w:rsidR="0050125C" w:rsidRPr="00E45F2A" w:rsidTr="00312541">
        <w:trPr>
          <w:cantSplit/>
          <w:jc w:val="center"/>
        </w:trPr>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Код</w:t>
            </w:r>
          </w:p>
        </w:tc>
        <w:tc>
          <w:tcPr>
            <w:tcW w:w="3188" w:type="dxa"/>
            <w:gridSpan w:val="2"/>
            <w:vAlign w:val="center"/>
          </w:tcPr>
          <w:p w:rsidR="0050125C" w:rsidRPr="00E45F2A" w:rsidRDefault="0050125C" w:rsidP="00312541">
            <w:pPr>
              <w:spacing w:after="0" w:line="240" w:lineRule="auto"/>
              <w:jc w:val="center"/>
              <w:rPr>
                <w:rFonts w:ascii="Times New Roman" w:hAnsi="Times New Roman" w:cs="Times New Roman"/>
                <w:sz w:val="24"/>
                <w:szCs w:val="24"/>
                <w:lang w:val="kk-KZ"/>
              </w:rPr>
            </w:pPr>
            <w:r w:rsidRPr="00E45F2A">
              <w:rPr>
                <w:rFonts w:ascii="Times New Roman" w:hAnsi="Times New Roman" w:cs="Times New Roman"/>
                <w:sz w:val="24"/>
                <w:szCs w:val="24"/>
              </w:rPr>
              <w:t>1</w:t>
            </w:r>
            <w:r w:rsidRPr="00E45F2A">
              <w:rPr>
                <w:rFonts w:ascii="Times New Roman" w:hAnsi="Times New Roman" w:cs="Times New Roman"/>
                <w:sz w:val="24"/>
                <w:szCs w:val="24"/>
                <w:lang w:val="kk-KZ"/>
              </w:rPr>
              <w:t>-ші ұсыныс</w:t>
            </w:r>
          </w:p>
        </w:tc>
        <w:tc>
          <w:tcPr>
            <w:tcW w:w="3188" w:type="dxa"/>
            <w:gridSpan w:val="2"/>
            <w:vAlign w:val="center"/>
          </w:tcPr>
          <w:p w:rsidR="0050125C" w:rsidRPr="00E45F2A" w:rsidRDefault="0050125C" w:rsidP="00312541">
            <w:pPr>
              <w:spacing w:after="0" w:line="240" w:lineRule="auto"/>
              <w:jc w:val="center"/>
              <w:rPr>
                <w:rFonts w:ascii="Times New Roman" w:hAnsi="Times New Roman" w:cs="Times New Roman"/>
                <w:sz w:val="24"/>
                <w:szCs w:val="24"/>
                <w:lang w:val="kk-KZ"/>
              </w:rPr>
            </w:pPr>
            <w:r w:rsidRPr="00E45F2A">
              <w:rPr>
                <w:rFonts w:ascii="Times New Roman" w:hAnsi="Times New Roman" w:cs="Times New Roman"/>
                <w:sz w:val="24"/>
                <w:szCs w:val="24"/>
              </w:rPr>
              <w:t>2-</w:t>
            </w:r>
            <w:r w:rsidRPr="00E45F2A">
              <w:rPr>
                <w:rFonts w:ascii="Times New Roman" w:hAnsi="Times New Roman" w:cs="Times New Roman"/>
                <w:sz w:val="24"/>
                <w:szCs w:val="24"/>
                <w:lang w:val="kk-KZ"/>
              </w:rPr>
              <w:t>ші ұсыныс</w:t>
            </w:r>
          </w:p>
        </w:tc>
        <w:tc>
          <w:tcPr>
            <w:tcW w:w="1349" w:type="dxa"/>
            <w:vAlign w:val="center"/>
          </w:tcPr>
          <w:p w:rsidR="0050125C" w:rsidRPr="00E45F2A" w:rsidRDefault="0050125C" w:rsidP="00312541">
            <w:pPr>
              <w:spacing w:after="0" w:line="240" w:lineRule="auto"/>
              <w:jc w:val="center"/>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және т.б. </w:t>
            </w:r>
          </w:p>
        </w:tc>
      </w:tr>
      <w:tr w:rsidR="0050125C" w:rsidRPr="00E45F2A" w:rsidTr="00312541">
        <w:trPr>
          <w:jc w:val="center"/>
        </w:trPr>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1</w:t>
            </w:r>
          </w:p>
        </w:tc>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2</w:t>
            </w:r>
          </w:p>
        </w:tc>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3</w:t>
            </w:r>
          </w:p>
        </w:tc>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4</w:t>
            </w:r>
          </w:p>
        </w:tc>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5</w:t>
            </w:r>
          </w:p>
        </w:tc>
        <w:tc>
          <w:tcPr>
            <w:tcW w:w="1349"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6</w:t>
            </w:r>
          </w:p>
        </w:tc>
      </w:tr>
      <w:tr w:rsidR="0050125C" w:rsidRPr="00E45F2A" w:rsidTr="00312541">
        <w:trPr>
          <w:jc w:val="center"/>
        </w:trPr>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03</w:t>
            </w:r>
          </w:p>
        </w:tc>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2</w:t>
            </w:r>
          </w:p>
        </w:tc>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3</w:t>
            </w:r>
          </w:p>
        </w:tc>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p>
        </w:tc>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p>
        </w:tc>
        <w:tc>
          <w:tcPr>
            <w:tcW w:w="1349" w:type="dxa"/>
            <w:vAlign w:val="center"/>
          </w:tcPr>
          <w:p w:rsidR="0050125C" w:rsidRPr="00E45F2A" w:rsidRDefault="0050125C" w:rsidP="00312541">
            <w:pPr>
              <w:spacing w:after="0" w:line="240" w:lineRule="auto"/>
              <w:jc w:val="center"/>
              <w:rPr>
                <w:rFonts w:ascii="Times New Roman" w:hAnsi="Times New Roman" w:cs="Times New Roman"/>
                <w:sz w:val="24"/>
                <w:szCs w:val="24"/>
              </w:rPr>
            </w:pPr>
          </w:p>
        </w:tc>
      </w:tr>
      <w:tr w:rsidR="0050125C" w:rsidRPr="00E45F2A" w:rsidTr="00312541">
        <w:trPr>
          <w:jc w:val="center"/>
        </w:trPr>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1</w:t>
            </w:r>
          </w:p>
        </w:tc>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2</w:t>
            </w:r>
          </w:p>
        </w:tc>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3</w:t>
            </w:r>
          </w:p>
        </w:tc>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4</w:t>
            </w:r>
          </w:p>
        </w:tc>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5</w:t>
            </w:r>
          </w:p>
        </w:tc>
        <w:tc>
          <w:tcPr>
            <w:tcW w:w="1349"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6</w:t>
            </w:r>
          </w:p>
        </w:tc>
      </w:tr>
      <w:tr w:rsidR="0050125C" w:rsidRPr="00E45F2A" w:rsidTr="00312541">
        <w:trPr>
          <w:jc w:val="center"/>
        </w:trPr>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06</w:t>
            </w:r>
          </w:p>
        </w:tc>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3</w:t>
            </w:r>
          </w:p>
        </w:tc>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1</w:t>
            </w:r>
          </w:p>
        </w:tc>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p>
        </w:tc>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p>
        </w:tc>
        <w:tc>
          <w:tcPr>
            <w:tcW w:w="1349" w:type="dxa"/>
            <w:vAlign w:val="center"/>
          </w:tcPr>
          <w:p w:rsidR="0050125C" w:rsidRPr="00E45F2A" w:rsidRDefault="0050125C" w:rsidP="00312541">
            <w:pPr>
              <w:spacing w:after="0" w:line="240" w:lineRule="auto"/>
              <w:jc w:val="center"/>
              <w:rPr>
                <w:rFonts w:ascii="Times New Roman" w:hAnsi="Times New Roman" w:cs="Times New Roman"/>
                <w:sz w:val="24"/>
                <w:szCs w:val="24"/>
              </w:rPr>
            </w:pPr>
          </w:p>
        </w:tc>
      </w:tr>
      <w:tr w:rsidR="0050125C" w:rsidRPr="00E45F2A" w:rsidTr="00312541">
        <w:trPr>
          <w:jc w:val="center"/>
        </w:trPr>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08</w:t>
            </w:r>
          </w:p>
        </w:tc>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1</w:t>
            </w:r>
          </w:p>
        </w:tc>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r w:rsidRPr="00E45F2A">
              <w:rPr>
                <w:rFonts w:ascii="Times New Roman" w:hAnsi="Times New Roman" w:cs="Times New Roman"/>
                <w:sz w:val="24"/>
                <w:szCs w:val="24"/>
              </w:rPr>
              <w:t>4</w:t>
            </w:r>
          </w:p>
        </w:tc>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p>
        </w:tc>
        <w:tc>
          <w:tcPr>
            <w:tcW w:w="1594" w:type="dxa"/>
            <w:vAlign w:val="center"/>
          </w:tcPr>
          <w:p w:rsidR="0050125C" w:rsidRPr="00E45F2A" w:rsidRDefault="0050125C" w:rsidP="00312541">
            <w:pPr>
              <w:spacing w:after="0" w:line="240" w:lineRule="auto"/>
              <w:jc w:val="center"/>
              <w:rPr>
                <w:rFonts w:ascii="Times New Roman" w:hAnsi="Times New Roman" w:cs="Times New Roman"/>
                <w:sz w:val="24"/>
                <w:szCs w:val="24"/>
              </w:rPr>
            </w:pPr>
          </w:p>
        </w:tc>
        <w:tc>
          <w:tcPr>
            <w:tcW w:w="1349" w:type="dxa"/>
            <w:vAlign w:val="center"/>
          </w:tcPr>
          <w:p w:rsidR="0050125C" w:rsidRPr="00E45F2A" w:rsidRDefault="0050125C" w:rsidP="00312541">
            <w:pPr>
              <w:spacing w:after="0" w:line="240" w:lineRule="auto"/>
              <w:jc w:val="center"/>
              <w:rPr>
                <w:rFonts w:ascii="Times New Roman" w:hAnsi="Times New Roman" w:cs="Times New Roman"/>
                <w:sz w:val="24"/>
                <w:szCs w:val="24"/>
              </w:rPr>
            </w:pPr>
          </w:p>
        </w:tc>
      </w:tr>
    </w:tbl>
    <w:p w:rsidR="0050125C" w:rsidRPr="00E45F2A" w:rsidRDefault="0050125C" w:rsidP="0050125C">
      <w:pPr>
        <w:pStyle w:val="1"/>
        <w:rPr>
          <w:rFonts w:ascii="Times New Roman" w:hAnsi="Times New Roman"/>
          <w:szCs w:val="24"/>
          <w:lang w:val="kk-KZ"/>
        </w:rPr>
      </w:pPr>
    </w:p>
    <w:p w:rsidR="00865920" w:rsidRPr="00E45F2A" w:rsidRDefault="00865920" w:rsidP="00E45F2A">
      <w:pPr>
        <w:pBdr>
          <w:bar w:val="single" w:sz="4" w:color="auto"/>
        </w:pBdr>
        <w:spacing w:after="0" w:line="240" w:lineRule="auto"/>
        <w:jc w:val="both"/>
        <w:rPr>
          <w:rFonts w:ascii="Times New Roman" w:hAnsi="Times New Roman" w:cs="Times New Roman"/>
          <w:b/>
          <w:i/>
          <w:sz w:val="24"/>
          <w:szCs w:val="24"/>
          <w:lang w:val="kk-KZ"/>
        </w:rPr>
      </w:pPr>
      <w:r w:rsidRPr="00E45F2A">
        <w:rPr>
          <w:rFonts w:ascii="Times New Roman" w:hAnsi="Times New Roman" w:cs="Times New Roman"/>
          <w:b/>
          <w:i/>
          <w:sz w:val="24"/>
          <w:szCs w:val="24"/>
          <w:lang w:val="kk-KZ"/>
        </w:rPr>
        <w:t>12 тақырып.  Операциялық менеджмент</w:t>
      </w:r>
    </w:p>
    <w:p w:rsidR="00865920" w:rsidRPr="00E45F2A" w:rsidRDefault="00865920"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b/>
          <w:sz w:val="24"/>
          <w:szCs w:val="24"/>
          <w:lang w:val="kk-KZ"/>
        </w:rPr>
        <w:t>Семинар сабағын өткізу түрі:</w:t>
      </w:r>
      <w:r w:rsidRPr="00E45F2A">
        <w:rPr>
          <w:rFonts w:ascii="Times New Roman" w:hAnsi="Times New Roman" w:cs="Times New Roman"/>
          <w:sz w:val="24"/>
          <w:szCs w:val="24"/>
          <w:lang w:val="kk-KZ"/>
        </w:rPr>
        <w:t xml:space="preserve"> пікір алмасу</w:t>
      </w:r>
    </w:p>
    <w:p w:rsidR="00865920" w:rsidRPr="00E45F2A" w:rsidRDefault="00865920" w:rsidP="00E45F2A">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Студенттер ұсынылған әдебиеттермен, дәріс және дәрістен тыс қосымша материалдармен өз бетімен жұмыс жасап, өздерінің жеке ой-көзқарастарын ортаға салулары қажет. </w:t>
      </w:r>
    </w:p>
    <w:p w:rsidR="00865920" w:rsidRPr="00E45F2A" w:rsidRDefault="00865920" w:rsidP="00E45F2A">
      <w:pPr>
        <w:spacing w:after="0" w:line="240" w:lineRule="auto"/>
        <w:ind w:firstLine="360"/>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Тақырыптың қысқаша мазмұны:</w:t>
      </w:r>
    </w:p>
    <w:p w:rsidR="00865920" w:rsidRPr="00E45F2A" w:rsidRDefault="00865920" w:rsidP="00E45F2A">
      <w:pPr>
        <w:framePr w:hSpace="180" w:wrap="around" w:vAnchor="text" w:hAnchor="text" w:y="1"/>
        <w:pBdr>
          <w:bar w:val="single" w:sz="4" w:color="auto"/>
        </w:pBdr>
        <w:spacing w:after="0" w:line="240" w:lineRule="auto"/>
        <w:suppressOverlap/>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1.Операциялық менеджменттің мәні</w:t>
      </w:r>
    </w:p>
    <w:p w:rsidR="00865920" w:rsidRPr="00E45F2A" w:rsidRDefault="00865920" w:rsidP="00E45F2A">
      <w:pPr>
        <w:framePr w:hSpace="180" w:wrap="around" w:vAnchor="text" w:hAnchor="text" w:y="1"/>
        <w:pBdr>
          <w:bar w:val="single" w:sz="4" w:color="auto"/>
        </w:pBdr>
        <w:spacing w:after="0" w:line="240" w:lineRule="auto"/>
        <w:suppressOverlap/>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2.Өндірістік жүйелер</w:t>
      </w:r>
    </w:p>
    <w:p w:rsidR="00865920" w:rsidRPr="00E45F2A" w:rsidRDefault="00865920" w:rsidP="00E45F2A">
      <w:pPr>
        <w:framePr w:hSpace="180" w:wrap="around" w:vAnchor="text" w:hAnchor="text" w:y="1"/>
        <w:pBdr>
          <w:bar w:val="single" w:sz="4" w:color="auto"/>
        </w:pBdr>
        <w:spacing w:after="0" w:line="240" w:lineRule="auto"/>
        <w:suppressOverlap/>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3.Кәсіпорынның ұйымдық құрылымындағы операциялық менеджменттің орны</w:t>
      </w:r>
    </w:p>
    <w:p w:rsidR="00C72471" w:rsidRDefault="00865920"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4.Қызмет көрсету саласындағы операциялар</w:t>
      </w:r>
    </w:p>
    <w:p w:rsidR="00865920" w:rsidRPr="00E45F2A" w:rsidRDefault="00865920" w:rsidP="00E45F2A">
      <w:pPr>
        <w:spacing w:after="0" w:line="240" w:lineRule="auto"/>
        <w:ind w:firstLine="709"/>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Бақылау сұрақтары:</w:t>
      </w:r>
    </w:p>
    <w:p w:rsidR="00865920" w:rsidRPr="00E45F2A" w:rsidRDefault="00FE61F1" w:rsidP="00AB1398">
      <w:pPr>
        <w:pStyle w:val="af"/>
        <w:numPr>
          <w:ilvl w:val="0"/>
          <w:numId w:val="13"/>
        </w:numPr>
        <w:spacing w:after="0" w:line="240" w:lineRule="auto"/>
        <w:rPr>
          <w:rFonts w:ascii="Times New Roman" w:hAnsi="Times New Roman"/>
          <w:sz w:val="24"/>
          <w:szCs w:val="24"/>
          <w:lang w:val="kk-KZ"/>
        </w:rPr>
      </w:pPr>
      <w:r w:rsidRPr="00E45F2A">
        <w:rPr>
          <w:rFonts w:ascii="Times New Roman" w:hAnsi="Times New Roman"/>
          <w:sz w:val="24"/>
          <w:szCs w:val="24"/>
          <w:lang w:val="kk-KZ"/>
        </w:rPr>
        <w:t>Операциялық стратегияның мәні</w:t>
      </w:r>
    </w:p>
    <w:p w:rsidR="00FE61F1" w:rsidRPr="00E45F2A" w:rsidRDefault="00FE61F1" w:rsidP="00AB1398">
      <w:pPr>
        <w:pStyle w:val="af"/>
        <w:numPr>
          <w:ilvl w:val="0"/>
          <w:numId w:val="13"/>
        </w:numPr>
        <w:spacing w:after="0" w:line="240" w:lineRule="auto"/>
        <w:rPr>
          <w:rFonts w:ascii="Times New Roman" w:hAnsi="Times New Roman"/>
          <w:sz w:val="24"/>
          <w:szCs w:val="24"/>
          <w:lang w:val="kk-KZ"/>
        </w:rPr>
      </w:pPr>
      <w:r w:rsidRPr="00E45F2A">
        <w:rPr>
          <w:rFonts w:ascii="Times New Roman" w:hAnsi="Times New Roman"/>
          <w:sz w:val="24"/>
          <w:szCs w:val="24"/>
          <w:lang w:val="kk-KZ"/>
        </w:rPr>
        <w:t>Жоба жұмысының құрылымы</w:t>
      </w:r>
    </w:p>
    <w:p w:rsidR="00FE61F1" w:rsidRDefault="00FE61F1" w:rsidP="00AB1398">
      <w:pPr>
        <w:pStyle w:val="af"/>
        <w:numPr>
          <w:ilvl w:val="0"/>
          <w:numId w:val="13"/>
        </w:numPr>
        <w:spacing w:after="0" w:line="240" w:lineRule="auto"/>
        <w:rPr>
          <w:rFonts w:ascii="Times New Roman" w:hAnsi="Times New Roman"/>
          <w:sz w:val="24"/>
          <w:szCs w:val="24"/>
          <w:lang w:val="kk-KZ"/>
        </w:rPr>
      </w:pPr>
      <w:r w:rsidRPr="00E45F2A">
        <w:rPr>
          <w:rFonts w:ascii="Times New Roman" w:hAnsi="Times New Roman"/>
          <w:sz w:val="24"/>
          <w:szCs w:val="24"/>
          <w:lang w:val="kk-KZ"/>
        </w:rPr>
        <w:t>Өнімді жобалау. Өндірістік дизайн</w:t>
      </w:r>
    </w:p>
    <w:p w:rsidR="001F2A4D" w:rsidRPr="00E45F2A" w:rsidRDefault="001F2A4D" w:rsidP="001F2A4D">
      <w:pPr>
        <w:pStyle w:val="af"/>
        <w:spacing w:after="0" w:line="240" w:lineRule="auto"/>
        <w:rPr>
          <w:rFonts w:ascii="Times New Roman" w:hAnsi="Times New Roman"/>
          <w:sz w:val="24"/>
          <w:szCs w:val="24"/>
          <w:lang w:val="kk-KZ"/>
        </w:rPr>
      </w:pPr>
    </w:p>
    <w:p w:rsidR="005B534C" w:rsidRPr="001F2A4D" w:rsidRDefault="00836AA4" w:rsidP="00E45F2A">
      <w:pPr>
        <w:spacing w:after="0" w:line="240" w:lineRule="auto"/>
        <w:jc w:val="both"/>
        <w:rPr>
          <w:rFonts w:ascii="Times New Roman" w:hAnsi="Times New Roman" w:cs="Times New Roman"/>
          <w:b/>
          <w:i/>
          <w:sz w:val="24"/>
          <w:szCs w:val="24"/>
          <w:lang w:val="kk-KZ"/>
        </w:rPr>
      </w:pPr>
      <w:r w:rsidRPr="001F2A4D">
        <w:rPr>
          <w:rFonts w:ascii="Times New Roman" w:hAnsi="Times New Roman" w:cs="Times New Roman"/>
          <w:b/>
          <w:i/>
          <w:sz w:val="24"/>
          <w:szCs w:val="24"/>
          <w:lang w:val="kk-KZ"/>
        </w:rPr>
        <w:t xml:space="preserve"> </w:t>
      </w:r>
      <w:r w:rsidR="00B6667F" w:rsidRPr="001F2A4D">
        <w:rPr>
          <w:rFonts w:ascii="Times New Roman" w:hAnsi="Times New Roman" w:cs="Times New Roman"/>
          <w:b/>
          <w:i/>
          <w:sz w:val="24"/>
          <w:szCs w:val="24"/>
          <w:lang w:val="kk-KZ"/>
        </w:rPr>
        <w:t>13</w:t>
      </w:r>
      <w:r w:rsidR="005B534C" w:rsidRPr="001F2A4D">
        <w:rPr>
          <w:rFonts w:ascii="Times New Roman" w:hAnsi="Times New Roman" w:cs="Times New Roman"/>
          <w:b/>
          <w:i/>
          <w:sz w:val="24"/>
          <w:szCs w:val="24"/>
          <w:lang w:val="kk-KZ"/>
        </w:rPr>
        <w:t xml:space="preserve">-тақырып. </w:t>
      </w:r>
      <w:r w:rsidR="00E45F2A" w:rsidRPr="001F2A4D">
        <w:rPr>
          <w:rFonts w:ascii="Times New Roman" w:hAnsi="Times New Roman" w:cs="Times New Roman"/>
          <w:b/>
          <w:i/>
          <w:sz w:val="24"/>
          <w:szCs w:val="24"/>
          <w:lang w:val="kk-KZ"/>
        </w:rPr>
        <w:t>Кәсіпорын жүйесіндегі өндірістік менеджмент</w:t>
      </w:r>
    </w:p>
    <w:p w:rsidR="001F2A4D" w:rsidRPr="00E45F2A" w:rsidRDefault="001F2A4D" w:rsidP="001F2A4D">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b/>
          <w:sz w:val="24"/>
          <w:szCs w:val="24"/>
          <w:lang w:val="kk-KZ"/>
        </w:rPr>
        <w:t>Семинар сабағын өткізу түрі:</w:t>
      </w:r>
      <w:r w:rsidRPr="00E45F2A">
        <w:rPr>
          <w:rFonts w:ascii="Times New Roman" w:hAnsi="Times New Roman" w:cs="Times New Roman"/>
          <w:sz w:val="24"/>
          <w:szCs w:val="24"/>
          <w:lang w:val="kk-KZ"/>
        </w:rPr>
        <w:t xml:space="preserve"> пікір алмасу</w:t>
      </w:r>
    </w:p>
    <w:p w:rsidR="001F2A4D" w:rsidRPr="00E45F2A" w:rsidRDefault="001F2A4D" w:rsidP="001F2A4D">
      <w:pPr>
        <w:spacing w:after="0" w:line="240" w:lineRule="auto"/>
        <w:ind w:firstLine="360"/>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Студенттер ұсынылған әдебиеттермен, дәріс және дәрістен тыс қосымша материалдармен өз бетімен жұмыс жасап, өздерінің жеке ой-көзқарастарын ортаға салулары қажет. </w:t>
      </w:r>
    </w:p>
    <w:p w:rsidR="005B534C" w:rsidRPr="00E45F2A" w:rsidRDefault="005B534C" w:rsidP="00E45F2A">
      <w:pPr>
        <w:spacing w:after="0" w:line="240" w:lineRule="auto"/>
        <w:ind w:firstLine="360"/>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Тақырыптың қысқаша мазмұны:</w:t>
      </w:r>
    </w:p>
    <w:p w:rsidR="00E45F2A" w:rsidRPr="00E45F2A" w:rsidRDefault="00E45F2A" w:rsidP="00E45F2A">
      <w:pPr>
        <w:framePr w:hSpace="180" w:wrap="around" w:vAnchor="text" w:hAnchor="text" w:y="1"/>
        <w:pBdr>
          <w:bar w:val="single" w:sz="4" w:color="auto"/>
        </w:pBdr>
        <w:spacing w:after="0" w:line="240" w:lineRule="auto"/>
        <w:suppressOverlap/>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1.Өндірістік менеджмент түсінігі</w:t>
      </w:r>
    </w:p>
    <w:p w:rsidR="00E45F2A" w:rsidRPr="00E45F2A" w:rsidRDefault="00E45F2A" w:rsidP="00E45F2A">
      <w:pPr>
        <w:framePr w:hSpace="180" w:wrap="around" w:vAnchor="text" w:hAnchor="text" w:y="1"/>
        <w:pBdr>
          <w:bar w:val="single" w:sz="4" w:color="auto"/>
        </w:pBdr>
        <w:spacing w:after="0" w:line="240" w:lineRule="auto"/>
        <w:suppressOverlap/>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2. Өндірістік менеджмент функциялары</w:t>
      </w:r>
    </w:p>
    <w:p w:rsidR="00E45F2A" w:rsidRPr="00E45F2A" w:rsidRDefault="00E45F2A" w:rsidP="00E45F2A">
      <w:pPr>
        <w:framePr w:hSpace="180" w:wrap="around" w:vAnchor="text" w:hAnchor="text" w:y="1"/>
        <w:pBdr>
          <w:bar w:val="single" w:sz="4" w:color="auto"/>
        </w:pBdr>
        <w:spacing w:after="0" w:line="240" w:lineRule="auto"/>
        <w:suppressOverlap/>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3.Өндіргіш күштерді орналастыру принциптері</w:t>
      </w:r>
    </w:p>
    <w:p w:rsidR="00E45F2A" w:rsidRDefault="00E45F2A" w:rsidP="00E45F2A">
      <w:pPr>
        <w:adjustRightInd w:val="0"/>
        <w:spacing w:after="0" w:line="240" w:lineRule="auto"/>
        <w:rPr>
          <w:rFonts w:ascii="Times New Roman" w:hAnsi="Times New Roman" w:cs="Times New Roman"/>
          <w:sz w:val="24"/>
          <w:szCs w:val="24"/>
          <w:lang w:val="kk-KZ"/>
        </w:rPr>
      </w:pPr>
      <w:r w:rsidRPr="00E45F2A">
        <w:rPr>
          <w:rFonts w:ascii="Times New Roman" w:hAnsi="Times New Roman" w:cs="Times New Roman"/>
          <w:sz w:val="24"/>
          <w:szCs w:val="24"/>
          <w:lang w:val="kk-KZ"/>
        </w:rPr>
        <w:t>4.Өндірісті орналастыру факторлары</w:t>
      </w:r>
    </w:p>
    <w:p w:rsidR="00DC2E18" w:rsidRDefault="00DC2E18" w:rsidP="00DC2E18">
      <w:pPr>
        <w:spacing w:after="0" w:line="240" w:lineRule="auto"/>
        <w:ind w:firstLine="709"/>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Бақылау сұрақтары:</w:t>
      </w:r>
    </w:p>
    <w:p w:rsidR="00DC2E18" w:rsidRPr="000D1399" w:rsidRDefault="00DC2E18" w:rsidP="000D1399">
      <w:pPr>
        <w:pStyle w:val="af"/>
        <w:numPr>
          <w:ilvl w:val="0"/>
          <w:numId w:val="86"/>
        </w:numPr>
        <w:tabs>
          <w:tab w:val="left" w:pos="284"/>
        </w:tabs>
        <w:spacing w:after="0" w:line="240" w:lineRule="auto"/>
        <w:ind w:left="0" w:firstLine="0"/>
        <w:rPr>
          <w:rFonts w:ascii="Times New Roman" w:hAnsi="Times New Roman"/>
          <w:sz w:val="24"/>
          <w:szCs w:val="24"/>
          <w:lang w:val="kk-KZ"/>
        </w:rPr>
      </w:pPr>
      <w:r w:rsidRPr="000D1399">
        <w:rPr>
          <w:rFonts w:ascii="Times New Roman" w:hAnsi="Times New Roman"/>
          <w:sz w:val="24"/>
          <w:szCs w:val="24"/>
          <w:lang w:val="kk-KZ"/>
        </w:rPr>
        <w:t>Жаңа өнімді жобалау</w:t>
      </w:r>
    </w:p>
    <w:p w:rsidR="00DC2E18" w:rsidRPr="000D1399" w:rsidRDefault="000D1399" w:rsidP="000D1399">
      <w:pPr>
        <w:pStyle w:val="af"/>
        <w:numPr>
          <w:ilvl w:val="0"/>
          <w:numId w:val="86"/>
        </w:numPr>
        <w:tabs>
          <w:tab w:val="left" w:pos="284"/>
        </w:tabs>
        <w:spacing w:after="0" w:line="240" w:lineRule="auto"/>
        <w:ind w:left="0" w:firstLine="0"/>
        <w:rPr>
          <w:rFonts w:ascii="Times New Roman" w:hAnsi="Times New Roman"/>
          <w:sz w:val="24"/>
          <w:szCs w:val="24"/>
          <w:lang w:val="kk-KZ"/>
        </w:rPr>
      </w:pPr>
      <w:r w:rsidRPr="000D1399">
        <w:rPr>
          <w:rFonts w:ascii="Times New Roman" w:hAnsi="Times New Roman"/>
          <w:sz w:val="24"/>
          <w:szCs w:val="24"/>
          <w:lang w:val="kk-KZ"/>
        </w:rPr>
        <w:t xml:space="preserve">Өндірістік цикл: құрылымы, факторлары </w:t>
      </w:r>
    </w:p>
    <w:p w:rsidR="000D1399" w:rsidRPr="000D1399" w:rsidRDefault="000D1399" w:rsidP="000D1399">
      <w:pPr>
        <w:pStyle w:val="af"/>
        <w:numPr>
          <w:ilvl w:val="0"/>
          <w:numId w:val="86"/>
        </w:numPr>
        <w:tabs>
          <w:tab w:val="left" w:pos="284"/>
        </w:tabs>
        <w:spacing w:after="0" w:line="240" w:lineRule="auto"/>
        <w:ind w:left="0" w:firstLine="0"/>
        <w:rPr>
          <w:rFonts w:ascii="Times New Roman" w:hAnsi="Times New Roman"/>
          <w:sz w:val="24"/>
          <w:szCs w:val="24"/>
          <w:lang w:val="kk-KZ"/>
        </w:rPr>
      </w:pPr>
      <w:r w:rsidRPr="000D1399">
        <w:rPr>
          <w:rFonts w:ascii="Times New Roman" w:hAnsi="Times New Roman"/>
          <w:sz w:val="24"/>
          <w:szCs w:val="24"/>
          <w:lang w:val="kk-KZ"/>
        </w:rPr>
        <w:t>Өндіріс қуатын есептеудің әдістемесі</w:t>
      </w:r>
    </w:p>
    <w:p w:rsidR="00E45F2A" w:rsidRDefault="00E45F2A" w:rsidP="00E45F2A">
      <w:pPr>
        <w:spacing w:after="0" w:line="240" w:lineRule="auto"/>
        <w:jc w:val="both"/>
        <w:rPr>
          <w:rFonts w:ascii="Times New Roman" w:hAnsi="Times New Roman" w:cs="Times New Roman"/>
          <w:sz w:val="24"/>
          <w:szCs w:val="24"/>
          <w:lang w:val="kk-KZ"/>
        </w:rPr>
      </w:pPr>
    </w:p>
    <w:p w:rsidR="001F2A4D" w:rsidRPr="001F2A4D" w:rsidRDefault="001F2A4D" w:rsidP="001F2A4D">
      <w:pPr>
        <w:framePr w:hSpace="180" w:wrap="around" w:vAnchor="text" w:hAnchor="text" w:y="1"/>
        <w:pBdr>
          <w:bar w:val="single" w:sz="4" w:color="auto"/>
        </w:pBdr>
        <w:spacing w:after="0" w:line="240" w:lineRule="auto"/>
        <w:suppressOverlap/>
        <w:jc w:val="both"/>
        <w:rPr>
          <w:rFonts w:ascii="Times New Roman" w:hAnsi="Times New Roman"/>
          <w:b/>
          <w:i/>
          <w:sz w:val="24"/>
          <w:szCs w:val="24"/>
          <w:lang w:val="kk-KZ"/>
        </w:rPr>
      </w:pPr>
      <w:r w:rsidRPr="001F2A4D">
        <w:rPr>
          <w:rFonts w:ascii="Times New Roman" w:hAnsi="Times New Roman"/>
          <w:b/>
          <w:i/>
          <w:sz w:val="24"/>
          <w:szCs w:val="24"/>
          <w:lang w:val="kk-KZ"/>
        </w:rPr>
        <w:lastRenderedPageBreak/>
        <w:t>14 тақырып. АӨК басқару</w:t>
      </w:r>
    </w:p>
    <w:p w:rsidR="001F2A4D" w:rsidRPr="00E45F2A" w:rsidRDefault="001F2A4D" w:rsidP="001F2A4D">
      <w:pPr>
        <w:framePr w:hSpace="180" w:wrap="around" w:vAnchor="text" w:hAnchor="text" w:y="1"/>
        <w:spacing w:after="0" w:line="240" w:lineRule="auto"/>
        <w:ind w:firstLine="360"/>
        <w:suppressOverlap/>
        <w:jc w:val="both"/>
        <w:rPr>
          <w:rFonts w:ascii="Times New Roman" w:hAnsi="Times New Roman" w:cs="Times New Roman"/>
          <w:sz w:val="24"/>
          <w:szCs w:val="24"/>
          <w:lang w:val="kk-KZ"/>
        </w:rPr>
      </w:pPr>
      <w:r w:rsidRPr="00525C7F">
        <w:rPr>
          <w:rFonts w:ascii="Times New Roman" w:hAnsi="Times New Roman"/>
          <w:lang w:val="kk-KZ"/>
        </w:rPr>
        <w:t xml:space="preserve">  </w:t>
      </w:r>
      <w:r w:rsidRPr="00E45F2A">
        <w:rPr>
          <w:rFonts w:ascii="Times New Roman" w:hAnsi="Times New Roman" w:cs="Times New Roman"/>
          <w:b/>
          <w:sz w:val="24"/>
          <w:szCs w:val="24"/>
          <w:lang w:val="kk-KZ"/>
        </w:rPr>
        <w:t>Семинар сабағын өткізу түрі:</w:t>
      </w:r>
      <w:r w:rsidRPr="00E45F2A">
        <w:rPr>
          <w:rFonts w:ascii="Times New Roman" w:hAnsi="Times New Roman" w:cs="Times New Roman"/>
          <w:sz w:val="24"/>
          <w:szCs w:val="24"/>
          <w:lang w:val="kk-KZ"/>
        </w:rPr>
        <w:t xml:space="preserve"> пікір алмасу</w:t>
      </w:r>
    </w:p>
    <w:p w:rsidR="001F2A4D" w:rsidRPr="00E45F2A" w:rsidRDefault="001F2A4D" w:rsidP="001F2A4D">
      <w:pPr>
        <w:framePr w:hSpace="180" w:wrap="around" w:vAnchor="text" w:hAnchor="text" w:y="1"/>
        <w:spacing w:after="0" w:line="240" w:lineRule="auto"/>
        <w:ind w:firstLine="360"/>
        <w:suppressOverlap/>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Студенттер ұсынылған әдебиеттермен, дәріс және дәрістен тыс қосымша материалдармен өз бетімен жұмыс жасап, өздерінің жеке ой-көзқарастарын ортаға салулары қажет. </w:t>
      </w:r>
    </w:p>
    <w:p w:rsidR="001F2A4D" w:rsidRPr="00E45F2A" w:rsidRDefault="001F2A4D" w:rsidP="001F2A4D">
      <w:pPr>
        <w:framePr w:hSpace="180" w:wrap="around" w:vAnchor="text" w:hAnchor="text" w:y="1"/>
        <w:spacing w:after="0" w:line="240" w:lineRule="auto"/>
        <w:ind w:firstLine="360"/>
        <w:suppressOverlap/>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Тақырыптың қысқаша мазмұны:</w:t>
      </w:r>
    </w:p>
    <w:p w:rsidR="001F2A4D" w:rsidRPr="001F2A4D" w:rsidRDefault="001F2A4D" w:rsidP="001F2A4D">
      <w:pPr>
        <w:framePr w:hSpace="180" w:wrap="around" w:vAnchor="text" w:hAnchor="text" w:y="1"/>
        <w:pBdr>
          <w:bar w:val="single" w:sz="4" w:color="auto"/>
        </w:pBdr>
        <w:spacing w:after="0" w:line="240" w:lineRule="auto"/>
        <w:suppressOverlap/>
        <w:jc w:val="both"/>
        <w:rPr>
          <w:rFonts w:ascii="Times New Roman" w:hAnsi="Times New Roman"/>
          <w:sz w:val="24"/>
          <w:szCs w:val="24"/>
          <w:lang w:val="kk-KZ"/>
        </w:rPr>
      </w:pPr>
      <w:r w:rsidRPr="001F2A4D">
        <w:rPr>
          <w:rFonts w:ascii="Times New Roman" w:hAnsi="Times New Roman"/>
          <w:sz w:val="24"/>
          <w:szCs w:val="24"/>
          <w:lang w:val="kk-KZ"/>
        </w:rPr>
        <w:t>1.Ғылымның пәні мен міндеттері</w:t>
      </w:r>
    </w:p>
    <w:p w:rsidR="001F2A4D" w:rsidRPr="001F2A4D" w:rsidRDefault="001F2A4D" w:rsidP="001F2A4D">
      <w:pPr>
        <w:framePr w:hSpace="180" w:wrap="around" w:vAnchor="text" w:hAnchor="text" w:y="1"/>
        <w:pBdr>
          <w:bar w:val="single" w:sz="4" w:color="auto"/>
        </w:pBdr>
        <w:spacing w:after="0" w:line="240" w:lineRule="auto"/>
        <w:suppressOverlap/>
        <w:jc w:val="both"/>
        <w:rPr>
          <w:rFonts w:ascii="Times New Roman" w:hAnsi="Times New Roman"/>
          <w:sz w:val="24"/>
          <w:szCs w:val="24"/>
          <w:lang w:val="kk-KZ"/>
        </w:rPr>
      </w:pPr>
      <w:r w:rsidRPr="001F2A4D">
        <w:rPr>
          <w:rFonts w:ascii="Times New Roman" w:hAnsi="Times New Roman"/>
          <w:sz w:val="24"/>
          <w:szCs w:val="24"/>
          <w:lang w:val="kk-KZ"/>
        </w:rPr>
        <w:t>2. Аграрлық қайта құрулардың бағыттары, мақсаты мен принциптері</w:t>
      </w:r>
    </w:p>
    <w:p w:rsidR="001F2A4D" w:rsidRPr="001F2A4D" w:rsidRDefault="001F2A4D" w:rsidP="001F2A4D">
      <w:pPr>
        <w:framePr w:hSpace="180" w:wrap="around" w:vAnchor="text" w:hAnchor="text" w:y="1"/>
        <w:pBdr>
          <w:bar w:val="single" w:sz="4" w:color="auto"/>
        </w:pBdr>
        <w:spacing w:after="0" w:line="240" w:lineRule="auto"/>
        <w:suppressOverlap/>
        <w:jc w:val="both"/>
        <w:rPr>
          <w:rFonts w:ascii="Times New Roman" w:hAnsi="Times New Roman"/>
          <w:sz w:val="24"/>
          <w:szCs w:val="24"/>
          <w:lang w:val="kk-KZ"/>
        </w:rPr>
      </w:pPr>
      <w:r w:rsidRPr="001F2A4D">
        <w:rPr>
          <w:rFonts w:ascii="Times New Roman" w:hAnsi="Times New Roman"/>
          <w:sz w:val="24"/>
          <w:szCs w:val="24"/>
          <w:lang w:val="kk-KZ"/>
        </w:rPr>
        <w:t>3.Агроөнекәсіп кешенінің құрылымы, құрамы мен түсінігі</w:t>
      </w:r>
    </w:p>
    <w:p w:rsidR="001F2A4D" w:rsidRPr="001F2A4D" w:rsidRDefault="001F2A4D" w:rsidP="001F2A4D">
      <w:pPr>
        <w:framePr w:hSpace="180" w:wrap="around" w:vAnchor="text" w:hAnchor="text" w:y="1"/>
        <w:pBdr>
          <w:bar w:val="single" w:sz="4" w:color="auto"/>
        </w:pBdr>
        <w:spacing w:after="0" w:line="240" w:lineRule="auto"/>
        <w:suppressOverlap/>
        <w:jc w:val="both"/>
        <w:rPr>
          <w:rFonts w:ascii="Times New Roman" w:hAnsi="Times New Roman"/>
          <w:sz w:val="24"/>
          <w:szCs w:val="24"/>
          <w:lang w:val="kk-KZ"/>
        </w:rPr>
      </w:pPr>
      <w:r w:rsidRPr="001F2A4D">
        <w:rPr>
          <w:rFonts w:ascii="Times New Roman" w:hAnsi="Times New Roman"/>
          <w:sz w:val="24"/>
          <w:szCs w:val="24"/>
          <w:lang w:val="kk-KZ"/>
        </w:rPr>
        <w:t>4.АӨК ерекшеліктері мен халықшаруашылығындағы маңызы</w:t>
      </w:r>
    </w:p>
    <w:p w:rsidR="001F2A4D" w:rsidRDefault="001F2A4D" w:rsidP="001F2A4D">
      <w:pPr>
        <w:spacing w:after="0" w:line="240" w:lineRule="auto"/>
        <w:jc w:val="both"/>
        <w:rPr>
          <w:rFonts w:ascii="Times New Roman" w:hAnsi="Times New Roman"/>
          <w:sz w:val="24"/>
          <w:szCs w:val="24"/>
          <w:lang w:val="kk-KZ"/>
        </w:rPr>
      </w:pPr>
      <w:r w:rsidRPr="001F2A4D">
        <w:rPr>
          <w:rFonts w:ascii="Times New Roman" w:hAnsi="Times New Roman"/>
          <w:sz w:val="24"/>
          <w:szCs w:val="24"/>
          <w:lang w:val="kk-KZ"/>
        </w:rPr>
        <w:t>5. Ауылшаруашылық өнімдерін болжау мен жоспарлау және мемлекет қажеттіліктері үшін ауылшаруашылық өнімдерін жеткізу</w:t>
      </w:r>
    </w:p>
    <w:p w:rsidR="001F2A4D" w:rsidRPr="00E45F2A" w:rsidRDefault="001F2A4D" w:rsidP="001F2A4D">
      <w:pPr>
        <w:spacing w:after="0" w:line="240" w:lineRule="auto"/>
        <w:ind w:firstLine="709"/>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Бақылау сұрақтары:</w:t>
      </w:r>
    </w:p>
    <w:p w:rsidR="001F2A4D" w:rsidRDefault="000D1399" w:rsidP="000D1399">
      <w:pPr>
        <w:pStyle w:val="af"/>
        <w:numPr>
          <w:ilvl w:val="0"/>
          <w:numId w:val="87"/>
        </w:numPr>
        <w:tabs>
          <w:tab w:val="left" w:pos="284"/>
        </w:tabs>
        <w:spacing w:after="0" w:line="240" w:lineRule="auto"/>
        <w:ind w:left="0" w:firstLine="0"/>
        <w:jc w:val="both"/>
        <w:rPr>
          <w:rFonts w:ascii="Times New Roman" w:hAnsi="Times New Roman"/>
          <w:sz w:val="24"/>
          <w:szCs w:val="24"/>
          <w:lang w:val="kk-KZ"/>
        </w:rPr>
      </w:pPr>
      <w:r>
        <w:rPr>
          <w:rFonts w:ascii="Times New Roman" w:hAnsi="Times New Roman"/>
          <w:sz w:val="24"/>
          <w:szCs w:val="24"/>
          <w:lang w:val="kk-KZ"/>
        </w:rPr>
        <w:t>Ауыл шаруашылығы экономикасы және оның міндеттері</w:t>
      </w:r>
    </w:p>
    <w:p w:rsidR="000D1399" w:rsidRDefault="000D1399" w:rsidP="000D1399">
      <w:pPr>
        <w:pStyle w:val="af"/>
        <w:numPr>
          <w:ilvl w:val="0"/>
          <w:numId w:val="87"/>
        </w:numPr>
        <w:tabs>
          <w:tab w:val="left" w:pos="284"/>
        </w:tabs>
        <w:spacing w:after="0" w:line="240" w:lineRule="auto"/>
        <w:ind w:left="0" w:firstLine="0"/>
        <w:jc w:val="both"/>
        <w:rPr>
          <w:rFonts w:ascii="Times New Roman" w:hAnsi="Times New Roman"/>
          <w:sz w:val="24"/>
          <w:szCs w:val="24"/>
          <w:lang w:val="kk-KZ"/>
        </w:rPr>
      </w:pPr>
      <w:r>
        <w:rPr>
          <w:rFonts w:ascii="Times New Roman" w:hAnsi="Times New Roman"/>
          <w:sz w:val="24"/>
          <w:szCs w:val="24"/>
          <w:lang w:val="kk-KZ"/>
        </w:rPr>
        <w:t>ҚР АӨК ерекшеліктері</w:t>
      </w:r>
    </w:p>
    <w:p w:rsidR="000D1399" w:rsidRDefault="000D1399" w:rsidP="000D1399">
      <w:pPr>
        <w:pStyle w:val="af"/>
        <w:numPr>
          <w:ilvl w:val="0"/>
          <w:numId w:val="87"/>
        </w:numPr>
        <w:tabs>
          <w:tab w:val="left" w:pos="284"/>
        </w:tabs>
        <w:spacing w:after="0" w:line="240" w:lineRule="auto"/>
        <w:ind w:left="0" w:firstLine="0"/>
        <w:jc w:val="both"/>
        <w:rPr>
          <w:rFonts w:ascii="Times New Roman" w:hAnsi="Times New Roman"/>
          <w:sz w:val="24"/>
          <w:szCs w:val="24"/>
          <w:lang w:val="kk-KZ"/>
        </w:rPr>
      </w:pPr>
      <w:r>
        <w:rPr>
          <w:rFonts w:ascii="Times New Roman" w:hAnsi="Times New Roman"/>
          <w:sz w:val="24"/>
          <w:szCs w:val="24"/>
          <w:lang w:val="kk-KZ"/>
        </w:rPr>
        <w:t>Ауылшаруашылық өндірісіндегі маусымдық түсінігі</w:t>
      </w:r>
    </w:p>
    <w:p w:rsidR="000D1399" w:rsidRDefault="000D1399" w:rsidP="000D1399">
      <w:pPr>
        <w:pStyle w:val="af"/>
        <w:numPr>
          <w:ilvl w:val="0"/>
          <w:numId w:val="87"/>
        </w:numPr>
        <w:tabs>
          <w:tab w:val="left" w:pos="284"/>
        </w:tabs>
        <w:spacing w:after="0" w:line="240" w:lineRule="auto"/>
        <w:ind w:left="0" w:firstLine="0"/>
        <w:jc w:val="both"/>
        <w:rPr>
          <w:rFonts w:ascii="Times New Roman" w:hAnsi="Times New Roman"/>
          <w:sz w:val="24"/>
          <w:szCs w:val="24"/>
          <w:lang w:val="kk-KZ"/>
        </w:rPr>
      </w:pPr>
      <w:r>
        <w:rPr>
          <w:rFonts w:ascii="Times New Roman" w:hAnsi="Times New Roman"/>
          <w:sz w:val="24"/>
          <w:szCs w:val="24"/>
          <w:lang w:val="kk-KZ"/>
        </w:rPr>
        <w:t>Аграрлы реформаның негізгі мақсаты, қағидалары мен бағыттары</w:t>
      </w:r>
    </w:p>
    <w:p w:rsidR="000D1399" w:rsidRPr="00A245EB" w:rsidRDefault="000D1399" w:rsidP="000D1399">
      <w:pPr>
        <w:pStyle w:val="af"/>
        <w:spacing w:after="0" w:line="240" w:lineRule="auto"/>
        <w:jc w:val="both"/>
        <w:rPr>
          <w:rFonts w:ascii="Times New Roman" w:hAnsi="Times New Roman"/>
          <w:i/>
          <w:sz w:val="24"/>
          <w:szCs w:val="24"/>
          <w:lang w:val="kk-KZ"/>
        </w:rPr>
      </w:pPr>
    </w:p>
    <w:p w:rsidR="00A245EB" w:rsidRPr="00A245EB" w:rsidRDefault="00A245EB" w:rsidP="00A245EB">
      <w:pPr>
        <w:framePr w:hSpace="180" w:wrap="around" w:vAnchor="text" w:hAnchor="text" w:y="1"/>
        <w:pBdr>
          <w:bar w:val="single" w:sz="4" w:color="auto"/>
        </w:pBdr>
        <w:tabs>
          <w:tab w:val="left" w:pos="1384"/>
        </w:tabs>
        <w:spacing w:after="0" w:line="240" w:lineRule="auto"/>
        <w:suppressOverlap/>
        <w:jc w:val="both"/>
        <w:rPr>
          <w:rFonts w:ascii="Times New Roman" w:hAnsi="Times New Roman"/>
          <w:b/>
          <w:i/>
          <w:sz w:val="24"/>
          <w:szCs w:val="24"/>
          <w:lang w:val="kk-KZ"/>
        </w:rPr>
      </w:pPr>
      <w:r w:rsidRPr="00A245EB">
        <w:rPr>
          <w:rFonts w:ascii="Times New Roman" w:hAnsi="Times New Roman"/>
          <w:b/>
          <w:i/>
          <w:sz w:val="24"/>
          <w:szCs w:val="24"/>
          <w:lang w:val="kk-KZ"/>
        </w:rPr>
        <w:t xml:space="preserve">15 тақырып. </w:t>
      </w:r>
      <w:r w:rsidRPr="00A245EB">
        <w:rPr>
          <w:i/>
          <w:sz w:val="24"/>
          <w:szCs w:val="24"/>
          <w:lang w:val="kk-KZ"/>
        </w:rPr>
        <w:t xml:space="preserve"> </w:t>
      </w:r>
      <w:r w:rsidRPr="00A245EB">
        <w:rPr>
          <w:rFonts w:ascii="Times New Roman" w:hAnsi="Times New Roman"/>
          <w:b/>
          <w:i/>
          <w:sz w:val="24"/>
          <w:szCs w:val="24"/>
          <w:lang w:val="kk-KZ"/>
        </w:rPr>
        <w:t>Табиғатты қорғау қызметтерін басқару</w:t>
      </w:r>
    </w:p>
    <w:p w:rsidR="00AF78AE" w:rsidRPr="00AF78AE" w:rsidRDefault="00A245EB" w:rsidP="00AF78AE">
      <w:pPr>
        <w:framePr w:hSpace="180" w:wrap="around" w:vAnchor="text" w:hAnchor="text" w:y="1"/>
        <w:spacing w:after="0" w:line="240" w:lineRule="auto"/>
        <w:ind w:firstLine="360"/>
        <w:suppressOverlap/>
        <w:jc w:val="both"/>
        <w:rPr>
          <w:rFonts w:ascii="Times New Roman" w:hAnsi="Times New Roman" w:cs="Times New Roman"/>
          <w:sz w:val="24"/>
          <w:szCs w:val="24"/>
          <w:lang w:val="kk-KZ"/>
        </w:rPr>
      </w:pPr>
      <w:r w:rsidRPr="00AF78AE">
        <w:rPr>
          <w:rFonts w:ascii="Times New Roman" w:hAnsi="Times New Roman"/>
          <w:sz w:val="24"/>
          <w:szCs w:val="24"/>
          <w:lang w:val="kk-KZ"/>
        </w:rPr>
        <w:t xml:space="preserve">  </w:t>
      </w:r>
      <w:r w:rsidR="00AF78AE" w:rsidRPr="00AF78AE">
        <w:rPr>
          <w:rFonts w:ascii="Times New Roman" w:hAnsi="Times New Roman" w:cs="Times New Roman"/>
          <w:b/>
          <w:sz w:val="24"/>
          <w:szCs w:val="24"/>
          <w:lang w:val="kk-KZ"/>
        </w:rPr>
        <w:t xml:space="preserve">Семинар сабағын өткізу түрі: </w:t>
      </w:r>
      <w:r w:rsidR="00AF78AE" w:rsidRPr="00AF78AE">
        <w:rPr>
          <w:rFonts w:ascii="Times New Roman" w:hAnsi="Times New Roman" w:cs="Times New Roman"/>
          <w:sz w:val="24"/>
          <w:szCs w:val="24"/>
          <w:lang w:val="kk-KZ"/>
        </w:rPr>
        <w:t>семинар-қорытынды/проблеманы баяндау</w:t>
      </w:r>
    </w:p>
    <w:p w:rsidR="00AF78AE" w:rsidRPr="00AF78AE" w:rsidRDefault="00AF78AE" w:rsidP="00AF78AE">
      <w:pPr>
        <w:framePr w:hSpace="180" w:wrap="around" w:vAnchor="text" w:hAnchor="text" w:y="1"/>
        <w:tabs>
          <w:tab w:val="num" w:pos="-142"/>
        </w:tabs>
        <w:spacing w:after="0" w:line="240" w:lineRule="auto"/>
        <w:suppressOverlap/>
        <w:jc w:val="both"/>
        <w:rPr>
          <w:rFonts w:ascii="Times New Roman" w:hAnsi="Times New Roman" w:cs="Times New Roman"/>
          <w:sz w:val="24"/>
          <w:szCs w:val="24"/>
          <w:lang w:val="kk-KZ"/>
        </w:rPr>
      </w:pPr>
      <w:r w:rsidRPr="00AF78AE">
        <w:rPr>
          <w:rFonts w:ascii="Times New Roman" w:hAnsi="Times New Roman" w:cs="Times New Roman"/>
          <w:sz w:val="24"/>
          <w:szCs w:val="24"/>
          <w:lang w:val="kk-KZ"/>
        </w:rPr>
        <w:tab/>
        <w:t xml:space="preserve">Оқытудың проблеманы баяндау әдісі-бұл проблемалы сұрақтар қою, проблемены шешу, шешудің ғылыми жолдарын іздену, проблемалық ситуация туғызатын танымдық сұрақтар қою арқылы жұмысты жүргізіп баяндау болып табылады. Студенттер проблемалық сұрақтарды өз бетінше шешуге қалыптасу, проблемены көруге, өзбетінше тапқан, шешкен дәлелін құрастыру, қорытынды шығару, яғни студент материалды өз бетінше және оқытушымен бірлесе отырып ізденудің мәнін ашады. </w:t>
      </w:r>
    </w:p>
    <w:p w:rsidR="00AF78AE" w:rsidRPr="00E45F2A" w:rsidRDefault="00AF78AE" w:rsidP="00AF78AE">
      <w:pPr>
        <w:framePr w:hSpace="180" w:wrap="around" w:vAnchor="text" w:hAnchor="text" w:y="1"/>
        <w:spacing w:after="0" w:line="240" w:lineRule="auto"/>
        <w:ind w:firstLine="360"/>
        <w:suppressOverlap/>
        <w:jc w:val="center"/>
        <w:rPr>
          <w:rFonts w:ascii="Times New Roman" w:hAnsi="Times New Roman" w:cs="Times New Roman"/>
          <w:b/>
          <w:sz w:val="24"/>
          <w:szCs w:val="24"/>
          <w:lang w:val="kk-KZ"/>
        </w:rPr>
      </w:pPr>
      <w:r w:rsidRPr="00E45F2A">
        <w:rPr>
          <w:rFonts w:ascii="Times New Roman" w:hAnsi="Times New Roman" w:cs="Times New Roman"/>
          <w:b/>
          <w:sz w:val="24"/>
          <w:szCs w:val="24"/>
          <w:lang w:val="kk-KZ"/>
        </w:rPr>
        <w:t>Тақырыптың қысқаша мазмұны:</w:t>
      </w:r>
    </w:p>
    <w:p w:rsidR="00A245EB" w:rsidRPr="00AF78AE" w:rsidRDefault="00A245EB" w:rsidP="00A245EB">
      <w:pPr>
        <w:framePr w:hSpace="180" w:wrap="around" w:vAnchor="text" w:hAnchor="text" w:y="1"/>
        <w:pBdr>
          <w:bar w:val="single" w:sz="4" w:color="auto"/>
        </w:pBdr>
        <w:spacing w:after="0" w:line="240" w:lineRule="auto"/>
        <w:suppressOverlap/>
        <w:jc w:val="both"/>
        <w:rPr>
          <w:rFonts w:ascii="Times New Roman" w:hAnsi="Times New Roman"/>
          <w:sz w:val="24"/>
          <w:szCs w:val="24"/>
          <w:lang w:val="kk-KZ"/>
        </w:rPr>
      </w:pPr>
      <w:r w:rsidRPr="00AF78AE">
        <w:rPr>
          <w:rFonts w:ascii="Times New Roman" w:hAnsi="Times New Roman"/>
          <w:sz w:val="24"/>
          <w:szCs w:val="24"/>
          <w:lang w:val="kk-KZ"/>
        </w:rPr>
        <w:t>1.</w:t>
      </w:r>
      <w:r w:rsidRPr="00AF78AE">
        <w:rPr>
          <w:sz w:val="24"/>
          <w:szCs w:val="24"/>
          <w:lang w:val="kk-KZ"/>
        </w:rPr>
        <w:t xml:space="preserve"> </w:t>
      </w:r>
      <w:r w:rsidRPr="00AF78AE">
        <w:rPr>
          <w:rFonts w:ascii="Times New Roman" w:hAnsi="Times New Roman"/>
          <w:sz w:val="24"/>
          <w:szCs w:val="24"/>
          <w:lang w:val="kk-KZ"/>
        </w:rPr>
        <w:t>Қазіргі заманғы табиғатты пайдалану мәселелері</w:t>
      </w:r>
    </w:p>
    <w:p w:rsidR="00A245EB" w:rsidRPr="00AF78AE" w:rsidRDefault="00A245EB" w:rsidP="00A245EB">
      <w:pPr>
        <w:framePr w:hSpace="180" w:wrap="around" w:vAnchor="text" w:hAnchor="text" w:y="1"/>
        <w:pBdr>
          <w:bar w:val="single" w:sz="4" w:color="auto"/>
        </w:pBdr>
        <w:spacing w:after="0" w:line="240" w:lineRule="auto"/>
        <w:suppressOverlap/>
        <w:jc w:val="both"/>
        <w:rPr>
          <w:rFonts w:ascii="Times New Roman" w:hAnsi="Times New Roman"/>
          <w:sz w:val="24"/>
          <w:szCs w:val="24"/>
          <w:lang w:val="kk-KZ"/>
        </w:rPr>
      </w:pPr>
      <w:r w:rsidRPr="00AF78AE">
        <w:rPr>
          <w:rFonts w:ascii="Times New Roman" w:hAnsi="Times New Roman"/>
          <w:sz w:val="24"/>
          <w:szCs w:val="24"/>
          <w:lang w:val="kk-KZ"/>
        </w:rPr>
        <w:t>2. Қазақстанның табиғи ресурстары</w:t>
      </w:r>
    </w:p>
    <w:p w:rsidR="00A245EB" w:rsidRPr="00AF78AE" w:rsidRDefault="00A245EB" w:rsidP="00A245EB">
      <w:pPr>
        <w:framePr w:hSpace="180" w:wrap="around" w:vAnchor="text" w:hAnchor="text" w:y="1"/>
        <w:pBdr>
          <w:bar w:val="single" w:sz="4" w:color="auto"/>
        </w:pBdr>
        <w:spacing w:after="0" w:line="240" w:lineRule="auto"/>
        <w:suppressOverlap/>
        <w:jc w:val="both"/>
        <w:rPr>
          <w:rFonts w:ascii="Times New Roman" w:hAnsi="Times New Roman"/>
          <w:sz w:val="24"/>
          <w:szCs w:val="24"/>
          <w:lang w:val="kk-KZ"/>
        </w:rPr>
      </w:pPr>
      <w:r w:rsidRPr="00AF78AE">
        <w:rPr>
          <w:rFonts w:ascii="Times New Roman" w:hAnsi="Times New Roman"/>
          <w:sz w:val="24"/>
          <w:szCs w:val="24"/>
          <w:lang w:val="kk-KZ"/>
        </w:rPr>
        <w:t>3. Табиғатты пайдалану процесіндегі негізгі бағыттар мен ұғымдар</w:t>
      </w:r>
    </w:p>
    <w:p w:rsidR="00A245EB" w:rsidRPr="00AF78AE" w:rsidRDefault="00A245EB" w:rsidP="00A245EB">
      <w:pPr>
        <w:framePr w:hSpace="180" w:wrap="around" w:vAnchor="text" w:hAnchor="text" w:y="1"/>
        <w:pBdr>
          <w:bar w:val="single" w:sz="4" w:color="auto"/>
        </w:pBdr>
        <w:spacing w:after="0" w:line="240" w:lineRule="auto"/>
        <w:suppressOverlap/>
        <w:jc w:val="both"/>
        <w:rPr>
          <w:rFonts w:ascii="Times New Roman" w:hAnsi="Times New Roman"/>
          <w:sz w:val="24"/>
          <w:szCs w:val="24"/>
          <w:lang w:val="kk-KZ"/>
        </w:rPr>
      </w:pPr>
      <w:r w:rsidRPr="00AF78AE">
        <w:rPr>
          <w:rFonts w:ascii="Times New Roman" w:hAnsi="Times New Roman"/>
          <w:sz w:val="24"/>
          <w:szCs w:val="24"/>
          <w:lang w:val="kk-KZ"/>
        </w:rPr>
        <w:t>4. Табиғатты пайдалануды мемлекеттің жоспарлауы</w:t>
      </w:r>
    </w:p>
    <w:p w:rsidR="001F2A4D" w:rsidRPr="00AF78AE" w:rsidRDefault="00A245EB" w:rsidP="00A245EB">
      <w:pPr>
        <w:spacing w:after="0" w:line="240" w:lineRule="auto"/>
        <w:jc w:val="both"/>
        <w:rPr>
          <w:rFonts w:ascii="Times New Roman" w:hAnsi="Times New Roman" w:cs="Times New Roman"/>
          <w:sz w:val="24"/>
          <w:szCs w:val="24"/>
          <w:lang w:val="kk-KZ"/>
        </w:rPr>
      </w:pPr>
      <w:r w:rsidRPr="00AF78AE">
        <w:rPr>
          <w:rFonts w:ascii="Times New Roman" w:hAnsi="Times New Roman"/>
          <w:sz w:val="24"/>
          <w:szCs w:val="24"/>
          <w:lang w:val="kk-KZ"/>
        </w:rPr>
        <w:t>5.Табиғи ресурстарды пайдалану көрсеткіштері мен экономикалық бағалау</w:t>
      </w:r>
    </w:p>
    <w:p w:rsidR="00AF78AE" w:rsidRDefault="00AF78AE" w:rsidP="00AF78AE">
      <w:pPr>
        <w:spacing w:after="0" w:line="240" w:lineRule="auto"/>
        <w:ind w:firstLine="709"/>
        <w:jc w:val="center"/>
        <w:rPr>
          <w:rFonts w:ascii="Times New Roman" w:hAnsi="Times New Roman" w:cs="Times New Roman"/>
          <w:b/>
          <w:sz w:val="24"/>
          <w:szCs w:val="24"/>
          <w:lang w:val="en-US"/>
        </w:rPr>
      </w:pPr>
      <w:r w:rsidRPr="00E45F2A">
        <w:rPr>
          <w:rFonts w:ascii="Times New Roman" w:hAnsi="Times New Roman" w:cs="Times New Roman"/>
          <w:b/>
          <w:sz w:val="24"/>
          <w:szCs w:val="24"/>
          <w:lang w:val="kk-KZ"/>
        </w:rPr>
        <w:t>Бақылау сұрақтары:</w:t>
      </w:r>
    </w:p>
    <w:p w:rsidR="00346B99" w:rsidRPr="00346B99" w:rsidRDefault="00346B99" w:rsidP="00346B99">
      <w:pPr>
        <w:pStyle w:val="af"/>
        <w:numPr>
          <w:ilvl w:val="0"/>
          <w:numId w:val="88"/>
        </w:numPr>
        <w:tabs>
          <w:tab w:val="left" w:pos="284"/>
        </w:tabs>
        <w:spacing w:after="0" w:line="240" w:lineRule="auto"/>
        <w:ind w:left="0" w:firstLine="0"/>
        <w:rPr>
          <w:rFonts w:ascii="Times New Roman" w:hAnsi="Times New Roman"/>
          <w:sz w:val="24"/>
          <w:szCs w:val="24"/>
          <w:lang w:val="kk-KZ"/>
        </w:rPr>
      </w:pPr>
      <w:r w:rsidRPr="00346B99">
        <w:rPr>
          <w:rFonts w:ascii="Times New Roman" w:hAnsi="Times New Roman"/>
          <w:sz w:val="24"/>
          <w:szCs w:val="24"/>
          <w:lang w:val="kk-KZ"/>
        </w:rPr>
        <w:t>Табиғаттыпайдаланудың қазіргі таңдағы мәселелері</w:t>
      </w:r>
    </w:p>
    <w:p w:rsidR="00346B99" w:rsidRPr="00346B99" w:rsidRDefault="00346B99" w:rsidP="00346B99">
      <w:pPr>
        <w:pStyle w:val="af"/>
        <w:numPr>
          <w:ilvl w:val="0"/>
          <w:numId w:val="88"/>
        </w:numPr>
        <w:tabs>
          <w:tab w:val="left" w:pos="284"/>
        </w:tabs>
        <w:spacing w:after="0" w:line="240" w:lineRule="auto"/>
        <w:ind w:left="0" w:firstLine="0"/>
        <w:rPr>
          <w:rFonts w:ascii="Times New Roman" w:hAnsi="Times New Roman"/>
          <w:sz w:val="24"/>
          <w:szCs w:val="24"/>
          <w:lang w:val="kk-KZ"/>
        </w:rPr>
      </w:pPr>
      <w:r w:rsidRPr="00346B99">
        <w:rPr>
          <w:rFonts w:ascii="Times New Roman" w:hAnsi="Times New Roman"/>
          <w:sz w:val="24"/>
          <w:szCs w:val="24"/>
          <w:lang w:val="kk-KZ"/>
        </w:rPr>
        <w:t>Қазақстанның табиғи ресурстары</w:t>
      </w:r>
    </w:p>
    <w:p w:rsidR="00346B99" w:rsidRPr="00346B99" w:rsidRDefault="00346B99" w:rsidP="00346B99">
      <w:pPr>
        <w:pStyle w:val="af"/>
        <w:numPr>
          <w:ilvl w:val="0"/>
          <w:numId w:val="88"/>
        </w:numPr>
        <w:tabs>
          <w:tab w:val="left" w:pos="284"/>
        </w:tabs>
        <w:spacing w:after="0" w:line="240" w:lineRule="auto"/>
        <w:ind w:left="0" w:firstLine="0"/>
        <w:rPr>
          <w:rFonts w:ascii="Times New Roman" w:hAnsi="Times New Roman"/>
          <w:sz w:val="24"/>
          <w:szCs w:val="24"/>
          <w:lang w:val="kk-KZ"/>
        </w:rPr>
      </w:pPr>
      <w:r w:rsidRPr="00346B99">
        <w:rPr>
          <w:rFonts w:ascii="Times New Roman" w:hAnsi="Times New Roman"/>
          <w:sz w:val="24"/>
          <w:szCs w:val="24"/>
          <w:lang w:val="kk-KZ"/>
        </w:rPr>
        <w:t>Табиғатты пайдалану үрдісіндегі негізгі түсініктер мен бағыттар</w:t>
      </w:r>
    </w:p>
    <w:p w:rsidR="00E45F2A" w:rsidRDefault="00346B99" w:rsidP="003F799E">
      <w:pPr>
        <w:pStyle w:val="af"/>
        <w:numPr>
          <w:ilvl w:val="0"/>
          <w:numId w:val="88"/>
        </w:numPr>
        <w:tabs>
          <w:tab w:val="left" w:pos="284"/>
        </w:tabs>
        <w:spacing w:after="0" w:line="240" w:lineRule="auto"/>
        <w:ind w:left="0" w:firstLine="0"/>
        <w:rPr>
          <w:rFonts w:ascii="Times New Roman" w:hAnsi="Times New Roman"/>
          <w:sz w:val="24"/>
          <w:szCs w:val="24"/>
          <w:lang w:val="kk-KZ"/>
        </w:rPr>
      </w:pPr>
      <w:r w:rsidRPr="00346B99">
        <w:rPr>
          <w:rFonts w:ascii="Times New Roman" w:hAnsi="Times New Roman"/>
          <w:sz w:val="24"/>
          <w:szCs w:val="24"/>
          <w:lang w:val="kk-KZ"/>
        </w:rPr>
        <w:t>Табиғатты пайдалануды мемлекеттік жоспарлау</w:t>
      </w:r>
    </w:p>
    <w:p w:rsidR="003F799E" w:rsidRPr="003F799E" w:rsidRDefault="003F799E" w:rsidP="003F799E">
      <w:pPr>
        <w:pStyle w:val="af"/>
        <w:tabs>
          <w:tab w:val="left" w:pos="284"/>
        </w:tabs>
        <w:spacing w:after="0" w:line="240" w:lineRule="auto"/>
        <w:ind w:left="0"/>
        <w:rPr>
          <w:rFonts w:ascii="Times New Roman" w:hAnsi="Times New Roman"/>
          <w:sz w:val="24"/>
          <w:szCs w:val="24"/>
          <w:lang w:val="kk-KZ"/>
        </w:rPr>
      </w:pPr>
    </w:p>
    <w:p w:rsidR="00E45F2A" w:rsidRPr="00E45F2A" w:rsidRDefault="00E45F2A" w:rsidP="00E45F2A">
      <w:pPr>
        <w:pStyle w:val="af"/>
        <w:spacing w:after="0" w:line="240" w:lineRule="auto"/>
        <w:ind w:left="0" w:firstLine="567"/>
        <w:jc w:val="center"/>
        <w:rPr>
          <w:rFonts w:ascii="Times New Roman" w:hAnsi="Times New Roman"/>
          <w:b/>
          <w:sz w:val="24"/>
          <w:szCs w:val="24"/>
          <w:lang w:val="kk-KZ"/>
        </w:rPr>
      </w:pPr>
      <w:r w:rsidRPr="00E45F2A">
        <w:rPr>
          <w:rFonts w:ascii="Times New Roman" w:hAnsi="Times New Roman"/>
          <w:b/>
          <w:sz w:val="24"/>
          <w:szCs w:val="24"/>
          <w:lang w:val="kk-KZ"/>
        </w:rPr>
        <w:t>Талқылауға арналған жағдайлар</w:t>
      </w:r>
    </w:p>
    <w:p w:rsidR="00E45F2A" w:rsidRPr="00E45F2A" w:rsidRDefault="00E45F2A" w:rsidP="00E45F2A">
      <w:pPr>
        <w:pStyle w:val="af"/>
        <w:spacing w:after="0" w:line="240" w:lineRule="auto"/>
        <w:ind w:left="0" w:firstLine="567"/>
        <w:jc w:val="both"/>
        <w:rPr>
          <w:rFonts w:ascii="Times New Roman" w:hAnsi="Times New Roman"/>
          <w:sz w:val="24"/>
          <w:szCs w:val="24"/>
          <w:lang w:val="kk-KZ"/>
        </w:rPr>
      </w:pPr>
    </w:p>
    <w:p w:rsidR="00E45F2A" w:rsidRPr="00E45F2A" w:rsidRDefault="00E45F2A" w:rsidP="00E45F2A">
      <w:pPr>
        <w:pStyle w:val="af"/>
        <w:spacing w:after="0" w:line="240" w:lineRule="auto"/>
        <w:ind w:left="0" w:firstLine="567"/>
        <w:jc w:val="both"/>
        <w:rPr>
          <w:rFonts w:ascii="Times New Roman" w:hAnsi="Times New Roman"/>
          <w:b/>
          <w:i/>
          <w:sz w:val="24"/>
          <w:szCs w:val="24"/>
          <w:lang w:val="kk-KZ"/>
        </w:rPr>
      </w:pPr>
      <w:r w:rsidRPr="00E45F2A">
        <w:rPr>
          <w:rFonts w:ascii="Times New Roman" w:hAnsi="Times New Roman"/>
          <w:b/>
          <w:i/>
          <w:sz w:val="24"/>
          <w:szCs w:val="24"/>
          <w:lang w:val="kk-KZ"/>
        </w:rPr>
        <w:t>1-жағдай</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       "Страйк" атты лазерлік дискілерді жасап шығаратын фирма әлемдік нарықта беделді орын алды. Бұл компния тәжірибесі мол жұмысшылары мен жақсы мамандарды жинаған. Шығарылатын лазерлік дискілердің сапалық сертификатты бұл тауардың сапасына кепілдік береді. Компания көп жылдан бері тұрақты жұмыс атқарып келеді және жақсы жабдықтарды қолдану арқысында еңбек өнімділігі жылдан-жылға жоғарылап келген болатын. Бұл компанияның бастығы жаңа өткізу арналарын іздестіру мен бәсеклестік қабілетін арттыру мақсатында өз өнімдерін неғұрлым аз шығындарды жұмсап, өткізу көлемін ұлғайтпақшы. Бірақ жаңа технологиялық процестің алға жылжуы құрал-жабдықтардың моральді тозуына алып келеді, ал жаңа техникамен мамандар жұмыс істей алады. Сонымен қатар оларды үйрету үшін қосымша уақыт қажет болады, яғни заңсыз </w:t>
      </w:r>
      <w:r w:rsidRPr="00E45F2A">
        <w:rPr>
          <w:rFonts w:ascii="Times New Roman" w:hAnsi="Times New Roman" w:cs="Times New Roman"/>
          <w:sz w:val="24"/>
          <w:szCs w:val="24"/>
          <w:lang w:val="kk-KZ"/>
        </w:rPr>
        <w:lastRenderedPageBreak/>
        <w:t>осы компанияның тауарының көшірмесін жасайтын бәсекелестер "Страйк" фирмасын нарықтан шығарып тастауға мүмкіндігі жеткілікті болады.</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 </w:t>
      </w:r>
      <w:r w:rsidRPr="00E45F2A">
        <w:rPr>
          <w:rFonts w:ascii="Times New Roman" w:hAnsi="Times New Roman" w:cs="Times New Roman"/>
          <w:sz w:val="24"/>
          <w:szCs w:val="24"/>
          <w:lang w:val="kk-KZ"/>
        </w:rPr>
        <w:br/>
        <w:t xml:space="preserve">      Технологиясы жақсы дамыған мемлекеттерде тұрақты тұтынушыларын тапқан фирма сол мемлекеттерде өз филиалдарын ашу арқылы тұтынушыларға тікелей жеткізетін болады. Бірақ заңсыз фирмалар (бәсекклестер) санының көбеюі және шығарған өнімедрінің төмен сапасы сұраныстың күрт төмендеуіне әкеледі. </w:t>
      </w:r>
    </w:p>
    <w:p w:rsidR="00E45F2A" w:rsidRPr="00E45F2A" w:rsidRDefault="00E45F2A" w:rsidP="00E45F2A">
      <w:pPr>
        <w:spacing w:after="0" w:line="240" w:lineRule="auto"/>
        <w:jc w:val="both"/>
        <w:rPr>
          <w:rFonts w:ascii="Times New Roman" w:hAnsi="Times New Roman" w:cs="Times New Roman"/>
          <w:bCs/>
          <w:i/>
          <w:sz w:val="24"/>
          <w:szCs w:val="24"/>
          <w:lang w:val="kk-KZ"/>
        </w:rPr>
      </w:pPr>
      <w:r w:rsidRPr="00E45F2A">
        <w:rPr>
          <w:rFonts w:ascii="Times New Roman" w:hAnsi="Times New Roman" w:cs="Times New Roman"/>
          <w:bCs/>
          <w:i/>
          <w:sz w:val="24"/>
          <w:szCs w:val="24"/>
          <w:lang w:val="kk-KZ"/>
        </w:rPr>
        <w:t>Келесі сұрақтарға жауап беріңіз:</w:t>
      </w:r>
    </w:p>
    <w:p w:rsidR="00E45F2A" w:rsidRPr="00E45F2A" w:rsidRDefault="00E45F2A" w:rsidP="00E45F2A">
      <w:pPr>
        <w:spacing w:after="0" w:line="240" w:lineRule="auto"/>
        <w:jc w:val="both"/>
        <w:rPr>
          <w:rFonts w:ascii="Times New Roman" w:hAnsi="Times New Roman" w:cs="Times New Roman"/>
          <w:bCs/>
          <w:i/>
          <w:sz w:val="24"/>
          <w:szCs w:val="24"/>
          <w:lang w:val="kk-KZ"/>
        </w:rPr>
      </w:pPr>
      <w:r w:rsidRPr="00E45F2A">
        <w:rPr>
          <w:rFonts w:ascii="Times New Roman" w:hAnsi="Times New Roman" w:cs="Times New Roman"/>
          <w:sz w:val="24"/>
          <w:szCs w:val="24"/>
          <w:lang w:val="kk-KZ"/>
        </w:rPr>
        <w:t>1. Компанияның күшті жақтары қандай?</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2. Қандай факторлар фирманы төмен тартады?</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3. Тауарды тиімді өткзу тәсілдері?</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4. Сұранымның төмендеу себептерін атаңыз?</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5. Өз ұсынысыңыз.</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br/>
        <w:t xml:space="preserve">         </w:t>
      </w:r>
      <w:r w:rsidRPr="00E45F2A">
        <w:rPr>
          <w:rFonts w:ascii="Times New Roman" w:hAnsi="Times New Roman" w:cs="Times New Roman"/>
          <w:b/>
          <w:i/>
          <w:sz w:val="24"/>
          <w:szCs w:val="24"/>
          <w:lang w:val="kk-KZ"/>
        </w:rPr>
        <w:t>2-жағдай</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         Атақты американдық менеджер Ли Якоко әр уақытта "Форт Моторс" және "Крайслер" көлік құрылтайшы компаниясының басшысы ол үлкен пайда дәрежесіне. Ол өзінің әйгілі кітабында "Менеджер карьерасы" былай жазған: "Мен бұл корпарацияға келгенде көліктердің шығыны мен пайдасының нәтижесі бір вице президенттің қолында болдым"</w:t>
      </w:r>
      <w:r w:rsidRPr="00E45F2A">
        <w:rPr>
          <w:rFonts w:ascii="Times New Roman" w:hAnsi="Times New Roman" w:cs="Times New Roman"/>
          <w:sz w:val="24"/>
          <w:szCs w:val="24"/>
          <w:lang w:val="kk-KZ"/>
        </w:rPr>
        <w:br/>
        <w:t xml:space="preserve">        Маған бұл ұнамады, себебі: еңбек қысымы мен әртүрлі функция дәрежесінде жұмыс істеп отырдық, оған қоса екі облыстын дәрежесі бір - бірімен ешқандай байланыс ұстамады.</w:t>
      </w:r>
    </w:p>
    <w:p w:rsidR="00E45F2A" w:rsidRPr="00E45F2A" w:rsidRDefault="00E45F2A" w:rsidP="00E45F2A">
      <w:pPr>
        <w:spacing w:after="0" w:line="240" w:lineRule="auto"/>
        <w:jc w:val="both"/>
        <w:rPr>
          <w:rFonts w:ascii="Times New Roman" w:hAnsi="Times New Roman" w:cs="Times New Roman"/>
          <w:b/>
          <w:bCs/>
          <w:sz w:val="24"/>
          <w:szCs w:val="24"/>
          <w:lang w:val="kk-KZ"/>
        </w:rPr>
      </w:pPr>
      <w:r w:rsidRPr="00E45F2A">
        <w:rPr>
          <w:rFonts w:ascii="Times New Roman" w:hAnsi="Times New Roman" w:cs="Times New Roman"/>
          <w:sz w:val="24"/>
          <w:szCs w:val="24"/>
          <w:lang w:val="kk-KZ"/>
        </w:rPr>
        <w:t xml:space="preserve">        Өндірушілер ешқандай пайдаға қызықпай көлік жасады және оларды зауыттың алаңыны шығарды, сонымен қатар оны біреулер ұнататынына сенді. Соның нәтижесінде үлкен қаржы стресіне әкеліп соқты.</w:t>
      </w:r>
      <w:r w:rsidRPr="00E45F2A">
        <w:rPr>
          <w:rFonts w:ascii="Times New Roman" w:hAnsi="Times New Roman" w:cs="Times New Roman"/>
          <w:sz w:val="24"/>
          <w:szCs w:val="24"/>
          <w:lang w:val="kk-KZ"/>
        </w:rPr>
        <w:br/>
        <w:t xml:space="preserve">       Ли Якоко өндірушілердің өткізетін өнімдерінің схемалары өзгертуді ойлайды: "Жаңа жүйе бойынша корпарацияның әр диллерлерге бөледі". Олар бірге қосылып диллерлердің дайындығын бір ай ішінде ұйымдастырады. Содан кейін ғана тұтынушыларға екі ай ішінде тауарды өндіріп береді. Біз диллерден тұрақты сұраныс алып, оларды негізгі көлік өндірушілердің графигіне қосады. </w:t>
      </w:r>
      <w:r w:rsidRPr="00E45F2A">
        <w:rPr>
          <w:rFonts w:ascii="Times New Roman" w:hAnsi="Times New Roman" w:cs="Times New Roman"/>
          <w:sz w:val="24"/>
          <w:szCs w:val="24"/>
          <w:lang w:val="kk-KZ"/>
        </w:rPr>
        <w:br/>
      </w:r>
      <w:proofErr w:type="spellStart"/>
      <w:r w:rsidRPr="00E45F2A">
        <w:rPr>
          <w:rFonts w:ascii="Times New Roman" w:hAnsi="Times New Roman" w:cs="Times New Roman"/>
          <w:bCs/>
          <w:i/>
          <w:sz w:val="24"/>
          <w:szCs w:val="24"/>
        </w:rPr>
        <w:t>Келесі</w:t>
      </w:r>
      <w:proofErr w:type="spellEnd"/>
      <w:r w:rsidRPr="00E45F2A">
        <w:rPr>
          <w:rFonts w:ascii="Times New Roman" w:hAnsi="Times New Roman" w:cs="Times New Roman"/>
          <w:bCs/>
          <w:i/>
          <w:sz w:val="24"/>
          <w:szCs w:val="24"/>
        </w:rPr>
        <w:t xml:space="preserve"> сұрақ</w:t>
      </w:r>
      <w:proofErr w:type="gramStart"/>
      <w:r w:rsidRPr="00E45F2A">
        <w:rPr>
          <w:rFonts w:ascii="Times New Roman" w:hAnsi="Times New Roman" w:cs="Times New Roman"/>
          <w:bCs/>
          <w:i/>
          <w:sz w:val="24"/>
          <w:szCs w:val="24"/>
        </w:rPr>
        <w:t>тар</w:t>
      </w:r>
      <w:proofErr w:type="gramEnd"/>
      <w:r w:rsidRPr="00E45F2A">
        <w:rPr>
          <w:rFonts w:ascii="Times New Roman" w:hAnsi="Times New Roman" w:cs="Times New Roman"/>
          <w:bCs/>
          <w:i/>
          <w:sz w:val="24"/>
          <w:szCs w:val="24"/>
        </w:rPr>
        <w:t xml:space="preserve">ға </w:t>
      </w:r>
      <w:proofErr w:type="spellStart"/>
      <w:r w:rsidRPr="00E45F2A">
        <w:rPr>
          <w:rFonts w:ascii="Times New Roman" w:hAnsi="Times New Roman" w:cs="Times New Roman"/>
          <w:bCs/>
          <w:i/>
          <w:sz w:val="24"/>
          <w:szCs w:val="24"/>
        </w:rPr>
        <w:t>жауап</w:t>
      </w:r>
      <w:proofErr w:type="spellEnd"/>
      <w:r w:rsidRPr="00E45F2A">
        <w:rPr>
          <w:rFonts w:ascii="Times New Roman" w:hAnsi="Times New Roman" w:cs="Times New Roman"/>
          <w:bCs/>
          <w:i/>
          <w:sz w:val="24"/>
          <w:szCs w:val="24"/>
        </w:rPr>
        <w:t xml:space="preserve"> беріңіз:</w:t>
      </w:r>
    </w:p>
    <w:p w:rsidR="00E45F2A" w:rsidRPr="00E45F2A" w:rsidRDefault="00E45F2A" w:rsidP="00AB1398">
      <w:pPr>
        <w:numPr>
          <w:ilvl w:val="0"/>
          <w:numId w:val="55"/>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Сіз Ли Якокның көзқарасын дұрыс әлде бұрыс деп ойлайсызба?</w:t>
      </w:r>
    </w:p>
    <w:p w:rsidR="00E45F2A" w:rsidRPr="00E45F2A" w:rsidRDefault="00E45F2A" w:rsidP="00AB1398">
      <w:pPr>
        <w:numPr>
          <w:ilvl w:val="0"/>
          <w:numId w:val="55"/>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Сіздің ойыңызша өндірілетін өнімнің схемасында қандай жетіспеушілктер бар?</w:t>
      </w:r>
    </w:p>
    <w:p w:rsidR="00E45F2A" w:rsidRPr="00E45F2A" w:rsidRDefault="00E45F2A" w:rsidP="00AB1398">
      <w:pPr>
        <w:numPr>
          <w:ilvl w:val="0"/>
          <w:numId w:val="55"/>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Ресейдің деңгейі бойынша өзіңіздің анологиялық ситуацияңызды бірнеше нұсқау бойынша ұсыныңыз?</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b/>
          <w:bCs/>
          <w:sz w:val="24"/>
          <w:szCs w:val="24"/>
          <w:lang w:val="kk-KZ"/>
        </w:rPr>
        <w:t xml:space="preserve"> </w:t>
      </w:r>
      <w:r w:rsidRPr="00E45F2A">
        <w:rPr>
          <w:rFonts w:ascii="Times New Roman" w:hAnsi="Times New Roman" w:cs="Times New Roman"/>
          <w:sz w:val="24"/>
          <w:szCs w:val="24"/>
          <w:lang w:val="kk-KZ"/>
        </w:rPr>
        <w:br/>
      </w:r>
      <w:r w:rsidRPr="00E45F2A">
        <w:rPr>
          <w:rFonts w:ascii="Times New Roman" w:hAnsi="Times New Roman" w:cs="Times New Roman"/>
          <w:b/>
          <w:i/>
          <w:sz w:val="24"/>
          <w:szCs w:val="24"/>
          <w:lang w:val="kk-KZ"/>
        </w:rPr>
        <w:t xml:space="preserve">       3-жағдай</w:t>
      </w:r>
      <w:r w:rsidRPr="00E45F2A">
        <w:rPr>
          <w:rFonts w:ascii="Times New Roman" w:hAnsi="Times New Roman" w:cs="Times New Roman"/>
          <w:sz w:val="24"/>
          <w:szCs w:val="24"/>
          <w:lang w:val="kk-KZ"/>
        </w:rPr>
        <w:br/>
        <w:t xml:space="preserve">       "Ирландский дом" мәскеулік дүкен тұтынушыларға жоғары мәдени дәрежеде қызмет көрсететін кәсіпорындардың бірі болып табылады.</w:t>
      </w:r>
      <w:r w:rsidRPr="00E45F2A">
        <w:rPr>
          <w:rFonts w:ascii="Times New Roman" w:hAnsi="Times New Roman" w:cs="Times New Roman"/>
          <w:sz w:val="24"/>
          <w:szCs w:val="24"/>
          <w:lang w:val="kk-KZ"/>
        </w:rPr>
        <w:br/>
        <w:t>Дүкенге жұмысшылар белгілі бір ережелермен жұмыс істейді.</w:t>
      </w:r>
    </w:p>
    <w:p w:rsidR="00E45F2A" w:rsidRPr="00E45F2A" w:rsidRDefault="00E45F2A" w:rsidP="00AB1398">
      <w:pPr>
        <w:numPr>
          <w:ilvl w:val="0"/>
          <w:numId w:val="56"/>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Барлық сатушылар күлімдеп жүріп, сатып алушылармен инабатты болуы қажет.</w:t>
      </w:r>
    </w:p>
    <w:p w:rsidR="00E45F2A" w:rsidRPr="00E45F2A" w:rsidRDefault="00E45F2A" w:rsidP="00AB1398">
      <w:pPr>
        <w:numPr>
          <w:ilvl w:val="0"/>
          <w:numId w:val="56"/>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lang w:val="kk-KZ"/>
        </w:rPr>
        <w:t xml:space="preserve">Сатушы қандай да бөлімде жұмыс істесе де тауардың сипаты мен артықшылығын және өз тауары жайлы жақсы білу қажет. Ол таарды сатып және өз тауары жайлы жақсы білу қажет. </w:t>
      </w:r>
      <w:proofErr w:type="spellStart"/>
      <w:r w:rsidRPr="00E45F2A">
        <w:rPr>
          <w:rFonts w:ascii="Times New Roman" w:hAnsi="Times New Roman" w:cs="Times New Roman"/>
          <w:sz w:val="24"/>
          <w:szCs w:val="24"/>
        </w:rPr>
        <w:t>Ол</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тауарды</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сатып</w:t>
      </w:r>
      <w:proofErr w:type="spellEnd"/>
      <w:r w:rsidRPr="00E45F2A">
        <w:rPr>
          <w:rFonts w:ascii="Times New Roman" w:hAnsi="Times New Roman" w:cs="Times New Roman"/>
          <w:sz w:val="24"/>
          <w:szCs w:val="24"/>
        </w:rPr>
        <w:t xml:space="preserve"> және оны өткізе де </w:t>
      </w:r>
      <w:proofErr w:type="spellStart"/>
      <w:r w:rsidRPr="00E45F2A">
        <w:rPr>
          <w:rFonts w:ascii="Times New Roman" w:hAnsi="Times New Roman" w:cs="Times New Roman"/>
          <w:sz w:val="24"/>
          <w:szCs w:val="24"/>
        </w:rPr>
        <w:t>білу</w:t>
      </w:r>
      <w:proofErr w:type="spellEnd"/>
      <w:r w:rsidRPr="00E45F2A">
        <w:rPr>
          <w:rFonts w:ascii="Times New Roman" w:hAnsi="Times New Roman" w:cs="Times New Roman"/>
          <w:sz w:val="24"/>
          <w:szCs w:val="24"/>
        </w:rPr>
        <w:t xml:space="preserve"> қажет.</w:t>
      </w:r>
    </w:p>
    <w:p w:rsidR="00E45F2A" w:rsidRPr="00E45F2A" w:rsidRDefault="00E45F2A" w:rsidP="00AB1398">
      <w:pPr>
        <w:numPr>
          <w:ilvl w:val="0"/>
          <w:numId w:val="56"/>
        </w:numPr>
        <w:spacing w:after="0" w:line="240" w:lineRule="auto"/>
        <w:jc w:val="both"/>
        <w:rPr>
          <w:rFonts w:ascii="Times New Roman" w:hAnsi="Times New Roman" w:cs="Times New Roman"/>
          <w:sz w:val="24"/>
          <w:szCs w:val="24"/>
        </w:rPr>
      </w:pPr>
      <w:proofErr w:type="spellStart"/>
      <w:r w:rsidRPr="00E45F2A">
        <w:rPr>
          <w:rFonts w:ascii="Times New Roman" w:hAnsi="Times New Roman" w:cs="Times New Roman"/>
          <w:sz w:val="24"/>
          <w:szCs w:val="24"/>
        </w:rPr>
        <w:t>Егер</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сатып</w:t>
      </w:r>
      <w:proofErr w:type="spellEnd"/>
      <w:r w:rsidRPr="00E45F2A">
        <w:rPr>
          <w:rFonts w:ascii="Times New Roman" w:hAnsi="Times New Roman" w:cs="Times New Roman"/>
          <w:sz w:val="24"/>
          <w:szCs w:val="24"/>
        </w:rPr>
        <w:t xml:space="preserve"> алушыға қажет </w:t>
      </w:r>
      <w:proofErr w:type="spellStart"/>
      <w:r w:rsidRPr="00E45F2A">
        <w:rPr>
          <w:rFonts w:ascii="Times New Roman" w:hAnsi="Times New Roman" w:cs="Times New Roman"/>
          <w:sz w:val="24"/>
          <w:szCs w:val="24"/>
        </w:rPr>
        <w:t>тауар</w:t>
      </w:r>
      <w:proofErr w:type="spellEnd"/>
      <w:r w:rsidRPr="00E45F2A">
        <w:rPr>
          <w:rFonts w:ascii="Times New Roman" w:hAnsi="Times New Roman" w:cs="Times New Roman"/>
          <w:sz w:val="24"/>
          <w:szCs w:val="24"/>
        </w:rPr>
        <w:t xml:space="preserve"> дүкенде </w:t>
      </w:r>
      <w:proofErr w:type="spellStart"/>
      <w:r w:rsidRPr="00E45F2A">
        <w:rPr>
          <w:rFonts w:ascii="Times New Roman" w:hAnsi="Times New Roman" w:cs="Times New Roman"/>
          <w:sz w:val="24"/>
          <w:szCs w:val="24"/>
        </w:rPr>
        <w:t>жеткіліксіз</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болса</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онда</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сатушы</w:t>
      </w:r>
      <w:proofErr w:type="spellEnd"/>
      <w:r w:rsidRPr="00E45F2A">
        <w:rPr>
          <w:rFonts w:ascii="Times New Roman" w:hAnsi="Times New Roman" w:cs="Times New Roman"/>
          <w:sz w:val="24"/>
          <w:szCs w:val="24"/>
        </w:rPr>
        <w:t xml:space="preserve"> оған басқа </w:t>
      </w:r>
      <w:proofErr w:type="spellStart"/>
      <w:r w:rsidRPr="00E45F2A">
        <w:rPr>
          <w:rFonts w:ascii="Times New Roman" w:hAnsi="Times New Roman" w:cs="Times New Roman"/>
          <w:sz w:val="24"/>
          <w:szCs w:val="24"/>
        </w:rPr>
        <w:t>тауарды</w:t>
      </w:r>
      <w:proofErr w:type="spellEnd"/>
      <w:r w:rsidRPr="00E45F2A">
        <w:rPr>
          <w:rFonts w:ascii="Times New Roman" w:hAnsi="Times New Roman" w:cs="Times New Roman"/>
          <w:sz w:val="24"/>
          <w:szCs w:val="24"/>
        </w:rPr>
        <w:t xml:space="preserve"> ұсына </w:t>
      </w:r>
      <w:proofErr w:type="spellStart"/>
      <w:r w:rsidRPr="00E45F2A">
        <w:rPr>
          <w:rFonts w:ascii="Times New Roman" w:hAnsi="Times New Roman" w:cs="Times New Roman"/>
          <w:sz w:val="24"/>
          <w:szCs w:val="24"/>
        </w:rPr>
        <w:t>білу</w:t>
      </w:r>
      <w:proofErr w:type="spellEnd"/>
      <w:r w:rsidRPr="00E45F2A">
        <w:rPr>
          <w:rFonts w:ascii="Times New Roman" w:hAnsi="Times New Roman" w:cs="Times New Roman"/>
          <w:sz w:val="24"/>
          <w:szCs w:val="24"/>
        </w:rPr>
        <w:t xml:space="preserve"> қажет жә</w:t>
      </w:r>
      <w:proofErr w:type="gramStart"/>
      <w:r w:rsidRPr="00E45F2A">
        <w:rPr>
          <w:rFonts w:ascii="Times New Roman" w:hAnsi="Times New Roman" w:cs="Times New Roman"/>
          <w:sz w:val="24"/>
          <w:szCs w:val="24"/>
        </w:rPr>
        <w:t xml:space="preserve">не </w:t>
      </w:r>
      <w:proofErr w:type="spellStart"/>
      <w:r w:rsidRPr="00E45F2A">
        <w:rPr>
          <w:rFonts w:ascii="Times New Roman" w:hAnsi="Times New Roman" w:cs="Times New Roman"/>
          <w:sz w:val="24"/>
          <w:szCs w:val="24"/>
        </w:rPr>
        <w:t>ол</w:t>
      </w:r>
      <w:proofErr w:type="spellEnd"/>
      <w:proofErr w:type="gram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тауар</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сатып</w:t>
      </w:r>
      <w:proofErr w:type="spellEnd"/>
      <w:r w:rsidRPr="00E45F2A">
        <w:rPr>
          <w:rFonts w:ascii="Times New Roman" w:hAnsi="Times New Roman" w:cs="Times New Roman"/>
          <w:sz w:val="24"/>
          <w:szCs w:val="24"/>
        </w:rPr>
        <w:t xml:space="preserve"> алушының көңілінен шығуы </w:t>
      </w:r>
      <w:proofErr w:type="spellStart"/>
      <w:r w:rsidRPr="00E45F2A">
        <w:rPr>
          <w:rFonts w:ascii="Times New Roman" w:hAnsi="Times New Roman" w:cs="Times New Roman"/>
          <w:sz w:val="24"/>
          <w:szCs w:val="24"/>
        </w:rPr>
        <w:t>тиіс</w:t>
      </w:r>
      <w:proofErr w:type="spellEnd"/>
      <w:r w:rsidRPr="00E45F2A">
        <w:rPr>
          <w:rFonts w:ascii="Times New Roman" w:hAnsi="Times New Roman" w:cs="Times New Roman"/>
          <w:sz w:val="24"/>
          <w:szCs w:val="24"/>
        </w:rPr>
        <w:t>.</w:t>
      </w:r>
    </w:p>
    <w:p w:rsidR="00E45F2A" w:rsidRPr="00E45F2A" w:rsidRDefault="00E45F2A" w:rsidP="00AB1398">
      <w:pPr>
        <w:numPr>
          <w:ilvl w:val="0"/>
          <w:numId w:val="56"/>
        </w:numPr>
        <w:spacing w:after="0" w:line="240" w:lineRule="auto"/>
        <w:jc w:val="both"/>
        <w:rPr>
          <w:rFonts w:ascii="Times New Roman" w:hAnsi="Times New Roman" w:cs="Times New Roman"/>
          <w:sz w:val="24"/>
          <w:szCs w:val="24"/>
        </w:rPr>
      </w:pPr>
      <w:proofErr w:type="spellStart"/>
      <w:r w:rsidRPr="00E45F2A">
        <w:rPr>
          <w:rFonts w:ascii="Times New Roman" w:hAnsi="Times New Roman" w:cs="Times New Roman"/>
          <w:sz w:val="24"/>
          <w:szCs w:val="24"/>
        </w:rPr>
        <w:t>Егер</w:t>
      </w:r>
      <w:proofErr w:type="spellEnd"/>
      <w:r w:rsidRPr="00E45F2A">
        <w:rPr>
          <w:rFonts w:ascii="Times New Roman" w:hAnsi="Times New Roman" w:cs="Times New Roman"/>
          <w:sz w:val="24"/>
          <w:szCs w:val="24"/>
        </w:rPr>
        <w:t xml:space="preserve"> де </w:t>
      </w:r>
      <w:proofErr w:type="spellStart"/>
      <w:r w:rsidRPr="00E45F2A">
        <w:rPr>
          <w:rFonts w:ascii="Times New Roman" w:hAnsi="Times New Roman" w:cs="Times New Roman"/>
          <w:sz w:val="24"/>
          <w:szCs w:val="24"/>
        </w:rPr>
        <w:t>сатып</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алушы</w:t>
      </w:r>
      <w:proofErr w:type="spellEnd"/>
      <w:r w:rsidRPr="00E45F2A">
        <w:rPr>
          <w:rFonts w:ascii="Times New Roman" w:hAnsi="Times New Roman" w:cs="Times New Roman"/>
          <w:sz w:val="24"/>
          <w:szCs w:val="24"/>
        </w:rPr>
        <w:t xml:space="preserve"> дөрекі сөйлесе, </w:t>
      </w:r>
      <w:proofErr w:type="spellStart"/>
      <w:r w:rsidRPr="00E45F2A">
        <w:rPr>
          <w:rFonts w:ascii="Times New Roman" w:hAnsi="Times New Roman" w:cs="Times New Roman"/>
          <w:sz w:val="24"/>
          <w:szCs w:val="24"/>
        </w:rPr>
        <w:t>онда</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сатушы</w:t>
      </w:r>
      <w:proofErr w:type="spellEnd"/>
      <w:r w:rsidRPr="00E45F2A">
        <w:rPr>
          <w:rFonts w:ascii="Times New Roman" w:hAnsi="Times New Roman" w:cs="Times New Roman"/>
          <w:sz w:val="24"/>
          <w:szCs w:val="24"/>
        </w:rPr>
        <w:t xml:space="preserve"> күлімдеп </w:t>
      </w:r>
      <w:proofErr w:type="spellStart"/>
      <w:r w:rsidRPr="00E45F2A">
        <w:rPr>
          <w:rFonts w:ascii="Times New Roman" w:hAnsi="Times New Roman" w:cs="Times New Roman"/>
          <w:sz w:val="24"/>
          <w:szCs w:val="24"/>
        </w:rPr>
        <w:t>жауап</w:t>
      </w:r>
      <w:proofErr w:type="spellEnd"/>
      <w:r w:rsidRPr="00E45F2A">
        <w:rPr>
          <w:rFonts w:ascii="Times New Roman" w:hAnsi="Times New Roman" w:cs="Times New Roman"/>
          <w:sz w:val="24"/>
          <w:szCs w:val="24"/>
        </w:rPr>
        <w:t xml:space="preserve"> қайтаруы </w:t>
      </w:r>
      <w:proofErr w:type="spellStart"/>
      <w:proofErr w:type="gramStart"/>
      <w:r w:rsidRPr="00E45F2A">
        <w:rPr>
          <w:rFonts w:ascii="Times New Roman" w:hAnsi="Times New Roman" w:cs="Times New Roman"/>
          <w:sz w:val="24"/>
          <w:szCs w:val="24"/>
        </w:rPr>
        <w:t>тиіс</w:t>
      </w:r>
      <w:proofErr w:type="spellEnd"/>
      <w:proofErr w:type="gram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Ешкім</w:t>
      </w:r>
      <w:proofErr w:type="spellEnd"/>
      <w:r w:rsidRPr="00E45F2A">
        <w:rPr>
          <w:rFonts w:ascii="Times New Roman" w:hAnsi="Times New Roman" w:cs="Times New Roman"/>
          <w:sz w:val="24"/>
          <w:szCs w:val="24"/>
        </w:rPr>
        <w:t xml:space="preserve"> де - </w:t>
      </w:r>
      <w:proofErr w:type="spellStart"/>
      <w:r w:rsidRPr="00E45F2A">
        <w:rPr>
          <w:rFonts w:ascii="Times New Roman" w:hAnsi="Times New Roman" w:cs="Times New Roman"/>
          <w:sz w:val="24"/>
          <w:szCs w:val="24"/>
        </w:rPr>
        <w:t>сатушы</w:t>
      </w:r>
      <w:proofErr w:type="spellEnd"/>
      <w:r w:rsidRPr="00E45F2A">
        <w:rPr>
          <w:rFonts w:ascii="Times New Roman" w:hAnsi="Times New Roman" w:cs="Times New Roman"/>
          <w:sz w:val="24"/>
          <w:szCs w:val="24"/>
        </w:rPr>
        <w:t xml:space="preserve"> да, </w:t>
      </w:r>
      <w:proofErr w:type="spellStart"/>
      <w:r w:rsidRPr="00E45F2A">
        <w:rPr>
          <w:rFonts w:ascii="Times New Roman" w:hAnsi="Times New Roman" w:cs="Times New Roman"/>
          <w:sz w:val="24"/>
          <w:szCs w:val="24"/>
        </w:rPr>
        <w:t>секцияны</w:t>
      </w:r>
      <w:proofErr w:type="spellEnd"/>
      <w:r w:rsidRPr="00E45F2A">
        <w:rPr>
          <w:rFonts w:ascii="Times New Roman" w:hAnsi="Times New Roman" w:cs="Times New Roman"/>
          <w:sz w:val="24"/>
          <w:szCs w:val="24"/>
        </w:rPr>
        <w:t xml:space="preserve"> меңгерушісі де, </w:t>
      </w:r>
      <w:proofErr w:type="spellStart"/>
      <w:r w:rsidRPr="00E45F2A">
        <w:rPr>
          <w:rFonts w:ascii="Times New Roman" w:hAnsi="Times New Roman" w:cs="Times New Roman"/>
          <w:sz w:val="24"/>
          <w:szCs w:val="24"/>
        </w:rPr>
        <w:t>басшы</w:t>
      </w:r>
      <w:proofErr w:type="spellEnd"/>
      <w:r w:rsidRPr="00E45F2A">
        <w:rPr>
          <w:rFonts w:ascii="Times New Roman" w:hAnsi="Times New Roman" w:cs="Times New Roman"/>
          <w:sz w:val="24"/>
          <w:szCs w:val="24"/>
        </w:rPr>
        <w:t xml:space="preserve"> да - дөрекілерге дөрекі </w:t>
      </w:r>
      <w:proofErr w:type="spellStart"/>
      <w:r w:rsidRPr="00E45F2A">
        <w:rPr>
          <w:rFonts w:ascii="Times New Roman" w:hAnsi="Times New Roman" w:cs="Times New Roman"/>
          <w:sz w:val="24"/>
          <w:szCs w:val="24"/>
        </w:rPr>
        <w:t>жауап</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бермеуі</w:t>
      </w:r>
      <w:proofErr w:type="spellEnd"/>
      <w:r w:rsidRPr="00E45F2A">
        <w:rPr>
          <w:rFonts w:ascii="Times New Roman" w:hAnsi="Times New Roman" w:cs="Times New Roman"/>
          <w:sz w:val="24"/>
          <w:szCs w:val="24"/>
        </w:rPr>
        <w:t xml:space="preserve"> қажет.</w:t>
      </w:r>
    </w:p>
    <w:p w:rsidR="00E45F2A" w:rsidRPr="00E45F2A" w:rsidRDefault="00E45F2A" w:rsidP="00E45F2A">
      <w:pPr>
        <w:spacing w:after="0" w:line="240" w:lineRule="auto"/>
        <w:jc w:val="both"/>
        <w:rPr>
          <w:rFonts w:ascii="Times New Roman" w:hAnsi="Times New Roman" w:cs="Times New Roman"/>
          <w:bCs/>
          <w:i/>
          <w:iCs/>
          <w:sz w:val="24"/>
          <w:szCs w:val="24"/>
          <w:lang w:val="kk-KZ"/>
        </w:rPr>
      </w:pPr>
      <w:proofErr w:type="spellStart"/>
      <w:r w:rsidRPr="00E45F2A">
        <w:rPr>
          <w:rFonts w:ascii="Times New Roman" w:hAnsi="Times New Roman" w:cs="Times New Roman"/>
          <w:bCs/>
          <w:i/>
          <w:iCs/>
          <w:sz w:val="24"/>
          <w:szCs w:val="24"/>
        </w:rPr>
        <w:t>Келесі</w:t>
      </w:r>
      <w:proofErr w:type="spellEnd"/>
      <w:r w:rsidRPr="00E45F2A">
        <w:rPr>
          <w:rFonts w:ascii="Times New Roman" w:hAnsi="Times New Roman" w:cs="Times New Roman"/>
          <w:bCs/>
          <w:i/>
          <w:iCs/>
          <w:sz w:val="24"/>
          <w:szCs w:val="24"/>
        </w:rPr>
        <w:t xml:space="preserve"> сұрақ</w:t>
      </w:r>
      <w:proofErr w:type="gramStart"/>
      <w:r w:rsidRPr="00E45F2A">
        <w:rPr>
          <w:rFonts w:ascii="Times New Roman" w:hAnsi="Times New Roman" w:cs="Times New Roman"/>
          <w:bCs/>
          <w:i/>
          <w:iCs/>
          <w:sz w:val="24"/>
          <w:szCs w:val="24"/>
        </w:rPr>
        <w:t>тар</w:t>
      </w:r>
      <w:proofErr w:type="gramEnd"/>
      <w:r w:rsidRPr="00E45F2A">
        <w:rPr>
          <w:rFonts w:ascii="Times New Roman" w:hAnsi="Times New Roman" w:cs="Times New Roman"/>
          <w:bCs/>
          <w:i/>
          <w:iCs/>
          <w:sz w:val="24"/>
          <w:szCs w:val="24"/>
        </w:rPr>
        <w:t xml:space="preserve">ға </w:t>
      </w:r>
      <w:proofErr w:type="spellStart"/>
      <w:r w:rsidRPr="00E45F2A">
        <w:rPr>
          <w:rFonts w:ascii="Times New Roman" w:hAnsi="Times New Roman" w:cs="Times New Roman"/>
          <w:bCs/>
          <w:i/>
          <w:iCs/>
          <w:sz w:val="24"/>
          <w:szCs w:val="24"/>
        </w:rPr>
        <w:t>жауап</w:t>
      </w:r>
      <w:proofErr w:type="spellEnd"/>
      <w:r w:rsidRPr="00E45F2A">
        <w:rPr>
          <w:rFonts w:ascii="Times New Roman" w:hAnsi="Times New Roman" w:cs="Times New Roman"/>
          <w:bCs/>
          <w:i/>
          <w:iCs/>
          <w:sz w:val="24"/>
          <w:szCs w:val="24"/>
        </w:rPr>
        <w:t xml:space="preserve"> беріңіз</w:t>
      </w:r>
    </w:p>
    <w:p w:rsidR="00E45F2A" w:rsidRPr="00E45F2A" w:rsidRDefault="00E45F2A" w:rsidP="00AB1398">
      <w:pPr>
        <w:numPr>
          <w:ilvl w:val="0"/>
          <w:numId w:val="78"/>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lastRenderedPageBreak/>
        <w:t xml:space="preserve">Дүкеннің жұмысының ерекше тәртібін атап көрсетіңіз </w:t>
      </w:r>
    </w:p>
    <w:p w:rsidR="00E45F2A" w:rsidRPr="00E45F2A" w:rsidRDefault="00E45F2A" w:rsidP="00AB1398">
      <w:pPr>
        <w:numPr>
          <w:ilvl w:val="0"/>
          <w:numId w:val="78"/>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Осы тәптіптің қосымша пунктерін қалыптастырыңыз.</w:t>
      </w:r>
    </w:p>
    <w:p w:rsidR="00E45F2A" w:rsidRPr="00E45F2A" w:rsidRDefault="00E45F2A" w:rsidP="00E45F2A">
      <w:pPr>
        <w:spacing w:after="0" w:line="240" w:lineRule="auto"/>
        <w:jc w:val="both"/>
        <w:rPr>
          <w:rFonts w:ascii="Times New Roman" w:hAnsi="Times New Roman" w:cs="Times New Roman"/>
          <w:sz w:val="24"/>
          <w:szCs w:val="24"/>
          <w:lang w:val="kk-KZ"/>
        </w:rPr>
      </w:pP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b/>
          <w:i/>
          <w:sz w:val="24"/>
          <w:szCs w:val="24"/>
          <w:lang w:val="kk-KZ"/>
        </w:rPr>
        <w:t xml:space="preserve">      4-жағдай</w:t>
      </w:r>
      <w:r w:rsidRPr="00E45F2A">
        <w:rPr>
          <w:rFonts w:ascii="Times New Roman" w:hAnsi="Times New Roman" w:cs="Times New Roman"/>
          <w:sz w:val="24"/>
          <w:szCs w:val="24"/>
          <w:lang w:val="kk-KZ"/>
        </w:rPr>
        <w:t xml:space="preserve"> </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      Қызметкерлерге жұмыс кезінде жұмыс жасату үшін нәтижелі әсер ететін қандай тәсіл деп ойлайсыз.</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rPr>
        <w:t xml:space="preserve">А) Мұнда жұмыс </w:t>
      </w:r>
      <w:proofErr w:type="gramStart"/>
      <w:r w:rsidRPr="00E45F2A">
        <w:rPr>
          <w:rFonts w:ascii="Times New Roman" w:hAnsi="Times New Roman" w:cs="Times New Roman"/>
          <w:sz w:val="24"/>
          <w:szCs w:val="24"/>
        </w:rPr>
        <w:t>жасату</w:t>
      </w:r>
      <w:proofErr w:type="gramEnd"/>
      <w:r w:rsidRPr="00E45F2A">
        <w:rPr>
          <w:rFonts w:ascii="Times New Roman" w:hAnsi="Times New Roman" w:cs="Times New Roman"/>
          <w:sz w:val="24"/>
          <w:szCs w:val="24"/>
        </w:rPr>
        <w:t xml:space="preserve">ға </w:t>
      </w:r>
      <w:proofErr w:type="spellStart"/>
      <w:r w:rsidRPr="00E45F2A">
        <w:rPr>
          <w:rFonts w:ascii="Times New Roman" w:hAnsi="Times New Roman" w:cs="Times New Roman"/>
          <w:sz w:val="24"/>
          <w:szCs w:val="24"/>
        </w:rPr>
        <w:t>сендіру</w:t>
      </w:r>
      <w:proofErr w:type="spellEnd"/>
      <w:r w:rsidRPr="00E45F2A">
        <w:rPr>
          <w:rFonts w:ascii="Times New Roman" w:hAnsi="Times New Roman" w:cs="Times New Roman"/>
          <w:sz w:val="24"/>
          <w:szCs w:val="24"/>
        </w:rPr>
        <w:t>.</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Б) Еріксіз түрде жасату</w:t>
      </w:r>
    </w:p>
    <w:p w:rsidR="00E45F2A" w:rsidRPr="00E45F2A" w:rsidRDefault="00E45F2A" w:rsidP="00E45F2A">
      <w:pPr>
        <w:spacing w:after="0" w:line="240" w:lineRule="auto"/>
        <w:jc w:val="both"/>
        <w:rPr>
          <w:rFonts w:ascii="Times New Roman" w:hAnsi="Times New Roman" w:cs="Times New Roman"/>
          <w:bCs/>
          <w:i/>
          <w:iCs/>
          <w:sz w:val="24"/>
          <w:szCs w:val="24"/>
          <w:lang w:val="kk-KZ"/>
        </w:rPr>
      </w:pPr>
      <w:r w:rsidRPr="00E45F2A">
        <w:rPr>
          <w:rFonts w:ascii="Times New Roman" w:hAnsi="Times New Roman" w:cs="Times New Roman"/>
          <w:bCs/>
          <w:i/>
          <w:iCs/>
          <w:sz w:val="24"/>
          <w:szCs w:val="24"/>
          <w:lang w:val="kk-KZ"/>
        </w:rPr>
        <w:t>Келесі сұрақтарға жауап беріңіз</w:t>
      </w:r>
    </w:p>
    <w:p w:rsidR="00E45F2A" w:rsidRPr="00E45F2A" w:rsidRDefault="00E45F2A" w:rsidP="00AB1398">
      <w:pPr>
        <w:numPr>
          <w:ilvl w:val="0"/>
          <w:numId w:val="79"/>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Сіздің мысалыңыздың күші қандай?</w:t>
      </w:r>
    </w:p>
    <w:p w:rsidR="00E45F2A" w:rsidRPr="00E45F2A" w:rsidRDefault="00E45F2A" w:rsidP="00AB1398">
      <w:pPr>
        <w:numPr>
          <w:ilvl w:val="0"/>
          <w:numId w:val="79"/>
        </w:numPr>
        <w:spacing w:after="0" w:line="240" w:lineRule="auto"/>
        <w:jc w:val="both"/>
        <w:rPr>
          <w:rFonts w:ascii="Times New Roman" w:hAnsi="Times New Roman" w:cs="Times New Roman"/>
          <w:bCs/>
          <w:i/>
          <w:iCs/>
          <w:sz w:val="24"/>
          <w:szCs w:val="24"/>
          <w:lang w:val="kk-KZ"/>
        </w:rPr>
      </w:pPr>
      <w:r w:rsidRPr="00E45F2A">
        <w:rPr>
          <w:rFonts w:ascii="Times New Roman" w:hAnsi="Times New Roman" w:cs="Times New Roman"/>
          <w:sz w:val="24"/>
          <w:szCs w:val="24"/>
          <w:lang w:val="kk-KZ"/>
        </w:rPr>
        <w:t xml:space="preserve">Қандай басқада әсер ететін тәсілдер кісіпорынға енгізуге болады? </w:t>
      </w:r>
    </w:p>
    <w:p w:rsidR="00E45F2A" w:rsidRPr="00E45F2A" w:rsidRDefault="00E45F2A" w:rsidP="00E45F2A">
      <w:pPr>
        <w:spacing w:after="0" w:line="240" w:lineRule="auto"/>
        <w:jc w:val="both"/>
        <w:rPr>
          <w:rFonts w:ascii="Times New Roman" w:hAnsi="Times New Roman" w:cs="Times New Roman"/>
          <w:sz w:val="24"/>
          <w:szCs w:val="24"/>
          <w:lang w:val="kk-KZ"/>
        </w:rPr>
      </w:pP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b/>
          <w:i/>
          <w:sz w:val="24"/>
          <w:szCs w:val="24"/>
          <w:lang w:val="kk-KZ"/>
        </w:rPr>
        <w:t xml:space="preserve">        5-жағдай</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       Әр бір менеджердің алдында негізгі мақсат болып әріптестерімен және клиенттерімен жақсы жұмыс істеу табылады.</w:t>
      </w:r>
    </w:p>
    <w:p w:rsidR="00E45F2A" w:rsidRPr="00E45F2A" w:rsidRDefault="00E45F2A" w:rsidP="00E45F2A">
      <w:pPr>
        <w:spacing w:after="0" w:line="240" w:lineRule="auto"/>
        <w:jc w:val="both"/>
        <w:rPr>
          <w:rFonts w:ascii="Times New Roman" w:hAnsi="Times New Roman" w:cs="Times New Roman"/>
          <w:bCs/>
          <w:i/>
          <w:iCs/>
          <w:sz w:val="24"/>
          <w:szCs w:val="24"/>
          <w:lang w:val="kk-KZ"/>
        </w:rPr>
      </w:pPr>
      <w:r w:rsidRPr="00E45F2A">
        <w:rPr>
          <w:rFonts w:ascii="Times New Roman" w:hAnsi="Times New Roman" w:cs="Times New Roman"/>
          <w:sz w:val="24"/>
          <w:szCs w:val="24"/>
          <w:lang w:val="kk-KZ"/>
        </w:rPr>
        <w:t>Мұнда келесі әдістерді қолдануға болады:</w:t>
      </w:r>
    </w:p>
    <w:p w:rsidR="00E45F2A" w:rsidRPr="00E45F2A" w:rsidRDefault="00E45F2A" w:rsidP="00AB1398">
      <w:pPr>
        <w:numPr>
          <w:ilvl w:val="0"/>
          <w:numId w:val="57"/>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Келіссөз кезінде сенімділік атмосферасын жасау</w:t>
      </w:r>
    </w:p>
    <w:p w:rsidR="00E45F2A" w:rsidRPr="00E45F2A" w:rsidRDefault="00E45F2A" w:rsidP="00AB1398">
      <w:pPr>
        <w:numPr>
          <w:ilvl w:val="0"/>
          <w:numId w:val="57"/>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Әріптесіңізді нақты проблемасы туралы айтуын өтіну. Бұл екінші жақтың позициясын анықтауға мүмкіндік береді.</w:t>
      </w:r>
    </w:p>
    <w:p w:rsidR="00E45F2A" w:rsidRPr="00E45F2A" w:rsidRDefault="00E45F2A" w:rsidP="00AB1398">
      <w:pPr>
        <w:numPr>
          <w:ilvl w:val="0"/>
          <w:numId w:val="57"/>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Әріптесіңізге жағдайды түсіну үшін, әңгіме барысында қысқаша, ойында қалатындай жалпылама қорытынды жасау.</w:t>
      </w:r>
    </w:p>
    <w:p w:rsidR="00E45F2A" w:rsidRPr="00E45F2A" w:rsidRDefault="00E45F2A" w:rsidP="00AB1398">
      <w:pPr>
        <w:numPr>
          <w:ilvl w:val="0"/>
          <w:numId w:val="57"/>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Әріптесіңізді творчествалық ойлауға бағыттау, мұнда проблема жан-жақты сипаттама алу үшін.</w:t>
      </w:r>
    </w:p>
    <w:p w:rsidR="00E45F2A" w:rsidRPr="00E45F2A" w:rsidRDefault="00E45F2A" w:rsidP="00AB1398">
      <w:pPr>
        <w:numPr>
          <w:ilvl w:val="0"/>
          <w:numId w:val="57"/>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Бұл жағдайда шешімді жедел қабылдауға әріптесіңізді сендіру керек</w:t>
      </w:r>
    </w:p>
    <w:p w:rsidR="00E45F2A" w:rsidRPr="00E45F2A" w:rsidRDefault="00E45F2A" w:rsidP="00AB1398">
      <w:pPr>
        <w:numPr>
          <w:ilvl w:val="0"/>
          <w:numId w:val="57"/>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Проблеманы шешуде өз шешіміңізді таңдау. Соның нәтжесінде клиент өз шешімін қабылдайды.</w:t>
      </w:r>
    </w:p>
    <w:p w:rsidR="00E45F2A" w:rsidRPr="00E45F2A" w:rsidRDefault="00E45F2A" w:rsidP="00E45F2A">
      <w:pPr>
        <w:spacing w:after="0" w:line="240" w:lineRule="auto"/>
        <w:jc w:val="both"/>
        <w:rPr>
          <w:rFonts w:ascii="Times New Roman" w:hAnsi="Times New Roman" w:cs="Times New Roman"/>
          <w:i/>
          <w:sz w:val="24"/>
          <w:szCs w:val="24"/>
          <w:lang w:val="kk-KZ"/>
        </w:rPr>
      </w:pPr>
      <w:proofErr w:type="gramStart"/>
      <w:r w:rsidRPr="00E45F2A">
        <w:rPr>
          <w:rFonts w:ascii="Times New Roman" w:hAnsi="Times New Roman" w:cs="Times New Roman"/>
          <w:bCs/>
          <w:i/>
          <w:sz w:val="24"/>
          <w:szCs w:val="24"/>
        </w:rPr>
        <w:t>Ба</w:t>
      </w:r>
      <w:proofErr w:type="gramEnd"/>
      <w:r w:rsidRPr="00E45F2A">
        <w:rPr>
          <w:rFonts w:ascii="Times New Roman" w:hAnsi="Times New Roman" w:cs="Times New Roman"/>
          <w:bCs/>
          <w:i/>
          <w:sz w:val="24"/>
          <w:szCs w:val="24"/>
        </w:rPr>
        <w:t>ға беріңіз</w:t>
      </w:r>
      <w:r w:rsidRPr="00E45F2A">
        <w:rPr>
          <w:rFonts w:ascii="Times New Roman" w:hAnsi="Times New Roman" w:cs="Times New Roman"/>
          <w:i/>
          <w:sz w:val="24"/>
          <w:szCs w:val="24"/>
        </w:rPr>
        <w:t>:</w:t>
      </w:r>
    </w:p>
    <w:p w:rsidR="00E45F2A" w:rsidRPr="00E45F2A" w:rsidRDefault="00E45F2A" w:rsidP="00AB1398">
      <w:pPr>
        <w:numPr>
          <w:ilvl w:val="0"/>
          <w:numId w:val="80"/>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Сіздің пікіріңізше ең тиімдісі қайсы?</w:t>
      </w:r>
    </w:p>
    <w:p w:rsidR="00E45F2A" w:rsidRPr="00E45F2A" w:rsidRDefault="00E45F2A" w:rsidP="00AB1398">
      <w:pPr>
        <w:numPr>
          <w:ilvl w:val="0"/>
          <w:numId w:val="80"/>
        </w:numPr>
        <w:spacing w:after="0" w:line="240" w:lineRule="auto"/>
        <w:jc w:val="both"/>
        <w:rPr>
          <w:rFonts w:ascii="Times New Roman" w:hAnsi="Times New Roman" w:cs="Times New Roman"/>
          <w:i/>
          <w:sz w:val="24"/>
          <w:szCs w:val="24"/>
          <w:lang w:val="kk-KZ"/>
        </w:rPr>
      </w:pPr>
      <w:r w:rsidRPr="00E45F2A">
        <w:rPr>
          <w:rFonts w:ascii="Times New Roman" w:hAnsi="Times New Roman" w:cs="Times New Roman"/>
          <w:sz w:val="24"/>
          <w:szCs w:val="24"/>
          <w:lang w:val="kk-KZ"/>
        </w:rPr>
        <w:t>Іскер келісімдерді тағы қандай шешімдер қабылдауға болады?</w:t>
      </w:r>
      <w:r w:rsidRPr="00E45F2A">
        <w:rPr>
          <w:rFonts w:ascii="Times New Roman" w:hAnsi="Times New Roman" w:cs="Times New Roman"/>
          <w:sz w:val="24"/>
          <w:szCs w:val="24"/>
          <w:lang w:val="kk-KZ"/>
        </w:rPr>
        <w:br/>
      </w:r>
      <w:r w:rsidRPr="00E45F2A">
        <w:rPr>
          <w:rFonts w:ascii="Times New Roman" w:hAnsi="Times New Roman" w:cs="Times New Roman"/>
          <w:sz w:val="24"/>
          <w:szCs w:val="24"/>
          <w:lang w:val="kk-KZ"/>
        </w:rPr>
        <w:br/>
      </w:r>
      <w:r w:rsidRPr="00E45F2A">
        <w:rPr>
          <w:rFonts w:ascii="Times New Roman" w:hAnsi="Times New Roman" w:cs="Times New Roman"/>
          <w:b/>
          <w:i/>
          <w:sz w:val="24"/>
          <w:szCs w:val="24"/>
          <w:lang w:val="kk-KZ"/>
        </w:rPr>
        <w:t xml:space="preserve">    6-жағдай</w:t>
      </w:r>
    </w:p>
    <w:p w:rsidR="00E45F2A" w:rsidRPr="00E45F2A" w:rsidRDefault="00E45F2A" w:rsidP="00E45F2A">
      <w:pPr>
        <w:spacing w:after="0" w:line="240" w:lineRule="auto"/>
        <w:ind w:left="360"/>
        <w:jc w:val="both"/>
        <w:rPr>
          <w:rFonts w:ascii="Times New Roman" w:hAnsi="Times New Roman" w:cs="Times New Roman"/>
          <w:i/>
          <w:sz w:val="24"/>
          <w:szCs w:val="24"/>
          <w:lang w:val="kk-KZ"/>
        </w:rPr>
      </w:pPr>
      <w:r w:rsidRPr="00E45F2A">
        <w:rPr>
          <w:rFonts w:ascii="Times New Roman" w:hAnsi="Times New Roman" w:cs="Times New Roman"/>
          <w:sz w:val="24"/>
          <w:szCs w:val="24"/>
          <w:lang w:val="kk-KZ"/>
        </w:rPr>
        <w:t xml:space="preserve">        Менеджер мақсаты - әр жұмыскерге, оның жұмысы өте маңызды, қызықты және кәсіпорынға керек кендігіне сендіру. Ұжымды моральдық климатты жақсарту үшін, жоғары нәтижелі еңбек жасауға, әр жұмыскердің дамуына келесі бағыттарды қолданады:</w:t>
      </w:r>
    </w:p>
    <w:p w:rsidR="00E45F2A" w:rsidRPr="00E45F2A" w:rsidRDefault="00E45F2A" w:rsidP="00AB1398">
      <w:pPr>
        <w:numPr>
          <w:ilvl w:val="0"/>
          <w:numId w:val="58"/>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Ұжымда бір-біріне сену, сыйлау және өзара құтқаруды қалыптастыру.</w:t>
      </w:r>
    </w:p>
    <w:p w:rsidR="00E45F2A" w:rsidRPr="00E45F2A" w:rsidRDefault="00E45F2A" w:rsidP="00AB1398">
      <w:pPr>
        <w:numPr>
          <w:ilvl w:val="0"/>
          <w:numId w:val="58"/>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Әр жұмыскерді қызықты перспективалық жұмыспен қамтамасыз ету, оның твоорчествалық дамуына әсрін көрсететін.</w:t>
      </w:r>
    </w:p>
    <w:p w:rsidR="00E45F2A" w:rsidRPr="00E45F2A" w:rsidRDefault="00E45F2A" w:rsidP="00AB1398">
      <w:pPr>
        <w:numPr>
          <w:ilvl w:val="0"/>
          <w:numId w:val="58"/>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Әр жұмыскердің алдына қиын бірақ орындалатын, нақты мақсатты қою.</w:t>
      </w:r>
    </w:p>
    <w:p w:rsidR="00E45F2A" w:rsidRPr="00E45F2A" w:rsidRDefault="00E45F2A" w:rsidP="00AB1398">
      <w:pPr>
        <w:numPr>
          <w:ilvl w:val="0"/>
          <w:numId w:val="58"/>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Жұмыскердің қызмет нәтижесінің үлесін анықтап, соған байланысты ынталандыру, әсіресе бастама және творчествасы үшін.</w:t>
      </w:r>
    </w:p>
    <w:p w:rsidR="00E45F2A" w:rsidRPr="00E45F2A" w:rsidRDefault="00E45F2A" w:rsidP="00AB1398">
      <w:pPr>
        <w:numPr>
          <w:ilvl w:val="0"/>
          <w:numId w:val="58"/>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Әр жұмыскердің потенциалын анықтау үшін жағдай жасау, қызмет бабында жылжуға бірдей жағдаймен қамтамасыз ету.</w:t>
      </w:r>
    </w:p>
    <w:p w:rsidR="00E45F2A" w:rsidRPr="00E45F2A" w:rsidRDefault="00E45F2A" w:rsidP="00AB1398">
      <w:pPr>
        <w:numPr>
          <w:ilvl w:val="0"/>
          <w:numId w:val="58"/>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Ұжымның бірлігіне, нышандығына және ұжымдылығына жағдай жасау.</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br/>
        <w:t xml:space="preserve">       Бірақ жоғарыда келтірілген жолдар - менеджменттің мүкішіліктерінің тек қана бір бөлігі. Экономиканың дамуындағы қазіргі этаптарының ерекшеліктеріне байланысты, әр жұмыскерді ынталандыру шаралар жүйесін ұсынамыз, мұнда жеткен нәтижелерін ескере отырып.</w:t>
      </w:r>
    </w:p>
    <w:p w:rsidR="00E45F2A" w:rsidRPr="00E45F2A" w:rsidRDefault="00E45F2A" w:rsidP="00E45F2A">
      <w:pPr>
        <w:spacing w:after="0" w:line="240" w:lineRule="auto"/>
        <w:jc w:val="both"/>
        <w:rPr>
          <w:rFonts w:ascii="Times New Roman" w:hAnsi="Times New Roman" w:cs="Times New Roman"/>
          <w:sz w:val="24"/>
          <w:szCs w:val="24"/>
          <w:lang w:val="kk-KZ"/>
        </w:rPr>
      </w:pP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b/>
          <w:i/>
          <w:sz w:val="24"/>
          <w:szCs w:val="24"/>
          <w:lang w:val="kk-KZ"/>
        </w:rPr>
        <w:lastRenderedPageBreak/>
        <w:t xml:space="preserve">       7-жағдай</w:t>
      </w:r>
      <w:r w:rsidRPr="00E45F2A">
        <w:rPr>
          <w:rFonts w:ascii="Times New Roman" w:hAnsi="Times New Roman" w:cs="Times New Roman"/>
          <w:sz w:val="24"/>
          <w:szCs w:val="24"/>
          <w:lang w:val="kk-KZ"/>
        </w:rPr>
        <w:br/>
        <w:t xml:space="preserve">       Менеджер кәсіпорынның еңбек ресурстарымен келесі схема бойынша басқарады:</w:t>
      </w:r>
      <w:r w:rsidRPr="00E45F2A">
        <w:rPr>
          <w:rFonts w:ascii="Times New Roman" w:hAnsi="Times New Roman" w:cs="Times New Roman"/>
          <w:sz w:val="24"/>
          <w:szCs w:val="24"/>
          <w:lang w:val="kk-KZ"/>
        </w:rPr>
        <w:br/>
        <w:t>Еңбек ресурстарымен басқару</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Адамдарды іріктеу</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Жұмысқа шақыру</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Еңбекақыны және басқада ынталандыру формаларын анықтау</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Мамандығына бағдар</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Еңбек қызметінің жағдайына бейімделу</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Еңбек нәтижелеріне баға беру</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Қызмет бойынша жылжыту басқару басшылығын дайындау</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Жоғарлату, төмендету, аудару, жұмыстан шығу</w:t>
      </w:r>
    </w:p>
    <w:p w:rsidR="00E45F2A" w:rsidRPr="00E45F2A" w:rsidRDefault="00E45F2A" w:rsidP="00E45F2A">
      <w:pPr>
        <w:spacing w:after="0" w:line="240" w:lineRule="auto"/>
        <w:jc w:val="both"/>
        <w:rPr>
          <w:rFonts w:ascii="Times New Roman" w:hAnsi="Times New Roman" w:cs="Times New Roman"/>
          <w:i/>
          <w:sz w:val="24"/>
          <w:szCs w:val="24"/>
          <w:lang w:val="kk-KZ"/>
        </w:rPr>
      </w:pPr>
      <w:r w:rsidRPr="00E45F2A">
        <w:rPr>
          <w:rFonts w:ascii="Times New Roman" w:hAnsi="Times New Roman" w:cs="Times New Roman"/>
          <w:bCs/>
          <w:i/>
          <w:sz w:val="24"/>
          <w:szCs w:val="24"/>
          <w:lang w:val="kk-KZ"/>
        </w:rPr>
        <w:t>Келесі сұрақтарға жауап беріңіз:</w:t>
      </w:r>
    </w:p>
    <w:p w:rsidR="00E45F2A" w:rsidRPr="00E45F2A" w:rsidRDefault="00E45F2A" w:rsidP="00AB1398">
      <w:pPr>
        <w:numPr>
          <w:ilvl w:val="0"/>
          <w:numId w:val="59"/>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Осы схемада қай звено менеджердің жұмысына маңызды орын алады?</w:t>
      </w:r>
    </w:p>
    <w:p w:rsidR="00E45F2A" w:rsidRPr="00E45F2A" w:rsidRDefault="00E45F2A" w:rsidP="00AB1398">
      <w:pPr>
        <w:numPr>
          <w:ilvl w:val="0"/>
          <w:numId w:val="59"/>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Осы схемадан кейбір звеноларын алып тастасақ схема жұмыс істей алады ма?</w:t>
      </w:r>
    </w:p>
    <w:p w:rsidR="00E45F2A" w:rsidRPr="00E45F2A" w:rsidRDefault="00E45F2A" w:rsidP="00AB1398">
      <w:pPr>
        <w:numPr>
          <w:ilvl w:val="0"/>
          <w:numId w:val="59"/>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Еңбек ресурстарын жоспарлауды дамытуды қалай жүргізуге болады?</w:t>
      </w:r>
    </w:p>
    <w:p w:rsidR="00E45F2A" w:rsidRPr="00E45F2A" w:rsidRDefault="00E45F2A" w:rsidP="00AB1398">
      <w:pPr>
        <w:numPr>
          <w:ilvl w:val="0"/>
          <w:numId w:val="59"/>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Еңбек ресурстарымен басқаруын дамытуда қандай идея ұсынасыз?</w:t>
      </w:r>
    </w:p>
    <w:p w:rsidR="00E45F2A" w:rsidRPr="00E45F2A" w:rsidRDefault="00E45F2A" w:rsidP="00AB1398">
      <w:pPr>
        <w:numPr>
          <w:ilvl w:val="0"/>
          <w:numId w:val="59"/>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Қызметкерлердің оқуын қалай дұрыс ұйымдастыруға болады?</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br/>
      </w:r>
      <w:r w:rsidRPr="00E45F2A">
        <w:rPr>
          <w:rFonts w:ascii="Times New Roman" w:hAnsi="Times New Roman" w:cs="Times New Roman"/>
          <w:b/>
          <w:i/>
          <w:sz w:val="24"/>
          <w:szCs w:val="24"/>
          <w:lang w:val="kk-KZ"/>
        </w:rPr>
        <w:t xml:space="preserve">       8-жағдай</w:t>
      </w:r>
      <w:r w:rsidRPr="00E45F2A">
        <w:rPr>
          <w:rFonts w:ascii="Times New Roman" w:hAnsi="Times New Roman" w:cs="Times New Roman"/>
          <w:sz w:val="24"/>
          <w:szCs w:val="24"/>
          <w:lang w:val="kk-KZ"/>
        </w:rPr>
        <w:br/>
        <w:t xml:space="preserve">       Менеджердің уақыт бюджеттің ұйымдастыруда әр түрлі жақсы тәсілдері болады:</w:t>
      </w:r>
    </w:p>
    <w:p w:rsidR="00E45F2A" w:rsidRPr="00E45F2A" w:rsidRDefault="00E45F2A" w:rsidP="00AB1398">
      <w:pPr>
        <w:numPr>
          <w:ilvl w:val="0"/>
          <w:numId w:val="60"/>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Сіз өз уақыт жұмсауыңызға талдау жасаңыз </w:t>
      </w:r>
    </w:p>
    <w:p w:rsidR="00E45F2A" w:rsidRPr="00E45F2A" w:rsidRDefault="00E45F2A" w:rsidP="00AB1398">
      <w:pPr>
        <w:numPr>
          <w:ilvl w:val="0"/>
          <w:numId w:val="60"/>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Маңыздылығына байланысты алдыңызда тұрған мақсаттарға талдау жасау, қандай мақсаттар негізгі болып табылады?</w:t>
      </w:r>
    </w:p>
    <w:p w:rsidR="00E45F2A" w:rsidRPr="00E45F2A" w:rsidRDefault="00E45F2A" w:rsidP="00AB1398">
      <w:pPr>
        <w:numPr>
          <w:ilvl w:val="0"/>
          <w:numId w:val="60"/>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Өзіңіздің ұзақ мерзімді мақсаттар анықтау</w:t>
      </w:r>
    </w:p>
    <w:p w:rsidR="00E45F2A" w:rsidRPr="00E45F2A" w:rsidRDefault="00E45F2A" w:rsidP="00AB1398">
      <w:pPr>
        <w:numPr>
          <w:ilvl w:val="0"/>
          <w:numId w:val="60"/>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Тәжірибеде өз уақытыңызды </w:t>
      </w:r>
      <w:proofErr w:type="spellStart"/>
      <w:r w:rsidRPr="00E45F2A">
        <w:rPr>
          <w:rFonts w:ascii="Times New Roman" w:hAnsi="Times New Roman" w:cs="Times New Roman"/>
          <w:sz w:val="24"/>
          <w:szCs w:val="24"/>
        </w:rPr>
        <w:t>жоспарлау</w:t>
      </w:r>
      <w:proofErr w:type="spellEnd"/>
    </w:p>
    <w:p w:rsidR="00E45F2A" w:rsidRPr="00E45F2A" w:rsidRDefault="00E45F2A" w:rsidP="00AB1398">
      <w:pPr>
        <w:numPr>
          <w:ilvl w:val="0"/>
          <w:numId w:val="60"/>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Уақыт жағалауларын </w:t>
      </w:r>
      <w:proofErr w:type="gramStart"/>
      <w:r w:rsidRPr="00E45F2A">
        <w:rPr>
          <w:rFonts w:ascii="Times New Roman" w:hAnsi="Times New Roman" w:cs="Times New Roman"/>
          <w:sz w:val="24"/>
          <w:szCs w:val="24"/>
        </w:rPr>
        <w:t>азайту</w:t>
      </w:r>
      <w:proofErr w:type="gramEnd"/>
      <w:r w:rsidRPr="00E45F2A">
        <w:rPr>
          <w:rFonts w:ascii="Times New Roman" w:hAnsi="Times New Roman" w:cs="Times New Roman"/>
          <w:sz w:val="24"/>
          <w:szCs w:val="24"/>
        </w:rPr>
        <w:t xml:space="preserve">ға </w:t>
      </w:r>
      <w:proofErr w:type="spellStart"/>
      <w:r w:rsidRPr="00E45F2A">
        <w:rPr>
          <w:rFonts w:ascii="Times New Roman" w:hAnsi="Times New Roman" w:cs="Times New Roman"/>
          <w:sz w:val="24"/>
          <w:szCs w:val="24"/>
        </w:rPr>
        <w:t>тырысу</w:t>
      </w:r>
      <w:proofErr w:type="spellEnd"/>
      <w:r w:rsidRPr="00E45F2A">
        <w:rPr>
          <w:rFonts w:ascii="Times New Roman" w:hAnsi="Times New Roman" w:cs="Times New Roman"/>
          <w:sz w:val="24"/>
          <w:szCs w:val="24"/>
        </w:rPr>
        <w:t>.</w:t>
      </w:r>
    </w:p>
    <w:p w:rsidR="00E45F2A" w:rsidRPr="00E45F2A" w:rsidRDefault="00E45F2A" w:rsidP="00E45F2A">
      <w:pPr>
        <w:spacing w:after="0" w:line="240" w:lineRule="auto"/>
        <w:jc w:val="both"/>
        <w:rPr>
          <w:rFonts w:ascii="Times New Roman" w:hAnsi="Times New Roman" w:cs="Times New Roman"/>
          <w:i/>
          <w:sz w:val="24"/>
          <w:szCs w:val="24"/>
        </w:rPr>
      </w:pPr>
      <w:proofErr w:type="spellStart"/>
      <w:r w:rsidRPr="00E45F2A">
        <w:rPr>
          <w:rFonts w:ascii="Times New Roman" w:hAnsi="Times New Roman" w:cs="Times New Roman"/>
          <w:bCs/>
          <w:i/>
          <w:sz w:val="24"/>
          <w:szCs w:val="24"/>
        </w:rPr>
        <w:t>Келесі</w:t>
      </w:r>
      <w:proofErr w:type="spellEnd"/>
      <w:r w:rsidRPr="00E45F2A">
        <w:rPr>
          <w:rFonts w:ascii="Times New Roman" w:hAnsi="Times New Roman" w:cs="Times New Roman"/>
          <w:bCs/>
          <w:i/>
          <w:sz w:val="24"/>
          <w:szCs w:val="24"/>
        </w:rPr>
        <w:t xml:space="preserve"> сұрақ</w:t>
      </w:r>
      <w:proofErr w:type="gramStart"/>
      <w:r w:rsidRPr="00E45F2A">
        <w:rPr>
          <w:rFonts w:ascii="Times New Roman" w:hAnsi="Times New Roman" w:cs="Times New Roman"/>
          <w:bCs/>
          <w:i/>
          <w:sz w:val="24"/>
          <w:szCs w:val="24"/>
        </w:rPr>
        <w:t>тар</w:t>
      </w:r>
      <w:proofErr w:type="gramEnd"/>
      <w:r w:rsidRPr="00E45F2A">
        <w:rPr>
          <w:rFonts w:ascii="Times New Roman" w:hAnsi="Times New Roman" w:cs="Times New Roman"/>
          <w:bCs/>
          <w:i/>
          <w:sz w:val="24"/>
          <w:szCs w:val="24"/>
        </w:rPr>
        <w:t xml:space="preserve">ға </w:t>
      </w:r>
      <w:proofErr w:type="spellStart"/>
      <w:r w:rsidRPr="00E45F2A">
        <w:rPr>
          <w:rFonts w:ascii="Times New Roman" w:hAnsi="Times New Roman" w:cs="Times New Roman"/>
          <w:bCs/>
          <w:i/>
          <w:sz w:val="24"/>
          <w:szCs w:val="24"/>
        </w:rPr>
        <w:t>жауап</w:t>
      </w:r>
      <w:proofErr w:type="spellEnd"/>
      <w:r w:rsidRPr="00E45F2A">
        <w:rPr>
          <w:rFonts w:ascii="Times New Roman" w:hAnsi="Times New Roman" w:cs="Times New Roman"/>
          <w:bCs/>
          <w:i/>
          <w:sz w:val="24"/>
          <w:szCs w:val="24"/>
        </w:rPr>
        <w:t xml:space="preserve"> беріңіз</w:t>
      </w:r>
    </w:p>
    <w:p w:rsidR="00E45F2A" w:rsidRPr="00E45F2A" w:rsidRDefault="00E45F2A" w:rsidP="00AB1398">
      <w:pPr>
        <w:numPr>
          <w:ilvl w:val="0"/>
          <w:numId w:val="61"/>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Өз уақытыңызды ұйымдастыруын </w:t>
      </w:r>
      <w:proofErr w:type="spellStart"/>
      <w:r w:rsidRPr="00E45F2A">
        <w:rPr>
          <w:rFonts w:ascii="Times New Roman" w:hAnsi="Times New Roman" w:cs="Times New Roman"/>
          <w:sz w:val="24"/>
          <w:szCs w:val="24"/>
        </w:rPr>
        <w:t>дамытуда</w:t>
      </w:r>
      <w:proofErr w:type="spellEnd"/>
      <w:r w:rsidRPr="00E45F2A">
        <w:rPr>
          <w:rFonts w:ascii="Times New Roman" w:hAnsi="Times New Roman" w:cs="Times New Roman"/>
          <w:sz w:val="24"/>
          <w:szCs w:val="24"/>
        </w:rPr>
        <w:t xml:space="preserve"> қандай тәсілдер қ</w:t>
      </w:r>
      <w:proofErr w:type="gramStart"/>
      <w:r w:rsidRPr="00E45F2A">
        <w:rPr>
          <w:rFonts w:ascii="Times New Roman" w:hAnsi="Times New Roman" w:cs="Times New Roman"/>
          <w:sz w:val="24"/>
          <w:szCs w:val="24"/>
        </w:rPr>
        <w:t>олдану</w:t>
      </w:r>
      <w:proofErr w:type="gramEnd"/>
      <w:r w:rsidRPr="00E45F2A">
        <w:rPr>
          <w:rFonts w:ascii="Times New Roman" w:hAnsi="Times New Roman" w:cs="Times New Roman"/>
          <w:sz w:val="24"/>
          <w:szCs w:val="24"/>
        </w:rPr>
        <w:t xml:space="preserve">ға </w:t>
      </w:r>
      <w:proofErr w:type="spellStart"/>
      <w:r w:rsidRPr="00E45F2A">
        <w:rPr>
          <w:rFonts w:ascii="Times New Roman" w:hAnsi="Times New Roman" w:cs="Times New Roman"/>
          <w:sz w:val="24"/>
          <w:szCs w:val="24"/>
        </w:rPr>
        <w:t>болады</w:t>
      </w:r>
      <w:proofErr w:type="spellEnd"/>
      <w:r w:rsidRPr="00E45F2A">
        <w:rPr>
          <w:rFonts w:ascii="Times New Roman" w:hAnsi="Times New Roman" w:cs="Times New Roman"/>
          <w:sz w:val="24"/>
          <w:szCs w:val="24"/>
        </w:rPr>
        <w:t>?</w:t>
      </w:r>
    </w:p>
    <w:p w:rsidR="00E45F2A" w:rsidRPr="00E45F2A" w:rsidRDefault="00E45F2A" w:rsidP="00AB1398">
      <w:pPr>
        <w:numPr>
          <w:ilvl w:val="0"/>
          <w:numId w:val="62"/>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Тек қана жұмыс уақытын дұрыс ұйымдастыру </w:t>
      </w:r>
      <w:proofErr w:type="spellStart"/>
      <w:r w:rsidRPr="00E45F2A">
        <w:rPr>
          <w:rFonts w:ascii="Times New Roman" w:hAnsi="Times New Roman" w:cs="Times New Roman"/>
          <w:sz w:val="24"/>
          <w:szCs w:val="24"/>
        </w:rPr>
        <w:t>керек</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пе</w:t>
      </w:r>
      <w:proofErr w:type="spellEnd"/>
      <w:r w:rsidRPr="00E45F2A">
        <w:rPr>
          <w:rFonts w:ascii="Times New Roman" w:hAnsi="Times New Roman" w:cs="Times New Roman"/>
          <w:sz w:val="24"/>
          <w:szCs w:val="24"/>
        </w:rPr>
        <w:t xml:space="preserve">, әлде барлық уақытты </w:t>
      </w:r>
      <w:proofErr w:type="spellStart"/>
      <w:r w:rsidRPr="00E45F2A">
        <w:rPr>
          <w:rFonts w:ascii="Times New Roman" w:hAnsi="Times New Roman" w:cs="Times New Roman"/>
          <w:sz w:val="24"/>
          <w:szCs w:val="24"/>
        </w:rPr>
        <w:t>ма</w:t>
      </w:r>
      <w:proofErr w:type="spellEnd"/>
      <w:r w:rsidRPr="00E45F2A">
        <w:rPr>
          <w:rFonts w:ascii="Times New Roman" w:hAnsi="Times New Roman" w:cs="Times New Roman"/>
          <w:sz w:val="24"/>
          <w:szCs w:val="24"/>
        </w:rPr>
        <w:t>?</w:t>
      </w:r>
    </w:p>
    <w:p w:rsidR="00E45F2A" w:rsidRPr="00E45F2A" w:rsidRDefault="00E45F2A" w:rsidP="00AB1398">
      <w:pPr>
        <w:numPr>
          <w:ilvl w:val="0"/>
          <w:numId w:val="62"/>
        </w:numPr>
        <w:spacing w:after="0" w:line="240" w:lineRule="auto"/>
        <w:jc w:val="both"/>
        <w:rPr>
          <w:rFonts w:ascii="Times New Roman" w:hAnsi="Times New Roman" w:cs="Times New Roman"/>
          <w:sz w:val="24"/>
          <w:szCs w:val="24"/>
        </w:rPr>
      </w:pPr>
      <w:proofErr w:type="spellStart"/>
      <w:r w:rsidRPr="00E45F2A">
        <w:rPr>
          <w:rFonts w:ascii="Times New Roman" w:hAnsi="Times New Roman" w:cs="Times New Roman"/>
          <w:sz w:val="24"/>
          <w:szCs w:val="24"/>
        </w:rPr>
        <w:t>Максималды</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тиімді</w:t>
      </w:r>
      <w:proofErr w:type="spellEnd"/>
      <w:r w:rsidRPr="00E45F2A">
        <w:rPr>
          <w:rFonts w:ascii="Times New Roman" w:hAnsi="Times New Roman" w:cs="Times New Roman"/>
          <w:sz w:val="24"/>
          <w:szCs w:val="24"/>
        </w:rPr>
        <w:t xml:space="preserve"> уақытты қолдану үшін, қандай </w:t>
      </w:r>
      <w:proofErr w:type="spellStart"/>
      <w:r w:rsidRPr="00E45F2A">
        <w:rPr>
          <w:rFonts w:ascii="Times New Roman" w:hAnsi="Times New Roman" w:cs="Times New Roman"/>
          <w:sz w:val="24"/>
          <w:szCs w:val="24"/>
        </w:rPr>
        <w:t>жоспарлар</w:t>
      </w:r>
      <w:proofErr w:type="spellEnd"/>
      <w:r w:rsidRPr="00E45F2A">
        <w:rPr>
          <w:rFonts w:ascii="Times New Roman" w:hAnsi="Times New Roman" w:cs="Times New Roman"/>
          <w:sz w:val="24"/>
          <w:szCs w:val="24"/>
        </w:rPr>
        <w:t xml:space="preserve"> қолданғыңыз </w:t>
      </w:r>
      <w:proofErr w:type="spellStart"/>
      <w:r w:rsidRPr="00E45F2A">
        <w:rPr>
          <w:rFonts w:ascii="Times New Roman" w:hAnsi="Times New Roman" w:cs="Times New Roman"/>
          <w:sz w:val="24"/>
          <w:szCs w:val="24"/>
        </w:rPr>
        <w:t>келеді</w:t>
      </w:r>
      <w:proofErr w:type="spellEnd"/>
      <w:r w:rsidRPr="00E45F2A">
        <w:rPr>
          <w:rFonts w:ascii="Times New Roman" w:hAnsi="Times New Roman" w:cs="Times New Roman"/>
          <w:sz w:val="24"/>
          <w:szCs w:val="24"/>
        </w:rPr>
        <w:t>?</w:t>
      </w:r>
    </w:p>
    <w:p w:rsidR="00E45F2A" w:rsidRPr="00E45F2A" w:rsidRDefault="00E45F2A" w:rsidP="00E45F2A">
      <w:p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br/>
      </w:r>
      <w:r w:rsidRPr="00E45F2A">
        <w:rPr>
          <w:rFonts w:ascii="Times New Roman" w:hAnsi="Times New Roman" w:cs="Times New Roman"/>
          <w:b/>
          <w:i/>
          <w:sz w:val="24"/>
          <w:szCs w:val="24"/>
          <w:lang w:val="kk-KZ"/>
        </w:rPr>
        <w:t xml:space="preserve">       9-жағдай</w:t>
      </w:r>
      <w:r w:rsidRPr="00E45F2A">
        <w:rPr>
          <w:rFonts w:ascii="Times New Roman" w:hAnsi="Times New Roman" w:cs="Times New Roman"/>
          <w:sz w:val="24"/>
          <w:szCs w:val="24"/>
        </w:rPr>
        <w:br/>
      </w:r>
      <w:r w:rsidRPr="00E45F2A">
        <w:rPr>
          <w:rFonts w:ascii="Times New Roman" w:hAnsi="Times New Roman" w:cs="Times New Roman"/>
          <w:sz w:val="24"/>
          <w:szCs w:val="24"/>
          <w:lang w:val="kk-KZ"/>
        </w:rPr>
        <w:t xml:space="preserve">        </w:t>
      </w:r>
      <w:r w:rsidRPr="00E45F2A">
        <w:rPr>
          <w:rFonts w:ascii="Times New Roman" w:hAnsi="Times New Roman" w:cs="Times New Roman"/>
          <w:sz w:val="24"/>
          <w:szCs w:val="24"/>
        </w:rPr>
        <w:t xml:space="preserve">Көбінесе менеджер жұмыс күнінен </w:t>
      </w:r>
      <w:proofErr w:type="spellStart"/>
      <w:r w:rsidRPr="00E45F2A">
        <w:rPr>
          <w:rFonts w:ascii="Times New Roman" w:hAnsi="Times New Roman" w:cs="Times New Roman"/>
          <w:sz w:val="24"/>
          <w:szCs w:val="24"/>
        </w:rPr>
        <w:t>кейін</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былай</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дейді</w:t>
      </w:r>
      <w:proofErr w:type="spellEnd"/>
      <w:r w:rsidRPr="00E45F2A">
        <w:rPr>
          <w:rFonts w:ascii="Times New Roman" w:hAnsi="Times New Roman" w:cs="Times New Roman"/>
          <w:sz w:val="24"/>
          <w:szCs w:val="24"/>
        </w:rPr>
        <w:t xml:space="preserve">: "Мен күні </w:t>
      </w:r>
      <w:proofErr w:type="spellStart"/>
      <w:r w:rsidRPr="00E45F2A">
        <w:rPr>
          <w:rFonts w:ascii="Times New Roman" w:hAnsi="Times New Roman" w:cs="Times New Roman"/>
          <w:sz w:val="24"/>
          <w:szCs w:val="24"/>
        </w:rPr>
        <w:t>бойы</w:t>
      </w:r>
      <w:proofErr w:type="spellEnd"/>
      <w:r w:rsidRPr="00E45F2A">
        <w:rPr>
          <w:rFonts w:ascii="Times New Roman" w:hAnsi="Times New Roman" w:cs="Times New Roman"/>
          <w:sz w:val="24"/>
          <w:szCs w:val="24"/>
        </w:rPr>
        <w:t xml:space="preserve"> көп жұмыс </w:t>
      </w:r>
      <w:proofErr w:type="spellStart"/>
      <w:r w:rsidRPr="00E45F2A">
        <w:rPr>
          <w:rFonts w:ascii="Times New Roman" w:hAnsi="Times New Roman" w:cs="Times New Roman"/>
          <w:sz w:val="24"/>
          <w:szCs w:val="24"/>
        </w:rPr>
        <w:t>ісьедім</w:t>
      </w:r>
      <w:proofErr w:type="spellEnd"/>
      <w:r w:rsidRPr="00E45F2A">
        <w:rPr>
          <w:rFonts w:ascii="Times New Roman" w:hAnsi="Times New Roman" w:cs="Times New Roman"/>
          <w:sz w:val="24"/>
          <w:szCs w:val="24"/>
        </w:rPr>
        <w:t xml:space="preserve">, бірақ </w:t>
      </w:r>
      <w:proofErr w:type="spellStart"/>
      <w:r w:rsidRPr="00E45F2A">
        <w:rPr>
          <w:rFonts w:ascii="Times New Roman" w:hAnsi="Times New Roman" w:cs="Times New Roman"/>
          <w:sz w:val="24"/>
          <w:szCs w:val="24"/>
        </w:rPr>
        <w:t>істейін</w:t>
      </w:r>
      <w:proofErr w:type="spellEnd"/>
      <w:r w:rsidRPr="00E45F2A">
        <w:rPr>
          <w:rFonts w:ascii="Times New Roman" w:hAnsi="Times New Roman" w:cs="Times New Roman"/>
          <w:sz w:val="24"/>
          <w:szCs w:val="24"/>
        </w:rPr>
        <w:t xml:space="preserve"> дегеннің басқада жұмыстың көбісі </w:t>
      </w:r>
      <w:proofErr w:type="spellStart"/>
      <w:r w:rsidRPr="00E45F2A">
        <w:rPr>
          <w:rFonts w:ascii="Times New Roman" w:hAnsi="Times New Roman" w:cs="Times New Roman"/>
          <w:sz w:val="24"/>
          <w:szCs w:val="24"/>
        </w:rPr>
        <w:t>істелінбей</w:t>
      </w:r>
      <w:proofErr w:type="spellEnd"/>
      <w:r w:rsidRPr="00E45F2A">
        <w:rPr>
          <w:rFonts w:ascii="Times New Roman" w:hAnsi="Times New Roman" w:cs="Times New Roman"/>
          <w:sz w:val="24"/>
          <w:szCs w:val="24"/>
        </w:rPr>
        <w:t xml:space="preserve"> қалды". Мұндай жағдайда </w:t>
      </w:r>
      <w:proofErr w:type="spellStart"/>
      <w:r w:rsidRPr="00E45F2A">
        <w:rPr>
          <w:rFonts w:ascii="Times New Roman" w:hAnsi="Times New Roman" w:cs="Times New Roman"/>
          <w:sz w:val="24"/>
          <w:szCs w:val="24"/>
        </w:rPr>
        <w:t>келесі</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негізгі</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принциптерге</w:t>
      </w:r>
      <w:proofErr w:type="spellEnd"/>
      <w:r w:rsidRPr="00E45F2A">
        <w:rPr>
          <w:rFonts w:ascii="Times New Roman" w:hAnsi="Times New Roman" w:cs="Times New Roman"/>
          <w:sz w:val="24"/>
          <w:szCs w:val="24"/>
        </w:rPr>
        <w:t xml:space="preserve"> сүйенеді:</w:t>
      </w:r>
    </w:p>
    <w:p w:rsidR="00E45F2A" w:rsidRPr="00E45F2A" w:rsidRDefault="00E45F2A" w:rsidP="00AB1398">
      <w:pPr>
        <w:numPr>
          <w:ilvl w:val="0"/>
          <w:numId w:val="63"/>
        </w:numPr>
        <w:spacing w:after="0" w:line="240" w:lineRule="auto"/>
        <w:jc w:val="both"/>
        <w:rPr>
          <w:rFonts w:ascii="Times New Roman" w:hAnsi="Times New Roman" w:cs="Times New Roman"/>
          <w:sz w:val="24"/>
          <w:szCs w:val="24"/>
        </w:rPr>
      </w:pPr>
      <w:proofErr w:type="spellStart"/>
      <w:r w:rsidRPr="00E45F2A">
        <w:rPr>
          <w:rFonts w:ascii="Times New Roman" w:hAnsi="Times New Roman" w:cs="Times New Roman"/>
          <w:sz w:val="24"/>
          <w:szCs w:val="24"/>
        </w:rPr>
        <w:t>Нашар</w:t>
      </w:r>
      <w:proofErr w:type="spellEnd"/>
      <w:r w:rsidRPr="00E45F2A">
        <w:rPr>
          <w:rFonts w:ascii="Times New Roman" w:hAnsi="Times New Roman" w:cs="Times New Roman"/>
          <w:sz w:val="24"/>
          <w:szCs w:val="24"/>
        </w:rPr>
        <w:t xml:space="preserve"> дайындалған </w:t>
      </w:r>
      <w:proofErr w:type="gramStart"/>
      <w:r w:rsidRPr="00E45F2A">
        <w:rPr>
          <w:rFonts w:ascii="Times New Roman" w:hAnsi="Times New Roman" w:cs="Times New Roman"/>
          <w:sz w:val="24"/>
          <w:szCs w:val="24"/>
        </w:rPr>
        <w:t>м</w:t>
      </w:r>
      <w:proofErr w:type="gramEnd"/>
      <w:r w:rsidRPr="00E45F2A">
        <w:rPr>
          <w:rFonts w:ascii="Times New Roman" w:hAnsi="Times New Roman" w:cs="Times New Roman"/>
          <w:sz w:val="24"/>
          <w:szCs w:val="24"/>
        </w:rPr>
        <w:t xml:space="preserve">әжіліс, </w:t>
      </w:r>
      <w:proofErr w:type="spellStart"/>
      <w:r w:rsidRPr="00E45F2A">
        <w:rPr>
          <w:rFonts w:ascii="Times New Roman" w:hAnsi="Times New Roman" w:cs="Times New Roman"/>
          <w:sz w:val="24"/>
          <w:szCs w:val="24"/>
        </w:rPr>
        <w:t>жиналыс</w:t>
      </w:r>
      <w:proofErr w:type="spellEnd"/>
    </w:p>
    <w:p w:rsidR="00E45F2A" w:rsidRPr="00E45F2A" w:rsidRDefault="00E45F2A" w:rsidP="00AB1398">
      <w:pPr>
        <w:numPr>
          <w:ilvl w:val="0"/>
          <w:numId w:val="63"/>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Телефон, </w:t>
      </w:r>
      <w:proofErr w:type="gramStart"/>
      <w:r w:rsidRPr="00E45F2A">
        <w:rPr>
          <w:rFonts w:ascii="Times New Roman" w:hAnsi="Times New Roman" w:cs="Times New Roman"/>
          <w:sz w:val="24"/>
          <w:szCs w:val="24"/>
        </w:rPr>
        <w:t>б</w:t>
      </w:r>
      <w:proofErr w:type="gramEnd"/>
      <w:r w:rsidRPr="00E45F2A">
        <w:rPr>
          <w:rFonts w:ascii="Times New Roman" w:hAnsi="Times New Roman" w:cs="Times New Roman"/>
          <w:sz w:val="24"/>
          <w:szCs w:val="24"/>
        </w:rPr>
        <w:t xml:space="preserve">өгет </w:t>
      </w:r>
      <w:proofErr w:type="spellStart"/>
      <w:r w:rsidRPr="00E45F2A">
        <w:rPr>
          <w:rFonts w:ascii="Times New Roman" w:hAnsi="Times New Roman" w:cs="Times New Roman"/>
          <w:sz w:val="24"/>
          <w:szCs w:val="24"/>
        </w:rPr>
        <w:t>болды</w:t>
      </w:r>
      <w:proofErr w:type="spellEnd"/>
    </w:p>
    <w:p w:rsidR="00E45F2A" w:rsidRPr="00E45F2A" w:rsidRDefault="00E45F2A" w:rsidP="00AB1398">
      <w:pPr>
        <w:numPr>
          <w:ilvl w:val="0"/>
          <w:numId w:val="63"/>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Таңдаудың </w:t>
      </w:r>
      <w:proofErr w:type="spellStart"/>
      <w:r w:rsidRPr="00E45F2A">
        <w:rPr>
          <w:rFonts w:ascii="Times New Roman" w:hAnsi="Times New Roman" w:cs="Times New Roman"/>
          <w:sz w:val="24"/>
          <w:szCs w:val="24"/>
        </w:rPr>
        <w:t>болмауы</w:t>
      </w:r>
      <w:proofErr w:type="spellEnd"/>
    </w:p>
    <w:p w:rsidR="00E45F2A" w:rsidRPr="00E45F2A" w:rsidRDefault="00E45F2A" w:rsidP="00AB1398">
      <w:pPr>
        <w:numPr>
          <w:ilvl w:val="0"/>
          <w:numId w:val="63"/>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"Жоқ" </w:t>
      </w:r>
      <w:proofErr w:type="spellStart"/>
      <w:r w:rsidRPr="00E45F2A">
        <w:rPr>
          <w:rFonts w:ascii="Times New Roman" w:hAnsi="Times New Roman" w:cs="Times New Roman"/>
          <w:sz w:val="24"/>
          <w:szCs w:val="24"/>
        </w:rPr>
        <w:t>деп</w:t>
      </w:r>
      <w:proofErr w:type="spellEnd"/>
      <w:r w:rsidRPr="00E45F2A">
        <w:rPr>
          <w:rFonts w:ascii="Times New Roman" w:hAnsi="Times New Roman" w:cs="Times New Roman"/>
          <w:sz w:val="24"/>
          <w:szCs w:val="24"/>
        </w:rPr>
        <w:t xml:space="preserve"> айталмағандықтан</w:t>
      </w:r>
    </w:p>
    <w:p w:rsidR="00E45F2A" w:rsidRPr="00E45F2A" w:rsidRDefault="00E45F2A" w:rsidP="00AB1398">
      <w:pPr>
        <w:numPr>
          <w:ilvl w:val="0"/>
          <w:numId w:val="63"/>
        </w:numPr>
        <w:spacing w:after="0" w:line="240" w:lineRule="auto"/>
        <w:jc w:val="both"/>
        <w:rPr>
          <w:rFonts w:ascii="Times New Roman" w:hAnsi="Times New Roman" w:cs="Times New Roman"/>
          <w:sz w:val="24"/>
          <w:szCs w:val="24"/>
        </w:rPr>
      </w:pPr>
      <w:proofErr w:type="spellStart"/>
      <w:r w:rsidRPr="00E45F2A">
        <w:rPr>
          <w:rFonts w:ascii="Times New Roman" w:hAnsi="Times New Roman" w:cs="Times New Roman"/>
          <w:sz w:val="24"/>
          <w:szCs w:val="24"/>
        </w:rPr>
        <w:t>І</w:t>
      </w:r>
      <w:proofErr w:type="gramStart"/>
      <w:r w:rsidRPr="00E45F2A">
        <w:rPr>
          <w:rFonts w:ascii="Times New Roman" w:hAnsi="Times New Roman" w:cs="Times New Roman"/>
          <w:sz w:val="24"/>
          <w:szCs w:val="24"/>
        </w:rPr>
        <w:t>ст</w:t>
      </w:r>
      <w:proofErr w:type="gramEnd"/>
      <w:r w:rsidRPr="00E45F2A">
        <w:rPr>
          <w:rFonts w:ascii="Times New Roman" w:hAnsi="Times New Roman" w:cs="Times New Roman"/>
          <w:sz w:val="24"/>
          <w:szCs w:val="24"/>
        </w:rPr>
        <w:t>і</w:t>
      </w:r>
      <w:proofErr w:type="spellEnd"/>
      <w:r w:rsidRPr="00E45F2A">
        <w:rPr>
          <w:rFonts w:ascii="Times New Roman" w:hAnsi="Times New Roman" w:cs="Times New Roman"/>
          <w:sz w:val="24"/>
          <w:szCs w:val="24"/>
        </w:rPr>
        <w:t xml:space="preserve"> аяғына </w:t>
      </w:r>
      <w:proofErr w:type="spellStart"/>
      <w:r w:rsidRPr="00E45F2A">
        <w:rPr>
          <w:rFonts w:ascii="Times New Roman" w:hAnsi="Times New Roman" w:cs="Times New Roman"/>
          <w:sz w:val="24"/>
          <w:szCs w:val="24"/>
        </w:rPr>
        <w:t>дейін</w:t>
      </w:r>
      <w:proofErr w:type="spellEnd"/>
      <w:r w:rsidRPr="00E45F2A">
        <w:rPr>
          <w:rFonts w:ascii="Times New Roman" w:hAnsi="Times New Roman" w:cs="Times New Roman"/>
          <w:sz w:val="24"/>
          <w:szCs w:val="24"/>
        </w:rPr>
        <w:t xml:space="preserve"> аяқтамау</w:t>
      </w:r>
    </w:p>
    <w:p w:rsidR="00E45F2A" w:rsidRPr="00E45F2A" w:rsidRDefault="00E45F2A" w:rsidP="00AB1398">
      <w:pPr>
        <w:numPr>
          <w:ilvl w:val="0"/>
          <w:numId w:val="63"/>
        </w:numPr>
        <w:spacing w:after="0" w:line="240" w:lineRule="auto"/>
        <w:jc w:val="both"/>
        <w:rPr>
          <w:rFonts w:ascii="Times New Roman" w:hAnsi="Times New Roman" w:cs="Times New Roman"/>
          <w:sz w:val="24"/>
          <w:szCs w:val="24"/>
        </w:rPr>
      </w:pPr>
      <w:proofErr w:type="gramStart"/>
      <w:r w:rsidRPr="00E45F2A">
        <w:rPr>
          <w:rFonts w:ascii="Times New Roman" w:hAnsi="Times New Roman" w:cs="Times New Roman"/>
          <w:sz w:val="24"/>
          <w:szCs w:val="24"/>
        </w:rPr>
        <w:t>Бас</w:t>
      </w:r>
      <w:proofErr w:type="gramEnd"/>
      <w:r w:rsidRPr="00E45F2A">
        <w:rPr>
          <w:rFonts w:ascii="Times New Roman" w:hAnsi="Times New Roman" w:cs="Times New Roman"/>
          <w:sz w:val="24"/>
          <w:szCs w:val="24"/>
        </w:rPr>
        <w:t xml:space="preserve">қа жұмыстар жағынан </w:t>
      </w:r>
      <w:proofErr w:type="spellStart"/>
      <w:r w:rsidRPr="00E45F2A">
        <w:rPr>
          <w:rFonts w:ascii="Times New Roman" w:hAnsi="Times New Roman" w:cs="Times New Roman"/>
          <w:sz w:val="24"/>
          <w:szCs w:val="24"/>
        </w:rPr>
        <w:t>кедергілер</w:t>
      </w:r>
      <w:proofErr w:type="spellEnd"/>
    </w:p>
    <w:p w:rsidR="00E45F2A" w:rsidRPr="00E45F2A" w:rsidRDefault="00E45F2A" w:rsidP="00AB1398">
      <w:pPr>
        <w:numPr>
          <w:ilvl w:val="0"/>
          <w:numId w:val="63"/>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Өте кө</w:t>
      </w:r>
      <w:proofErr w:type="gramStart"/>
      <w:r w:rsidRPr="00E45F2A">
        <w:rPr>
          <w:rFonts w:ascii="Times New Roman" w:hAnsi="Times New Roman" w:cs="Times New Roman"/>
          <w:sz w:val="24"/>
          <w:szCs w:val="24"/>
        </w:rPr>
        <w:t>п</w:t>
      </w:r>
      <w:proofErr w:type="gramEnd"/>
      <w:r w:rsidRPr="00E45F2A">
        <w:rPr>
          <w:rFonts w:ascii="Times New Roman" w:hAnsi="Times New Roman" w:cs="Times New Roman"/>
          <w:sz w:val="24"/>
          <w:szCs w:val="24"/>
        </w:rPr>
        <w:t xml:space="preserve"> көлемде оқу </w:t>
      </w:r>
      <w:proofErr w:type="spellStart"/>
      <w:r w:rsidRPr="00E45F2A">
        <w:rPr>
          <w:rFonts w:ascii="Times New Roman" w:hAnsi="Times New Roman" w:cs="Times New Roman"/>
          <w:sz w:val="24"/>
          <w:szCs w:val="24"/>
        </w:rPr>
        <w:t>керек</w:t>
      </w:r>
      <w:proofErr w:type="spellEnd"/>
      <w:r w:rsidRPr="00E45F2A">
        <w:rPr>
          <w:rFonts w:ascii="Times New Roman" w:hAnsi="Times New Roman" w:cs="Times New Roman"/>
          <w:sz w:val="24"/>
          <w:szCs w:val="24"/>
        </w:rPr>
        <w:t>.</w:t>
      </w:r>
    </w:p>
    <w:p w:rsidR="00E45F2A" w:rsidRPr="00E45F2A" w:rsidRDefault="00E45F2A" w:rsidP="00E45F2A">
      <w:pPr>
        <w:spacing w:after="0" w:line="240" w:lineRule="auto"/>
        <w:ind w:left="720"/>
        <w:jc w:val="both"/>
        <w:rPr>
          <w:rFonts w:ascii="Times New Roman" w:hAnsi="Times New Roman" w:cs="Times New Roman"/>
          <w:sz w:val="24"/>
          <w:szCs w:val="24"/>
        </w:rPr>
      </w:pPr>
      <w:r w:rsidRPr="00E45F2A">
        <w:rPr>
          <w:rFonts w:ascii="Times New Roman" w:hAnsi="Times New Roman" w:cs="Times New Roman"/>
          <w:sz w:val="24"/>
          <w:szCs w:val="24"/>
        </w:rPr>
        <w:br/>
      </w:r>
      <w:proofErr w:type="spellStart"/>
      <w:r w:rsidRPr="00E45F2A">
        <w:rPr>
          <w:rFonts w:ascii="Times New Roman" w:hAnsi="Times New Roman" w:cs="Times New Roman"/>
          <w:bCs/>
          <w:i/>
          <w:sz w:val="24"/>
          <w:szCs w:val="24"/>
        </w:rPr>
        <w:t>Келесі</w:t>
      </w:r>
      <w:proofErr w:type="spellEnd"/>
      <w:r w:rsidRPr="00E45F2A">
        <w:rPr>
          <w:rFonts w:ascii="Times New Roman" w:hAnsi="Times New Roman" w:cs="Times New Roman"/>
          <w:bCs/>
          <w:i/>
          <w:sz w:val="24"/>
          <w:szCs w:val="24"/>
        </w:rPr>
        <w:t xml:space="preserve"> сұрақ</w:t>
      </w:r>
      <w:proofErr w:type="gramStart"/>
      <w:r w:rsidRPr="00E45F2A">
        <w:rPr>
          <w:rFonts w:ascii="Times New Roman" w:hAnsi="Times New Roman" w:cs="Times New Roman"/>
          <w:bCs/>
          <w:i/>
          <w:sz w:val="24"/>
          <w:szCs w:val="24"/>
        </w:rPr>
        <w:t>тар</w:t>
      </w:r>
      <w:proofErr w:type="gramEnd"/>
      <w:r w:rsidRPr="00E45F2A">
        <w:rPr>
          <w:rFonts w:ascii="Times New Roman" w:hAnsi="Times New Roman" w:cs="Times New Roman"/>
          <w:bCs/>
          <w:i/>
          <w:sz w:val="24"/>
          <w:szCs w:val="24"/>
        </w:rPr>
        <w:t xml:space="preserve">ға </w:t>
      </w:r>
      <w:proofErr w:type="spellStart"/>
      <w:r w:rsidRPr="00E45F2A">
        <w:rPr>
          <w:rFonts w:ascii="Times New Roman" w:hAnsi="Times New Roman" w:cs="Times New Roman"/>
          <w:bCs/>
          <w:i/>
          <w:sz w:val="24"/>
          <w:szCs w:val="24"/>
        </w:rPr>
        <w:t>жауап</w:t>
      </w:r>
      <w:proofErr w:type="spellEnd"/>
      <w:r w:rsidRPr="00E45F2A">
        <w:rPr>
          <w:rFonts w:ascii="Times New Roman" w:hAnsi="Times New Roman" w:cs="Times New Roman"/>
          <w:bCs/>
          <w:i/>
          <w:sz w:val="24"/>
          <w:szCs w:val="24"/>
        </w:rPr>
        <w:t xml:space="preserve"> беріңіз</w:t>
      </w:r>
    </w:p>
    <w:p w:rsidR="00E45F2A" w:rsidRPr="00E45F2A" w:rsidRDefault="00E45F2A" w:rsidP="00AB1398">
      <w:pPr>
        <w:numPr>
          <w:ilvl w:val="0"/>
          <w:numId w:val="64"/>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Сіздің ойыңызша </w:t>
      </w:r>
      <w:proofErr w:type="gramStart"/>
      <w:r w:rsidRPr="00E45F2A">
        <w:rPr>
          <w:rFonts w:ascii="Times New Roman" w:hAnsi="Times New Roman" w:cs="Times New Roman"/>
          <w:sz w:val="24"/>
          <w:szCs w:val="24"/>
        </w:rPr>
        <w:t>менеджер ж</w:t>
      </w:r>
      <w:proofErr w:type="gramEnd"/>
      <w:r w:rsidRPr="00E45F2A">
        <w:rPr>
          <w:rFonts w:ascii="Times New Roman" w:hAnsi="Times New Roman" w:cs="Times New Roman"/>
          <w:sz w:val="24"/>
          <w:szCs w:val="24"/>
        </w:rPr>
        <w:t xml:space="preserve">ұмысына қандай </w:t>
      </w:r>
      <w:proofErr w:type="spellStart"/>
      <w:r w:rsidRPr="00E45F2A">
        <w:rPr>
          <w:rFonts w:ascii="Times New Roman" w:hAnsi="Times New Roman" w:cs="Times New Roman"/>
          <w:sz w:val="24"/>
          <w:szCs w:val="24"/>
        </w:rPr>
        <w:t>кедергілер</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болуы</w:t>
      </w:r>
      <w:proofErr w:type="spellEnd"/>
      <w:r w:rsidRPr="00E45F2A">
        <w:rPr>
          <w:rFonts w:ascii="Times New Roman" w:hAnsi="Times New Roman" w:cs="Times New Roman"/>
          <w:sz w:val="24"/>
          <w:szCs w:val="24"/>
        </w:rPr>
        <w:t xml:space="preserve"> мүмкін?</w:t>
      </w:r>
    </w:p>
    <w:p w:rsidR="00E45F2A" w:rsidRPr="00E45F2A" w:rsidRDefault="00E45F2A" w:rsidP="00AB1398">
      <w:pPr>
        <w:numPr>
          <w:ilvl w:val="0"/>
          <w:numId w:val="65"/>
        </w:numPr>
        <w:spacing w:after="0" w:line="240" w:lineRule="auto"/>
        <w:jc w:val="both"/>
        <w:rPr>
          <w:rFonts w:ascii="Times New Roman" w:hAnsi="Times New Roman" w:cs="Times New Roman"/>
          <w:sz w:val="24"/>
          <w:szCs w:val="24"/>
        </w:rPr>
      </w:pPr>
      <w:proofErr w:type="spellStart"/>
      <w:r w:rsidRPr="00E45F2A">
        <w:rPr>
          <w:rFonts w:ascii="Times New Roman" w:hAnsi="Times New Roman" w:cs="Times New Roman"/>
          <w:sz w:val="24"/>
          <w:szCs w:val="24"/>
        </w:rPr>
        <w:t>Сіз</w:t>
      </w:r>
      <w:proofErr w:type="spellEnd"/>
      <w:r w:rsidRPr="00E45F2A">
        <w:rPr>
          <w:rFonts w:ascii="Times New Roman" w:hAnsi="Times New Roman" w:cs="Times New Roman"/>
          <w:sz w:val="24"/>
          <w:szCs w:val="24"/>
        </w:rPr>
        <w:t xml:space="preserve"> күнделікті өз жоспарыңызды </w:t>
      </w:r>
      <w:proofErr w:type="spellStart"/>
      <w:r w:rsidRPr="00E45F2A">
        <w:rPr>
          <w:rFonts w:ascii="Times New Roman" w:hAnsi="Times New Roman" w:cs="Times New Roman"/>
          <w:sz w:val="24"/>
          <w:szCs w:val="24"/>
        </w:rPr>
        <w:t>кедергісіз</w:t>
      </w:r>
      <w:proofErr w:type="spellEnd"/>
      <w:r w:rsidRPr="00E45F2A">
        <w:rPr>
          <w:rFonts w:ascii="Times New Roman" w:hAnsi="Times New Roman" w:cs="Times New Roman"/>
          <w:sz w:val="24"/>
          <w:szCs w:val="24"/>
        </w:rPr>
        <w:t xml:space="preserve"> орындауыңызға, не </w:t>
      </w:r>
      <w:proofErr w:type="spellStart"/>
      <w:r w:rsidRPr="00E45F2A">
        <w:rPr>
          <w:rFonts w:ascii="Times New Roman" w:hAnsi="Times New Roman" w:cs="Times New Roman"/>
          <w:sz w:val="24"/>
          <w:szCs w:val="24"/>
        </w:rPr>
        <w:t>істеу</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керек</w:t>
      </w:r>
      <w:proofErr w:type="spellEnd"/>
      <w:r w:rsidRPr="00E45F2A">
        <w:rPr>
          <w:rFonts w:ascii="Times New Roman" w:hAnsi="Times New Roman" w:cs="Times New Roman"/>
          <w:sz w:val="24"/>
          <w:szCs w:val="24"/>
        </w:rPr>
        <w:t>?</w:t>
      </w:r>
    </w:p>
    <w:p w:rsidR="00E45F2A" w:rsidRPr="00E45F2A" w:rsidRDefault="00E45F2A" w:rsidP="00E45F2A">
      <w:pPr>
        <w:spacing w:after="0" w:line="240" w:lineRule="auto"/>
        <w:ind w:left="720"/>
        <w:jc w:val="both"/>
        <w:rPr>
          <w:rFonts w:ascii="Times New Roman" w:hAnsi="Times New Roman" w:cs="Times New Roman"/>
          <w:sz w:val="24"/>
          <w:szCs w:val="24"/>
        </w:rPr>
      </w:pP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b/>
          <w:i/>
          <w:sz w:val="24"/>
          <w:szCs w:val="24"/>
          <w:lang w:val="kk-KZ"/>
        </w:rPr>
        <w:t xml:space="preserve">       10-жағдай</w:t>
      </w:r>
      <w:r w:rsidRPr="00E45F2A">
        <w:rPr>
          <w:rFonts w:ascii="Times New Roman" w:hAnsi="Times New Roman" w:cs="Times New Roman"/>
          <w:sz w:val="24"/>
          <w:szCs w:val="24"/>
          <w:lang w:val="kk-KZ"/>
        </w:rPr>
        <w:br/>
        <w:t xml:space="preserve">       Менеджмент ішінде маңызды ролі болып дұрыс басқару және шешімдерін дұрыс қабылдау табылады, өйткені бұдан бизнестігі жеңіс байланысты. </w:t>
      </w:r>
      <w:r w:rsidRPr="00E45F2A">
        <w:rPr>
          <w:rFonts w:ascii="Times New Roman" w:hAnsi="Times New Roman" w:cs="Times New Roman"/>
          <w:sz w:val="24"/>
          <w:szCs w:val="24"/>
        </w:rPr>
        <w:t xml:space="preserve">Тәжірибеде </w:t>
      </w:r>
      <w:proofErr w:type="spellStart"/>
      <w:r w:rsidRPr="00E45F2A">
        <w:rPr>
          <w:rFonts w:ascii="Times New Roman" w:hAnsi="Times New Roman" w:cs="Times New Roman"/>
          <w:sz w:val="24"/>
          <w:szCs w:val="24"/>
        </w:rPr>
        <w:t>келесі</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варианттар</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кездеседі</w:t>
      </w:r>
      <w:proofErr w:type="spellEnd"/>
      <w:r w:rsidRPr="00E45F2A">
        <w:rPr>
          <w:rFonts w:ascii="Times New Roman" w:hAnsi="Times New Roman" w:cs="Times New Roman"/>
          <w:sz w:val="24"/>
          <w:szCs w:val="24"/>
        </w:rPr>
        <w:t>:</w:t>
      </w:r>
    </w:p>
    <w:p w:rsidR="00E45F2A" w:rsidRPr="00E45F2A" w:rsidRDefault="00E45F2A" w:rsidP="00AB1398">
      <w:pPr>
        <w:numPr>
          <w:ilvl w:val="0"/>
          <w:numId w:val="66"/>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lastRenderedPageBreak/>
        <w:t>Басшы шешім қабылдап және оның нәтижесін бағынаштыларына жеткізеді, егерде ол қажет болса.</w:t>
      </w:r>
    </w:p>
    <w:p w:rsidR="00E45F2A" w:rsidRPr="00E45F2A" w:rsidRDefault="00E45F2A" w:rsidP="00AB1398">
      <w:pPr>
        <w:numPr>
          <w:ilvl w:val="0"/>
          <w:numId w:val="66"/>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Басшы шешім қабылданғанда, бірақ бағыныштылардың көз қарасын ескереді, олардың сұрақтарын жақсы қарсыалады, соның нәтижесінде шешімнің дұрыстығын тексереді және керек болса өзгерістер енгізеді.</w:t>
      </w:r>
    </w:p>
    <w:p w:rsidR="00E45F2A" w:rsidRPr="00E45F2A" w:rsidRDefault="00E45F2A" w:rsidP="00AB1398">
      <w:pPr>
        <w:numPr>
          <w:ilvl w:val="0"/>
          <w:numId w:val="66"/>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Басшы шешім қабылдап, оны топқа талдауға және қайта қабылдауға жібереді.</w:t>
      </w:r>
    </w:p>
    <w:p w:rsidR="00E45F2A" w:rsidRPr="00E45F2A" w:rsidRDefault="00E45F2A" w:rsidP="00AB1398">
      <w:pPr>
        <w:numPr>
          <w:ilvl w:val="0"/>
          <w:numId w:val="66"/>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Басшы проблеманы айтып, ұжымға шешім қабылдауын өтінеді, өзіне шешімді таңдап, бекітуді қалдырады.</w:t>
      </w:r>
    </w:p>
    <w:p w:rsidR="00E45F2A" w:rsidRPr="00E45F2A" w:rsidRDefault="00E45F2A" w:rsidP="00AB1398">
      <w:pPr>
        <w:numPr>
          <w:ilvl w:val="0"/>
          <w:numId w:val="66"/>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Басшы проблеманы айтып және ұжымның шешімін қабылдайды.</w:t>
      </w:r>
    </w:p>
    <w:p w:rsidR="00E45F2A" w:rsidRPr="00E45F2A" w:rsidRDefault="00E45F2A" w:rsidP="00E45F2A">
      <w:pPr>
        <w:spacing w:after="0" w:line="240" w:lineRule="auto"/>
        <w:jc w:val="both"/>
        <w:rPr>
          <w:rFonts w:ascii="Times New Roman" w:hAnsi="Times New Roman" w:cs="Times New Roman"/>
          <w:bCs/>
          <w:i/>
          <w:sz w:val="24"/>
          <w:szCs w:val="24"/>
          <w:lang w:val="kk-KZ"/>
        </w:rPr>
      </w:pPr>
      <w:proofErr w:type="spellStart"/>
      <w:r w:rsidRPr="00E45F2A">
        <w:rPr>
          <w:rFonts w:ascii="Times New Roman" w:hAnsi="Times New Roman" w:cs="Times New Roman"/>
          <w:bCs/>
          <w:i/>
          <w:sz w:val="24"/>
          <w:szCs w:val="24"/>
        </w:rPr>
        <w:t>Келесі</w:t>
      </w:r>
      <w:proofErr w:type="spellEnd"/>
      <w:r w:rsidRPr="00E45F2A">
        <w:rPr>
          <w:rFonts w:ascii="Times New Roman" w:hAnsi="Times New Roman" w:cs="Times New Roman"/>
          <w:bCs/>
          <w:i/>
          <w:sz w:val="24"/>
          <w:szCs w:val="24"/>
        </w:rPr>
        <w:t xml:space="preserve"> сұрақ</w:t>
      </w:r>
      <w:proofErr w:type="gramStart"/>
      <w:r w:rsidRPr="00E45F2A">
        <w:rPr>
          <w:rFonts w:ascii="Times New Roman" w:hAnsi="Times New Roman" w:cs="Times New Roman"/>
          <w:bCs/>
          <w:i/>
          <w:sz w:val="24"/>
          <w:szCs w:val="24"/>
        </w:rPr>
        <w:t>тар</w:t>
      </w:r>
      <w:proofErr w:type="gramEnd"/>
      <w:r w:rsidRPr="00E45F2A">
        <w:rPr>
          <w:rFonts w:ascii="Times New Roman" w:hAnsi="Times New Roman" w:cs="Times New Roman"/>
          <w:bCs/>
          <w:i/>
          <w:sz w:val="24"/>
          <w:szCs w:val="24"/>
        </w:rPr>
        <w:t xml:space="preserve">ға </w:t>
      </w:r>
      <w:proofErr w:type="spellStart"/>
      <w:r w:rsidRPr="00E45F2A">
        <w:rPr>
          <w:rFonts w:ascii="Times New Roman" w:hAnsi="Times New Roman" w:cs="Times New Roman"/>
          <w:bCs/>
          <w:i/>
          <w:sz w:val="24"/>
          <w:szCs w:val="24"/>
        </w:rPr>
        <w:t>жауап</w:t>
      </w:r>
      <w:proofErr w:type="spellEnd"/>
      <w:r w:rsidRPr="00E45F2A">
        <w:rPr>
          <w:rFonts w:ascii="Times New Roman" w:hAnsi="Times New Roman" w:cs="Times New Roman"/>
          <w:bCs/>
          <w:i/>
          <w:sz w:val="24"/>
          <w:szCs w:val="24"/>
        </w:rPr>
        <w:t xml:space="preserve"> беріңіз:</w:t>
      </w:r>
    </w:p>
    <w:p w:rsidR="00E45F2A" w:rsidRPr="00796782" w:rsidRDefault="00E45F2A" w:rsidP="00E45F2A">
      <w:pPr>
        <w:numPr>
          <w:ilvl w:val="0"/>
          <w:numId w:val="81"/>
        </w:numPr>
        <w:spacing w:after="0" w:line="240" w:lineRule="auto"/>
        <w:jc w:val="both"/>
        <w:rPr>
          <w:rFonts w:ascii="Times New Roman" w:hAnsi="Times New Roman" w:cs="Times New Roman"/>
          <w:sz w:val="24"/>
          <w:szCs w:val="24"/>
          <w:lang w:val="kk-KZ"/>
        </w:rPr>
      </w:pPr>
      <w:r w:rsidRPr="00796782">
        <w:rPr>
          <w:rFonts w:ascii="Times New Roman" w:hAnsi="Times New Roman" w:cs="Times New Roman"/>
          <w:sz w:val="24"/>
          <w:szCs w:val="24"/>
          <w:lang w:val="kk-KZ"/>
        </w:rPr>
        <w:t xml:space="preserve">Осы варианттардың ұнамдысы қандай, және соған позицияңызды дәлелдеңіз. </w:t>
      </w:r>
      <w:r w:rsidRPr="00796782">
        <w:rPr>
          <w:rFonts w:ascii="Times New Roman" w:hAnsi="Times New Roman" w:cs="Times New Roman"/>
          <w:sz w:val="24"/>
          <w:szCs w:val="24"/>
          <w:lang w:val="kk-KZ"/>
        </w:rPr>
        <w:br/>
      </w:r>
      <w:r w:rsidRPr="00796782">
        <w:rPr>
          <w:rFonts w:ascii="Times New Roman" w:hAnsi="Times New Roman" w:cs="Times New Roman"/>
          <w:sz w:val="24"/>
          <w:szCs w:val="24"/>
          <w:lang w:val="kk-KZ"/>
        </w:rPr>
        <w:br/>
      </w:r>
      <w:r w:rsidRPr="00796782">
        <w:rPr>
          <w:rFonts w:ascii="Times New Roman" w:hAnsi="Times New Roman" w:cs="Times New Roman"/>
          <w:b/>
          <w:i/>
          <w:sz w:val="24"/>
          <w:szCs w:val="24"/>
          <w:lang w:val="kk-KZ"/>
        </w:rPr>
        <w:t>11-жағдай</w:t>
      </w:r>
      <w:r w:rsidRPr="00796782">
        <w:rPr>
          <w:rFonts w:ascii="Times New Roman" w:hAnsi="Times New Roman" w:cs="Times New Roman"/>
          <w:sz w:val="24"/>
          <w:szCs w:val="24"/>
          <w:lang w:val="kk-KZ"/>
        </w:rPr>
        <w:t xml:space="preserve"> </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        Менеджердің өз уақыт бюджетін ұйымдастыруда әртүрлі жақсы тәсілдер болады.</w:t>
      </w:r>
    </w:p>
    <w:p w:rsidR="00E45F2A" w:rsidRPr="00E45F2A" w:rsidRDefault="00E45F2A" w:rsidP="00AB1398">
      <w:pPr>
        <w:numPr>
          <w:ilvl w:val="0"/>
          <w:numId w:val="67"/>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Сіз уақыт жұмсауға талдау жасаңыз</w:t>
      </w:r>
    </w:p>
    <w:p w:rsidR="00E45F2A" w:rsidRPr="00E45F2A" w:rsidRDefault="00E45F2A" w:rsidP="00AB1398">
      <w:pPr>
        <w:numPr>
          <w:ilvl w:val="0"/>
          <w:numId w:val="67"/>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Маңыздылығына байланысты алдыңызда тұрған мақсаттарға талдау жасау, қандай мақсаттар негізгі болып табылады</w:t>
      </w:r>
    </w:p>
    <w:p w:rsidR="00E45F2A" w:rsidRPr="00E45F2A" w:rsidRDefault="00E45F2A" w:rsidP="00AB1398">
      <w:pPr>
        <w:numPr>
          <w:ilvl w:val="0"/>
          <w:numId w:val="67"/>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Өзіңіздің ұзақ мерзімді мақсаттарды анықтау</w:t>
      </w:r>
    </w:p>
    <w:p w:rsidR="00E45F2A" w:rsidRPr="00E45F2A" w:rsidRDefault="00E45F2A" w:rsidP="00AB1398">
      <w:pPr>
        <w:numPr>
          <w:ilvl w:val="0"/>
          <w:numId w:val="67"/>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Тәжірибеде өз уақытыңызды </w:t>
      </w:r>
      <w:proofErr w:type="spellStart"/>
      <w:r w:rsidRPr="00E45F2A">
        <w:rPr>
          <w:rFonts w:ascii="Times New Roman" w:hAnsi="Times New Roman" w:cs="Times New Roman"/>
          <w:sz w:val="24"/>
          <w:szCs w:val="24"/>
        </w:rPr>
        <w:t>жоспарлау</w:t>
      </w:r>
      <w:proofErr w:type="spellEnd"/>
    </w:p>
    <w:p w:rsidR="00E45F2A" w:rsidRPr="00E45F2A" w:rsidRDefault="00E45F2A" w:rsidP="00AB1398">
      <w:pPr>
        <w:numPr>
          <w:ilvl w:val="0"/>
          <w:numId w:val="67"/>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Уақыт жоғалтуларды </w:t>
      </w:r>
      <w:proofErr w:type="gramStart"/>
      <w:r w:rsidRPr="00E45F2A">
        <w:rPr>
          <w:rFonts w:ascii="Times New Roman" w:hAnsi="Times New Roman" w:cs="Times New Roman"/>
          <w:sz w:val="24"/>
          <w:szCs w:val="24"/>
        </w:rPr>
        <w:t>азайту</w:t>
      </w:r>
      <w:proofErr w:type="gramEnd"/>
      <w:r w:rsidRPr="00E45F2A">
        <w:rPr>
          <w:rFonts w:ascii="Times New Roman" w:hAnsi="Times New Roman" w:cs="Times New Roman"/>
          <w:sz w:val="24"/>
          <w:szCs w:val="24"/>
        </w:rPr>
        <w:t xml:space="preserve">ға </w:t>
      </w:r>
      <w:proofErr w:type="spellStart"/>
      <w:r w:rsidRPr="00E45F2A">
        <w:rPr>
          <w:rFonts w:ascii="Times New Roman" w:hAnsi="Times New Roman" w:cs="Times New Roman"/>
          <w:sz w:val="24"/>
          <w:szCs w:val="24"/>
        </w:rPr>
        <w:t>тырысу</w:t>
      </w:r>
      <w:proofErr w:type="spellEnd"/>
    </w:p>
    <w:p w:rsidR="00E45F2A" w:rsidRPr="00E45F2A" w:rsidRDefault="00E45F2A" w:rsidP="00E45F2A">
      <w:pPr>
        <w:spacing w:after="0" w:line="240" w:lineRule="auto"/>
        <w:jc w:val="both"/>
        <w:rPr>
          <w:rFonts w:ascii="Times New Roman" w:hAnsi="Times New Roman" w:cs="Times New Roman"/>
          <w:i/>
          <w:sz w:val="24"/>
          <w:szCs w:val="24"/>
        </w:rPr>
      </w:pPr>
      <w:proofErr w:type="spellStart"/>
      <w:r w:rsidRPr="00E45F2A">
        <w:rPr>
          <w:rFonts w:ascii="Times New Roman" w:hAnsi="Times New Roman" w:cs="Times New Roman"/>
          <w:bCs/>
          <w:i/>
          <w:sz w:val="24"/>
          <w:szCs w:val="24"/>
        </w:rPr>
        <w:t>Келесі</w:t>
      </w:r>
      <w:proofErr w:type="spellEnd"/>
      <w:r w:rsidRPr="00E45F2A">
        <w:rPr>
          <w:rFonts w:ascii="Times New Roman" w:hAnsi="Times New Roman" w:cs="Times New Roman"/>
          <w:bCs/>
          <w:i/>
          <w:sz w:val="24"/>
          <w:szCs w:val="24"/>
        </w:rPr>
        <w:t xml:space="preserve"> сұрақ</w:t>
      </w:r>
      <w:proofErr w:type="gramStart"/>
      <w:r w:rsidRPr="00E45F2A">
        <w:rPr>
          <w:rFonts w:ascii="Times New Roman" w:hAnsi="Times New Roman" w:cs="Times New Roman"/>
          <w:bCs/>
          <w:i/>
          <w:sz w:val="24"/>
          <w:szCs w:val="24"/>
        </w:rPr>
        <w:t>тар</w:t>
      </w:r>
      <w:proofErr w:type="gramEnd"/>
      <w:r w:rsidRPr="00E45F2A">
        <w:rPr>
          <w:rFonts w:ascii="Times New Roman" w:hAnsi="Times New Roman" w:cs="Times New Roman"/>
          <w:bCs/>
          <w:i/>
          <w:sz w:val="24"/>
          <w:szCs w:val="24"/>
        </w:rPr>
        <w:t xml:space="preserve">ға </w:t>
      </w:r>
      <w:proofErr w:type="spellStart"/>
      <w:r w:rsidRPr="00E45F2A">
        <w:rPr>
          <w:rFonts w:ascii="Times New Roman" w:hAnsi="Times New Roman" w:cs="Times New Roman"/>
          <w:bCs/>
          <w:i/>
          <w:sz w:val="24"/>
          <w:szCs w:val="24"/>
        </w:rPr>
        <w:t>жауап</w:t>
      </w:r>
      <w:proofErr w:type="spellEnd"/>
      <w:r w:rsidRPr="00E45F2A">
        <w:rPr>
          <w:rFonts w:ascii="Times New Roman" w:hAnsi="Times New Roman" w:cs="Times New Roman"/>
          <w:bCs/>
          <w:i/>
          <w:sz w:val="24"/>
          <w:szCs w:val="24"/>
        </w:rPr>
        <w:t xml:space="preserve"> беріңіз:</w:t>
      </w:r>
    </w:p>
    <w:p w:rsidR="00E45F2A" w:rsidRPr="00E45F2A" w:rsidRDefault="00E45F2A" w:rsidP="00AB1398">
      <w:pPr>
        <w:numPr>
          <w:ilvl w:val="1"/>
          <w:numId w:val="68"/>
        </w:numPr>
        <w:tabs>
          <w:tab w:val="clear" w:pos="1440"/>
          <w:tab w:val="num" w:pos="567"/>
        </w:tabs>
        <w:spacing w:after="0" w:line="240" w:lineRule="auto"/>
        <w:ind w:left="567" w:hanging="567"/>
        <w:jc w:val="both"/>
        <w:rPr>
          <w:rFonts w:ascii="Times New Roman" w:hAnsi="Times New Roman" w:cs="Times New Roman"/>
          <w:sz w:val="24"/>
          <w:szCs w:val="24"/>
        </w:rPr>
      </w:pPr>
      <w:r w:rsidRPr="00E45F2A">
        <w:rPr>
          <w:rFonts w:ascii="Times New Roman" w:hAnsi="Times New Roman" w:cs="Times New Roman"/>
          <w:sz w:val="24"/>
          <w:szCs w:val="24"/>
        </w:rPr>
        <w:t xml:space="preserve">Өз уақытыңызды ұйымдастыруын </w:t>
      </w:r>
      <w:proofErr w:type="spellStart"/>
      <w:r w:rsidRPr="00E45F2A">
        <w:rPr>
          <w:rFonts w:ascii="Times New Roman" w:hAnsi="Times New Roman" w:cs="Times New Roman"/>
          <w:sz w:val="24"/>
          <w:szCs w:val="24"/>
        </w:rPr>
        <w:t>дамытуда</w:t>
      </w:r>
      <w:proofErr w:type="spellEnd"/>
      <w:r w:rsidRPr="00E45F2A">
        <w:rPr>
          <w:rFonts w:ascii="Times New Roman" w:hAnsi="Times New Roman" w:cs="Times New Roman"/>
          <w:sz w:val="24"/>
          <w:szCs w:val="24"/>
        </w:rPr>
        <w:t xml:space="preserve"> қандай тәсілдер қ</w:t>
      </w:r>
      <w:proofErr w:type="gramStart"/>
      <w:r w:rsidRPr="00E45F2A">
        <w:rPr>
          <w:rFonts w:ascii="Times New Roman" w:hAnsi="Times New Roman" w:cs="Times New Roman"/>
          <w:sz w:val="24"/>
          <w:szCs w:val="24"/>
        </w:rPr>
        <w:t>олдану</w:t>
      </w:r>
      <w:proofErr w:type="gramEnd"/>
      <w:r w:rsidRPr="00E45F2A">
        <w:rPr>
          <w:rFonts w:ascii="Times New Roman" w:hAnsi="Times New Roman" w:cs="Times New Roman"/>
          <w:sz w:val="24"/>
          <w:szCs w:val="24"/>
        </w:rPr>
        <w:t xml:space="preserve">ға </w:t>
      </w:r>
      <w:proofErr w:type="spellStart"/>
      <w:r w:rsidRPr="00E45F2A">
        <w:rPr>
          <w:rFonts w:ascii="Times New Roman" w:hAnsi="Times New Roman" w:cs="Times New Roman"/>
          <w:sz w:val="24"/>
          <w:szCs w:val="24"/>
        </w:rPr>
        <w:t>болады</w:t>
      </w:r>
      <w:proofErr w:type="spellEnd"/>
      <w:r w:rsidRPr="00E45F2A">
        <w:rPr>
          <w:rFonts w:ascii="Times New Roman" w:hAnsi="Times New Roman" w:cs="Times New Roman"/>
          <w:sz w:val="24"/>
          <w:szCs w:val="24"/>
        </w:rPr>
        <w:t>?</w:t>
      </w:r>
    </w:p>
    <w:p w:rsidR="00E45F2A" w:rsidRPr="00E45F2A" w:rsidRDefault="00E45F2A" w:rsidP="00AB1398">
      <w:pPr>
        <w:numPr>
          <w:ilvl w:val="1"/>
          <w:numId w:val="69"/>
        </w:numPr>
        <w:tabs>
          <w:tab w:val="clear" w:pos="1440"/>
          <w:tab w:val="num" w:pos="567"/>
        </w:tabs>
        <w:spacing w:after="0" w:line="240" w:lineRule="auto"/>
        <w:ind w:left="567" w:hanging="567"/>
        <w:jc w:val="both"/>
        <w:rPr>
          <w:rFonts w:ascii="Times New Roman" w:hAnsi="Times New Roman" w:cs="Times New Roman"/>
          <w:sz w:val="24"/>
          <w:szCs w:val="24"/>
        </w:rPr>
      </w:pPr>
      <w:r w:rsidRPr="00E45F2A">
        <w:rPr>
          <w:rFonts w:ascii="Times New Roman" w:hAnsi="Times New Roman" w:cs="Times New Roman"/>
          <w:sz w:val="24"/>
          <w:szCs w:val="24"/>
        </w:rPr>
        <w:t xml:space="preserve">Тек қана жұмыс уақытын дұрыс ұйымдастыру </w:t>
      </w:r>
      <w:proofErr w:type="spellStart"/>
      <w:r w:rsidRPr="00E45F2A">
        <w:rPr>
          <w:rFonts w:ascii="Times New Roman" w:hAnsi="Times New Roman" w:cs="Times New Roman"/>
          <w:sz w:val="24"/>
          <w:szCs w:val="24"/>
        </w:rPr>
        <w:t>керек</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пе</w:t>
      </w:r>
      <w:proofErr w:type="spellEnd"/>
      <w:r w:rsidRPr="00E45F2A">
        <w:rPr>
          <w:rFonts w:ascii="Times New Roman" w:hAnsi="Times New Roman" w:cs="Times New Roman"/>
          <w:sz w:val="24"/>
          <w:szCs w:val="24"/>
        </w:rPr>
        <w:t>, әлде барлық уақытты?</w:t>
      </w:r>
    </w:p>
    <w:p w:rsidR="00E45F2A" w:rsidRPr="00E45F2A" w:rsidRDefault="00E45F2A" w:rsidP="00AB1398">
      <w:pPr>
        <w:numPr>
          <w:ilvl w:val="1"/>
          <w:numId w:val="70"/>
        </w:numPr>
        <w:tabs>
          <w:tab w:val="clear" w:pos="1440"/>
          <w:tab w:val="num" w:pos="567"/>
        </w:tabs>
        <w:spacing w:after="0" w:line="240" w:lineRule="auto"/>
        <w:ind w:left="567" w:hanging="567"/>
        <w:jc w:val="both"/>
        <w:rPr>
          <w:rFonts w:ascii="Times New Roman" w:hAnsi="Times New Roman" w:cs="Times New Roman"/>
          <w:sz w:val="24"/>
          <w:szCs w:val="24"/>
        </w:rPr>
      </w:pPr>
      <w:proofErr w:type="spellStart"/>
      <w:r w:rsidRPr="00E45F2A">
        <w:rPr>
          <w:rFonts w:ascii="Times New Roman" w:hAnsi="Times New Roman" w:cs="Times New Roman"/>
          <w:sz w:val="24"/>
          <w:szCs w:val="24"/>
        </w:rPr>
        <w:t>Максималды</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тиімді</w:t>
      </w:r>
      <w:proofErr w:type="spellEnd"/>
      <w:r w:rsidRPr="00E45F2A">
        <w:rPr>
          <w:rFonts w:ascii="Times New Roman" w:hAnsi="Times New Roman" w:cs="Times New Roman"/>
          <w:sz w:val="24"/>
          <w:szCs w:val="24"/>
        </w:rPr>
        <w:t xml:space="preserve"> уақытты қолдану үшін, қандай </w:t>
      </w:r>
      <w:proofErr w:type="spellStart"/>
      <w:r w:rsidRPr="00E45F2A">
        <w:rPr>
          <w:rFonts w:ascii="Times New Roman" w:hAnsi="Times New Roman" w:cs="Times New Roman"/>
          <w:sz w:val="24"/>
          <w:szCs w:val="24"/>
        </w:rPr>
        <w:t>шаралар</w:t>
      </w:r>
      <w:proofErr w:type="spellEnd"/>
      <w:r w:rsidRPr="00E45F2A">
        <w:rPr>
          <w:rFonts w:ascii="Times New Roman" w:hAnsi="Times New Roman" w:cs="Times New Roman"/>
          <w:sz w:val="24"/>
          <w:szCs w:val="24"/>
        </w:rPr>
        <w:t xml:space="preserve"> қолданғыңыз </w:t>
      </w:r>
      <w:proofErr w:type="spellStart"/>
      <w:r w:rsidRPr="00E45F2A">
        <w:rPr>
          <w:rFonts w:ascii="Times New Roman" w:hAnsi="Times New Roman" w:cs="Times New Roman"/>
          <w:sz w:val="24"/>
          <w:szCs w:val="24"/>
        </w:rPr>
        <w:t>келеді</w:t>
      </w:r>
      <w:proofErr w:type="spellEnd"/>
      <w:r w:rsidRPr="00E45F2A">
        <w:rPr>
          <w:rFonts w:ascii="Times New Roman" w:hAnsi="Times New Roman" w:cs="Times New Roman"/>
          <w:sz w:val="24"/>
          <w:szCs w:val="24"/>
        </w:rPr>
        <w:t>?</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rPr>
        <w:br/>
      </w:r>
      <w:r w:rsidRPr="00E45F2A">
        <w:rPr>
          <w:rFonts w:ascii="Times New Roman" w:hAnsi="Times New Roman" w:cs="Times New Roman"/>
          <w:b/>
          <w:i/>
          <w:sz w:val="24"/>
          <w:szCs w:val="24"/>
          <w:lang w:val="kk-KZ"/>
        </w:rPr>
        <w:t xml:space="preserve">       12-жағдай</w:t>
      </w:r>
      <w:r w:rsidRPr="00E45F2A">
        <w:rPr>
          <w:rFonts w:ascii="Times New Roman" w:hAnsi="Times New Roman" w:cs="Times New Roman"/>
          <w:sz w:val="24"/>
          <w:szCs w:val="24"/>
        </w:rPr>
        <w:t xml:space="preserve"> </w:t>
      </w:r>
      <w:r w:rsidRPr="00E45F2A">
        <w:rPr>
          <w:rFonts w:ascii="Times New Roman" w:hAnsi="Times New Roman" w:cs="Times New Roman"/>
          <w:sz w:val="24"/>
          <w:szCs w:val="24"/>
        </w:rPr>
        <w:br/>
      </w:r>
      <w:r w:rsidRPr="00E45F2A">
        <w:rPr>
          <w:rFonts w:ascii="Times New Roman" w:hAnsi="Times New Roman" w:cs="Times New Roman"/>
          <w:sz w:val="24"/>
          <w:szCs w:val="24"/>
          <w:lang w:val="kk-KZ"/>
        </w:rPr>
        <w:t xml:space="preserve">       </w:t>
      </w:r>
      <w:r w:rsidRPr="00E45F2A">
        <w:rPr>
          <w:rFonts w:ascii="Times New Roman" w:hAnsi="Times New Roman" w:cs="Times New Roman"/>
          <w:sz w:val="24"/>
          <w:szCs w:val="24"/>
        </w:rPr>
        <w:t xml:space="preserve">Тәжірибеде фирмалардың бәсекелестік мүмкіндіктерінің қамтамасыз </w:t>
      </w:r>
      <w:proofErr w:type="spellStart"/>
      <w:r w:rsidRPr="00E45F2A">
        <w:rPr>
          <w:rFonts w:ascii="Times New Roman" w:hAnsi="Times New Roman" w:cs="Times New Roman"/>
          <w:sz w:val="24"/>
          <w:szCs w:val="24"/>
        </w:rPr>
        <w:t>етуде</w:t>
      </w:r>
      <w:proofErr w:type="spellEnd"/>
      <w:r w:rsidRPr="00E45F2A">
        <w:rPr>
          <w:rFonts w:ascii="Times New Roman" w:hAnsi="Times New Roman" w:cs="Times New Roman"/>
          <w:sz w:val="24"/>
          <w:szCs w:val="24"/>
        </w:rPr>
        <w:t xml:space="preserve"> әр түрлі </w:t>
      </w:r>
      <w:proofErr w:type="spellStart"/>
      <w:r w:rsidRPr="00E45F2A">
        <w:rPr>
          <w:rFonts w:ascii="Times New Roman" w:hAnsi="Times New Roman" w:cs="Times New Roman"/>
          <w:sz w:val="24"/>
          <w:szCs w:val="24"/>
        </w:rPr>
        <w:t>жолдары</w:t>
      </w:r>
      <w:proofErr w:type="spellEnd"/>
      <w:r w:rsidRPr="00E45F2A">
        <w:rPr>
          <w:rFonts w:ascii="Times New Roman" w:hAnsi="Times New Roman" w:cs="Times New Roman"/>
          <w:sz w:val="24"/>
          <w:szCs w:val="24"/>
        </w:rPr>
        <w:t xml:space="preserve"> бар.</w:t>
      </w:r>
    </w:p>
    <w:p w:rsidR="00E45F2A" w:rsidRPr="00E45F2A" w:rsidRDefault="00E45F2A" w:rsidP="00E45F2A">
      <w:p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Оның </w:t>
      </w:r>
      <w:proofErr w:type="spellStart"/>
      <w:r w:rsidRPr="00E45F2A">
        <w:rPr>
          <w:rFonts w:ascii="Times New Roman" w:hAnsi="Times New Roman" w:cs="Times New Roman"/>
          <w:sz w:val="24"/>
          <w:szCs w:val="24"/>
        </w:rPr>
        <w:t>ішінде</w:t>
      </w:r>
      <w:proofErr w:type="spellEnd"/>
      <w:r w:rsidRPr="00E45F2A">
        <w:rPr>
          <w:rFonts w:ascii="Times New Roman" w:hAnsi="Times New Roman" w:cs="Times New Roman"/>
          <w:sz w:val="24"/>
          <w:szCs w:val="24"/>
        </w:rPr>
        <w:t>:</w:t>
      </w:r>
    </w:p>
    <w:p w:rsidR="00E45F2A" w:rsidRPr="00E45F2A" w:rsidRDefault="00E45F2A" w:rsidP="00AB1398">
      <w:pPr>
        <w:numPr>
          <w:ilvl w:val="0"/>
          <w:numId w:val="71"/>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Өндіріс шығындарын бәсекелестік </w:t>
      </w:r>
      <w:proofErr w:type="gramStart"/>
      <w:r w:rsidRPr="00E45F2A">
        <w:rPr>
          <w:rFonts w:ascii="Times New Roman" w:hAnsi="Times New Roman" w:cs="Times New Roman"/>
          <w:sz w:val="24"/>
          <w:szCs w:val="24"/>
        </w:rPr>
        <w:t>к</w:t>
      </w:r>
      <w:proofErr w:type="gramEnd"/>
      <w:r w:rsidRPr="00E45F2A">
        <w:rPr>
          <w:rFonts w:ascii="Times New Roman" w:hAnsi="Times New Roman" w:cs="Times New Roman"/>
          <w:sz w:val="24"/>
          <w:szCs w:val="24"/>
        </w:rPr>
        <w:t>әсіпорындардың деңгейінен төмен ұстау</w:t>
      </w:r>
    </w:p>
    <w:p w:rsidR="00E45F2A" w:rsidRPr="00E45F2A" w:rsidRDefault="00E45F2A" w:rsidP="00AB1398">
      <w:pPr>
        <w:numPr>
          <w:ilvl w:val="0"/>
          <w:numId w:val="71"/>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Бәсекелестік </w:t>
      </w:r>
      <w:proofErr w:type="gramStart"/>
      <w:r w:rsidRPr="00E45F2A">
        <w:rPr>
          <w:rFonts w:ascii="Times New Roman" w:hAnsi="Times New Roman" w:cs="Times New Roman"/>
          <w:sz w:val="24"/>
          <w:szCs w:val="24"/>
        </w:rPr>
        <w:t>к</w:t>
      </w:r>
      <w:proofErr w:type="gramEnd"/>
      <w:r w:rsidRPr="00E45F2A">
        <w:rPr>
          <w:rFonts w:ascii="Times New Roman" w:hAnsi="Times New Roman" w:cs="Times New Roman"/>
          <w:sz w:val="24"/>
          <w:szCs w:val="24"/>
        </w:rPr>
        <w:t>әсіпорындарға қарағанда өнімнің техникалық деңгейі жоғары.</w:t>
      </w:r>
    </w:p>
    <w:p w:rsidR="00E45F2A" w:rsidRPr="00E45F2A" w:rsidRDefault="00E45F2A" w:rsidP="00AB1398">
      <w:pPr>
        <w:numPr>
          <w:ilvl w:val="0"/>
          <w:numId w:val="71"/>
        </w:numPr>
        <w:spacing w:after="0" w:line="240" w:lineRule="auto"/>
        <w:jc w:val="both"/>
        <w:rPr>
          <w:rFonts w:ascii="Times New Roman" w:hAnsi="Times New Roman" w:cs="Times New Roman"/>
          <w:sz w:val="24"/>
          <w:szCs w:val="24"/>
        </w:rPr>
      </w:pPr>
      <w:proofErr w:type="gramStart"/>
      <w:r w:rsidRPr="00E45F2A">
        <w:rPr>
          <w:rFonts w:ascii="Times New Roman" w:hAnsi="Times New Roman" w:cs="Times New Roman"/>
          <w:sz w:val="24"/>
          <w:szCs w:val="24"/>
        </w:rPr>
        <w:t>Б</w:t>
      </w:r>
      <w:proofErr w:type="gramEnd"/>
      <w:r w:rsidRPr="00E45F2A">
        <w:rPr>
          <w:rFonts w:ascii="Times New Roman" w:hAnsi="Times New Roman" w:cs="Times New Roman"/>
          <w:sz w:val="24"/>
          <w:szCs w:val="24"/>
        </w:rPr>
        <w:t xml:space="preserve">ұйымдардың </w:t>
      </w:r>
      <w:proofErr w:type="spellStart"/>
      <w:r w:rsidRPr="00E45F2A">
        <w:rPr>
          <w:rFonts w:ascii="Times New Roman" w:hAnsi="Times New Roman" w:cs="Times New Roman"/>
          <w:sz w:val="24"/>
          <w:szCs w:val="24"/>
        </w:rPr>
        <w:t>сенімділігі</w:t>
      </w:r>
      <w:proofErr w:type="spellEnd"/>
      <w:r w:rsidRPr="00E45F2A">
        <w:rPr>
          <w:rFonts w:ascii="Times New Roman" w:hAnsi="Times New Roman" w:cs="Times New Roman"/>
          <w:sz w:val="24"/>
          <w:szCs w:val="24"/>
        </w:rPr>
        <w:t xml:space="preserve"> жоғары</w:t>
      </w:r>
    </w:p>
    <w:p w:rsidR="00E45F2A" w:rsidRPr="00E45F2A" w:rsidRDefault="00E45F2A" w:rsidP="00AB1398">
      <w:pPr>
        <w:numPr>
          <w:ilvl w:val="0"/>
          <w:numId w:val="71"/>
        </w:numPr>
        <w:spacing w:after="0" w:line="240" w:lineRule="auto"/>
        <w:jc w:val="both"/>
        <w:rPr>
          <w:rFonts w:ascii="Times New Roman" w:hAnsi="Times New Roman" w:cs="Times New Roman"/>
          <w:sz w:val="24"/>
          <w:szCs w:val="24"/>
        </w:rPr>
      </w:pPr>
      <w:proofErr w:type="spellStart"/>
      <w:r w:rsidRPr="00E45F2A">
        <w:rPr>
          <w:rFonts w:ascii="Times New Roman" w:hAnsi="Times New Roman" w:cs="Times New Roman"/>
          <w:sz w:val="24"/>
          <w:szCs w:val="24"/>
        </w:rPr>
        <w:t>Тауарды</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жеткізу</w:t>
      </w:r>
      <w:proofErr w:type="spellEnd"/>
      <w:r w:rsidRPr="00E45F2A">
        <w:rPr>
          <w:rFonts w:ascii="Times New Roman" w:hAnsi="Times New Roman" w:cs="Times New Roman"/>
          <w:sz w:val="24"/>
          <w:szCs w:val="24"/>
        </w:rPr>
        <w:t xml:space="preserve"> жылдамдығы жоғары</w:t>
      </w:r>
    </w:p>
    <w:p w:rsidR="00E45F2A" w:rsidRPr="00E45F2A" w:rsidRDefault="00E45F2A" w:rsidP="00AB1398">
      <w:pPr>
        <w:numPr>
          <w:ilvl w:val="0"/>
          <w:numId w:val="71"/>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Тауардың сыртқы әдемілігін </w:t>
      </w:r>
      <w:proofErr w:type="spellStart"/>
      <w:r w:rsidRPr="00E45F2A">
        <w:rPr>
          <w:rFonts w:ascii="Times New Roman" w:hAnsi="Times New Roman" w:cs="Times New Roman"/>
          <w:sz w:val="24"/>
          <w:szCs w:val="24"/>
        </w:rPr>
        <w:t>дамыту</w:t>
      </w:r>
      <w:proofErr w:type="spellEnd"/>
    </w:p>
    <w:p w:rsidR="00E45F2A" w:rsidRPr="00E45F2A" w:rsidRDefault="00E45F2A" w:rsidP="00AB1398">
      <w:pPr>
        <w:numPr>
          <w:ilvl w:val="0"/>
          <w:numId w:val="71"/>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Сыртқы </w:t>
      </w:r>
      <w:proofErr w:type="spellStart"/>
      <w:r w:rsidRPr="00E45F2A">
        <w:rPr>
          <w:rFonts w:ascii="Times New Roman" w:hAnsi="Times New Roman" w:cs="Times New Roman"/>
          <w:sz w:val="24"/>
          <w:szCs w:val="24"/>
        </w:rPr>
        <w:t>орамы</w:t>
      </w:r>
      <w:proofErr w:type="spellEnd"/>
      <w:r w:rsidRPr="00E45F2A">
        <w:rPr>
          <w:rFonts w:ascii="Times New Roman" w:hAnsi="Times New Roman" w:cs="Times New Roman"/>
          <w:sz w:val="24"/>
          <w:szCs w:val="24"/>
        </w:rPr>
        <w:t xml:space="preserve"> жақсартылған</w:t>
      </w:r>
    </w:p>
    <w:p w:rsidR="00E45F2A" w:rsidRPr="00E45F2A" w:rsidRDefault="00E45F2A" w:rsidP="00AB1398">
      <w:pPr>
        <w:numPr>
          <w:ilvl w:val="0"/>
          <w:numId w:val="71"/>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Жарнаманың қызықтығы жоғары</w:t>
      </w:r>
    </w:p>
    <w:p w:rsidR="00E45F2A" w:rsidRPr="00E45F2A" w:rsidRDefault="00E45F2A" w:rsidP="00AB1398">
      <w:pPr>
        <w:numPr>
          <w:ilvl w:val="0"/>
          <w:numId w:val="71"/>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Тұтынушының қажеттілігі </w:t>
      </w:r>
      <w:proofErr w:type="spellStart"/>
      <w:r w:rsidRPr="00E45F2A">
        <w:rPr>
          <w:rFonts w:ascii="Times New Roman" w:hAnsi="Times New Roman" w:cs="Times New Roman"/>
          <w:sz w:val="24"/>
          <w:szCs w:val="24"/>
        </w:rPr>
        <w:t>бойынша</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жеке</w:t>
      </w:r>
      <w:proofErr w:type="spellEnd"/>
      <w:r w:rsidRPr="00E45F2A">
        <w:rPr>
          <w:rFonts w:ascii="Times New Roman" w:hAnsi="Times New Roman" w:cs="Times New Roman"/>
          <w:sz w:val="24"/>
          <w:szCs w:val="24"/>
        </w:rPr>
        <w:t xml:space="preserve">" бұйым </w:t>
      </w:r>
      <w:proofErr w:type="spellStart"/>
      <w:r w:rsidRPr="00E45F2A">
        <w:rPr>
          <w:rFonts w:ascii="Times New Roman" w:hAnsi="Times New Roman" w:cs="Times New Roman"/>
          <w:sz w:val="24"/>
          <w:szCs w:val="24"/>
        </w:rPr>
        <w:t>жасау</w:t>
      </w:r>
      <w:proofErr w:type="spellEnd"/>
      <w:r w:rsidRPr="00E45F2A">
        <w:rPr>
          <w:rFonts w:ascii="Times New Roman" w:hAnsi="Times New Roman" w:cs="Times New Roman"/>
          <w:sz w:val="24"/>
          <w:szCs w:val="24"/>
        </w:rPr>
        <w:t xml:space="preserve"> </w:t>
      </w:r>
    </w:p>
    <w:p w:rsidR="00E45F2A" w:rsidRPr="00E45F2A" w:rsidRDefault="00E45F2A" w:rsidP="00AB1398">
      <w:pPr>
        <w:numPr>
          <w:ilvl w:val="0"/>
          <w:numId w:val="71"/>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Сатылған өнімнің техникалық қызмет көрсетуі жоғары </w:t>
      </w:r>
    </w:p>
    <w:p w:rsidR="00E45F2A" w:rsidRPr="00E45F2A" w:rsidRDefault="00E45F2A" w:rsidP="00AB1398">
      <w:pPr>
        <w:numPr>
          <w:ilvl w:val="0"/>
          <w:numId w:val="71"/>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 Ұзақ </w:t>
      </w:r>
      <w:proofErr w:type="spellStart"/>
      <w:r w:rsidRPr="00E45F2A">
        <w:rPr>
          <w:rFonts w:ascii="Times New Roman" w:hAnsi="Times New Roman" w:cs="Times New Roman"/>
          <w:sz w:val="24"/>
          <w:szCs w:val="24"/>
        </w:rPr>
        <w:t>мерзімде</w:t>
      </w:r>
      <w:proofErr w:type="spellEnd"/>
      <w:r w:rsidRPr="00E45F2A">
        <w:rPr>
          <w:rFonts w:ascii="Times New Roman" w:hAnsi="Times New Roman" w:cs="Times New Roman"/>
          <w:sz w:val="24"/>
          <w:szCs w:val="24"/>
        </w:rPr>
        <w:t xml:space="preserve"> қ</w:t>
      </w:r>
      <w:proofErr w:type="gramStart"/>
      <w:r w:rsidRPr="00E45F2A">
        <w:rPr>
          <w:rFonts w:ascii="Times New Roman" w:hAnsi="Times New Roman" w:cs="Times New Roman"/>
          <w:sz w:val="24"/>
          <w:szCs w:val="24"/>
        </w:rPr>
        <w:t>олдану</w:t>
      </w:r>
      <w:proofErr w:type="gramEnd"/>
      <w:r w:rsidRPr="00E45F2A">
        <w:rPr>
          <w:rFonts w:ascii="Times New Roman" w:hAnsi="Times New Roman" w:cs="Times New Roman"/>
          <w:sz w:val="24"/>
          <w:szCs w:val="24"/>
        </w:rPr>
        <w:t xml:space="preserve">ға </w:t>
      </w:r>
      <w:proofErr w:type="spellStart"/>
      <w:r w:rsidRPr="00E45F2A">
        <w:rPr>
          <w:rFonts w:ascii="Times New Roman" w:hAnsi="Times New Roman" w:cs="Times New Roman"/>
          <w:sz w:val="24"/>
          <w:szCs w:val="24"/>
        </w:rPr>
        <w:t>кепілдік</w:t>
      </w:r>
      <w:proofErr w:type="spellEnd"/>
      <w:r w:rsidRPr="00E45F2A">
        <w:rPr>
          <w:rFonts w:ascii="Times New Roman" w:hAnsi="Times New Roman" w:cs="Times New Roman"/>
          <w:sz w:val="24"/>
          <w:szCs w:val="24"/>
        </w:rPr>
        <w:t xml:space="preserve"> беру</w:t>
      </w:r>
    </w:p>
    <w:p w:rsidR="00E45F2A" w:rsidRPr="00E45F2A" w:rsidRDefault="00E45F2A" w:rsidP="00E45F2A">
      <w:pPr>
        <w:spacing w:after="0" w:line="240" w:lineRule="auto"/>
        <w:ind w:left="720"/>
        <w:jc w:val="both"/>
        <w:rPr>
          <w:rFonts w:ascii="Times New Roman" w:hAnsi="Times New Roman" w:cs="Times New Roman"/>
          <w:i/>
          <w:sz w:val="24"/>
          <w:szCs w:val="24"/>
        </w:rPr>
      </w:pPr>
      <w:proofErr w:type="spellStart"/>
      <w:r w:rsidRPr="00E45F2A">
        <w:rPr>
          <w:rFonts w:ascii="Times New Roman" w:hAnsi="Times New Roman" w:cs="Times New Roman"/>
          <w:bCs/>
          <w:i/>
          <w:sz w:val="24"/>
          <w:szCs w:val="24"/>
        </w:rPr>
        <w:t>Келесі</w:t>
      </w:r>
      <w:proofErr w:type="spellEnd"/>
      <w:r w:rsidRPr="00E45F2A">
        <w:rPr>
          <w:rFonts w:ascii="Times New Roman" w:hAnsi="Times New Roman" w:cs="Times New Roman"/>
          <w:bCs/>
          <w:i/>
          <w:sz w:val="24"/>
          <w:szCs w:val="24"/>
        </w:rPr>
        <w:t xml:space="preserve"> сұрақ</w:t>
      </w:r>
      <w:proofErr w:type="gramStart"/>
      <w:r w:rsidRPr="00E45F2A">
        <w:rPr>
          <w:rFonts w:ascii="Times New Roman" w:hAnsi="Times New Roman" w:cs="Times New Roman"/>
          <w:bCs/>
          <w:i/>
          <w:sz w:val="24"/>
          <w:szCs w:val="24"/>
        </w:rPr>
        <w:t>тар</w:t>
      </w:r>
      <w:proofErr w:type="gramEnd"/>
      <w:r w:rsidRPr="00E45F2A">
        <w:rPr>
          <w:rFonts w:ascii="Times New Roman" w:hAnsi="Times New Roman" w:cs="Times New Roman"/>
          <w:bCs/>
          <w:i/>
          <w:sz w:val="24"/>
          <w:szCs w:val="24"/>
        </w:rPr>
        <w:t xml:space="preserve">ға </w:t>
      </w:r>
      <w:proofErr w:type="spellStart"/>
      <w:r w:rsidRPr="00E45F2A">
        <w:rPr>
          <w:rFonts w:ascii="Times New Roman" w:hAnsi="Times New Roman" w:cs="Times New Roman"/>
          <w:bCs/>
          <w:i/>
          <w:sz w:val="24"/>
          <w:szCs w:val="24"/>
        </w:rPr>
        <w:t>жауап</w:t>
      </w:r>
      <w:proofErr w:type="spellEnd"/>
      <w:r w:rsidRPr="00E45F2A">
        <w:rPr>
          <w:rFonts w:ascii="Times New Roman" w:hAnsi="Times New Roman" w:cs="Times New Roman"/>
          <w:bCs/>
          <w:i/>
          <w:sz w:val="24"/>
          <w:szCs w:val="24"/>
        </w:rPr>
        <w:t xml:space="preserve"> беріңіз:</w:t>
      </w:r>
    </w:p>
    <w:p w:rsidR="00E45F2A" w:rsidRPr="00E45F2A" w:rsidRDefault="00E45F2A" w:rsidP="00AB1398">
      <w:pPr>
        <w:numPr>
          <w:ilvl w:val="0"/>
          <w:numId w:val="72"/>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Бәсекелестік </w:t>
      </w:r>
      <w:proofErr w:type="gramStart"/>
      <w:r w:rsidRPr="00E45F2A">
        <w:rPr>
          <w:rFonts w:ascii="Times New Roman" w:hAnsi="Times New Roman" w:cs="Times New Roman"/>
          <w:sz w:val="24"/>
          <w:szCs w:val="24"/>
        </w:rPr>
        <w:t>м</w:t>
      </w:r>
      <w:proofErr w:type="gramEnd"/>
      <w:r w:rsidRPr="00E45F2A">
        <w:rPr>
          <w:rFonts w:ascii="Times New Roman" w:hAnsi="Times New Roman" w:cs="Times New Roman"/>
          <w:sz w:val="24"/>
          <w:szCs w:val="24"/>
        </w:rPr>
        <w:t xml:space="preserve">үмкіндіктерін жоғарлатуда тағы қандай </w:t>
      </w:r>
      <w:proofErr w:type="spellStart"/>
      <w:r w:rsidRPr="00E45F2A">
        <w:rPr>
          <w:rFonts w:ascii="Times New Roman" w:hAnsi="Times New Roman" w:cs="Times New Roman"/>
          <w:sz w:val="24"/>
          <w:szCs w:val="24"/>
        </w:rPr>
        <w:t>жолдар</w:t>
      </w:r>
      <w:proofErr w:type="spellEnd"/>
      <w:r w:rsidRPr="00E45F2A">
        <w:rPr>
          <w:rFonts w:ascii="Times New Roman" w:hAnsi="Times New Roman" w:cs="Times New Roman"/>
          <w:sz w:val="24"/>
          <w:szCs w:val="24"/>
        </w:rPr>
        <w:t xml:space="preserve"> ұсынасыз?</w:t>
      </w:r>
    </w:p>
    <w:p w:rsidR="00E45F2A" w:rsidRPr="00E45F2A" w:rsidRDefault="00E45F2A" w:rsidP="00AB1398">
      <w:pPr>
        <w:numPr>
          <w:ilvl w:val="0"/>
          <w:numId w:val="73"/>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Сіздің ойыңызша жоғарыда </w:t>
      </w:r>
      <w:proofErr w:type="spellStart"/>
      <w:r w:rsidRPr="00E45F2A">
        <w:rPr>
          <w:rFonts w:ascii="Times New Roman" w:hAnsi="Times New Roman" w:cs="Times New Roman"/>
          <w:sz w:val="24"/>
          <w:szCs w:val="24"/>
        </w:rPr>
        <w:t>берілген</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жолдар</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тиімді</w:t>
      </w:r>
      <w:proofErr w:type="spellEnd"/>
      <w:r w:rsidRPr="00E45F2A">
        <w:rPr>
          <w:rFonts w:ascii="Times New Roman" w:hAnsi="Times New Roman" w:cs="Times New Roman"/>
          <w:sz w:val="24"/>
          <w:szCs w:val="24"/>
        </w:rPr>
        <w:t xml:space="preserve"> </w:t>
      </w:r>
      <w:proofErr w:type="spellStart"/>
      <w:proofErr w:type="gramStart"/>
      <w:r w:rsidRPr="00E45F2A">
        <w:rPr>
          <w:rFonts w:ascii="Times New Roman" w:hAnsi="Times New Roman" w:cs="Times New Roman"/>
          <w:sz w:val="24"/>
          <w:szCs w:val="24"/>
        </w:rPr>
        <w:t>ме</w:t>
      </w:r>
      <w:proofErr w:type="spellEnd"/>
      <w:r w:rsidRPr="00E45F2A">
        <w:rPr>
          <w:rFonts w:ascii="Times New Roman" w:hAnsi="Times New Roman" w:cs="Times New Roman"/>
          <w:sz w:val="24"/>
          <w:szCs w:val="24"/>
        </w:rPr>
        <w:t xml:space="preserve"> ж</w:t>
      </w:r>
      <w:proofErr w:type="gramEnd"/>
      <w:r w:rsidRPr="00E45F2A">
        <w:rPr>
          <w:rFonts w:ascii="Times New Roman" w:hAnsi="Times New Roman" w:cs="Times New Roman"/>
          <w:sz w:val="24"/>
          <w:szCs w:val="24"/>
        </w:rPr>
        <w:t xml:space="preserve">әне бәсекелестікті жоғарлатуда қандай әсерін </w:t>
      </w:r>
      <w:proofErr w:type="spellStart"/>
      <w:r w:rsidRPr="00E45F2A">
        <w:rPr>
          <w:rFonts w:ascii="Times New Roman" w:hAnsi="Times New Roman" w:cs="Times New Roman"/>
          <w:sz w:val="24"/>
          <w:szCs w:val="24"/>
        </w:rPr>
        <w:t>тигізеді</w:t>
      </w:r>
      <w:proofErr w:type="spellEnd"/>
      <w:r w:rsidRPr="00E45F2A">
        <w:rPr>
          <w:rFonts w:ascii="Times New Roman" w:hAnsi="Times New Roman" w:cs="Times New Roman"/>
          <w:sz w:val="24"/>
          <w:szCs w:val="24"/>
        </w:rPr>
        <w:t>?</w:t>
      </w:r>
    </w:p>
    <w:p w:rsidR="00E45F2A" w:rsidRPr="00E45F2A" w:rsidRDefault="00E45F2A" w:rsidP="00E45F2A">
      <w:p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br/>
      </w:r>
      <w:r w:rsidRPr="00E45F2A">
        <w:rPr>
          <w:rFonts w:ascii="Times New Roman" w:hAnsi="Times New Roman" w:cs="Times New Roman"/>
          <w:b/>
          <w:i/>
          <w:sz w:val="24"/>
          <w:szCs w:val="24"/>
          <w:lang w:val="kk-KZ"/>
        </w:rPr>
        <w:t xml:space="preserve">       13-жағдай</w:t>
      </w:r>
      <w:r w:rsidRPr="00E45F2A">
        <w:rPr>
          <w:rFonts w:ascii="Times New Roman" w:hAnsi="Times New Roman" w:cs="Times New Roman"/>
          <w:sz w:val="24"/>
          <w:szCs w:val="24"/>
        </w:rPr>
        <w:br/>
      </w:r>
      <w:r w:rsidRPr="00E45F2A">
        <w:rPr>
          <w:rFonts w:ascii="Times New Roman" w:hAnsi="Times New Roman" w:cs="Times New Roman"/>
          <w:sz w:val="24"/>
          <w:szCs w:val="24"/>
          <w:lang w:val="kk-KZ"/>
        </w:rPr>
        <w:t xml:space="preserve">      </w:t>
      </w:r>
      <w:proofErr w:type="spellStart"/>
      <w:r w:rsidRPr="00E45F2A">
        <w:rPr>
          <w:rFonts w:ascii="Times New Roman" w:hAnsi="Times New Roman" w:cs="Times New Roman"/>
          <w:sz w:val="24"/>
          <w:szCs w:val="24"/>
        </w:rPr>
        <w:t>Менеджеркелесі</w:t>
      </w:r>
      <w:proofErr w:type="spellEnd"/>
      <w:r w:rsidRPr="00E45F2A">
        <w:rPr>
          <w:rFonts w:ascii="Times New Roman" w:hAnsi="Times New Roman" w:cs="Times New Roman"/>
          <w:sz w:val="24"/>
          <w:szCs w:val="24"/>
        </w:rPr>
        <w:t xml:space="preserve"> қасиеттерді </w:t>
      </w:r>
      <w:proofErr w:type="spellStart"/>
      <w:r w:rsidRPr="00E45F2A">
        <w:rPr>
          <w:rFonts w:ascii="Times New Roman" w:hAnsi="Times New Roman" w:cs="Times New Roman"/>
          <w:sz w:val="24"/>
          <w:szCs w:val="24"/>
        </w:rPr>
        <w:t>бейнелейді</w:t>
      </w:r>
      <w:proofErr w:type="spellEnd"/>
      <w:r w:rsidRPr="00E45F2A">
        <w:rPr>
          <w:rFonts w:ascii="Times New Roman" w:hAnsi="Times New Roman" w:cs="Times New Roman"/>
          <w:sz w:val="24"/>
          <w:szCs w:val="24"/>
        </w:rPr>
        <w:t>:</w:t>
      </w:r>
    </w:p>
    <w:p w:rsidR="00E45F2A" w:rsidRPr="00E45F2A" w:rsidRDefault="00E45F2A" w:rsidP="00AB1398">
      <w:pPr>
        <w:numPr>
          <w:ilvl w:val="0"/>
          <w:numId w:val="74"/>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Нарықты экономиканың </w:t>
      </w:r>
      <w:proofErr w:type="spellStart"/>
      <w:r w:rsidRPr="00E45F2A">
        <w:rPr>
          <w:rFonts w:ascii="Times New Roman" w:hAnsi="Times New Roman" w:cs="Times New Roman"/>
          <w:sz w:val="24"/>
          <w:szCs w:val="24"/>
        </w:rPr>
        <w:t>дамуытуралы</w:t>
      </w:r>
      <w:proofErr w:type="spellEnd"/>
      <w:r w:rsidRPr="00E45F2A">
        <w:rPr>
          <w:rFonts w:ascii="Times New Roman" w:hAnsi="Times New Roman" w:cs="Times New Roman"/>
          <w:sz w:val="24"/>
          <w:szCs w:val="24"/>
        </w:rPr>
        <w:t xml:space="preserve"> және </w:t>
      </w:r>
      <w:proofErr w:type="spellStart"/>
      <w:r w:rsidRPr="00E45F2A">
        <w:rPr>
          <w:rFonts w:ascii="Times New Roman" w:hAnsi="Times New Roman" w:cs="Times New Roman"/>
          <w:sz w:val="24"/>
          <w:szCs w:val="24"/>
        </w:rPr>
        <w:t>функционалды</w:t>
      </w:r>
      <w:proofErr w:type="spellEnd"/>
      <w:r w:rsidRPr="00E45F2A">
        <w:rPr>
          <w:rFonts w:ascii="Times New Roman" w:hAnsi="Times New Roman" w:cs="Times New Roman"/>
          <w:sz w:val="24"/>
          <w:szCs w:val="24"/>
        </w:rPr>
        <w:t xml:space="preserve"> жұмыс </w:t>
      </w:r>
      <w:proofErr w:type="spellStart"/>
      <w:r w:rsidRPr="00E45F2A">
        <w:rPr>
          <w:rFonts w:ascii="Times New Roman" w:hAnsi="Times New Roman" w:cs="Times New Roman"/>
          <w:sz w:val="24"/>
          <w:szCs w:val="24"/>
        </w:rPr>
        <w:t>істеуі</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туралы</w:t>
      </w:r>
      <w:proofErr w:type="spellEnd"/>
      <w:r w:rsidRPr="00E45F2A">
        <w:rPr>
          <w:rFonts w:ascii="Times New Roman" w:hAnsi="Times New Roman" w:cs="Times New Roman"/>
          <w:sz w:val="24"/>
          <w:szCs w:val="24"/>
        </w:rPr>
        <w:t xml:space="preserve"> терең </w:t>
      </w:r>
      <w:proofErr w:type="spellStart"/>
      <w:r w:rsidRPr="00E45F2A">
        <w:rPr>
          <w:rFonts w:ascii="Times New Roman" w:hAnsi="Times New Roman" w:cs="Times New Roman"/>
          <w:sz w:val="24"/>
          <w:szCs w:val="24"/>
        </w:rPr>
        <w:t>бі</w:t>
      </w:r>
      <w:proofErr w:type="gramStart"/>
      <w:r w:rsidRPr="00E45F2A">
        <w:rPr>
          <w:rFonts w:ascii="Times New Roman" w:hAnsi="Times New Roman" w:cs="Times New Roman"/>
          <w:sz w:val="24"/>
          <w:szCs w:val="24"/>
        </w:rPr>
        <w:t>л</w:t>
      </w:r>
      <w:proofErr w:type="gramEnd"/>
      <w:r w:rsidRPr="00E45F2A">
        <w:rPr>
          <w:rFonts w:ascii="Times New Roman" w:hAnsi="Times New Roman" w:cs="Times New Roman"/>
          <w:sz w:val="24"/>
          <w:szCs w:val="24"/>
        </w:rPr>
        <w:t>імді</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болуы</w:t>
      </w:r>
      <w:proofErr w:type="spellEnd"/>
    </w:p>
    <w:p w:rsidR="00E45F2A" w:rsidRPr="00E45F2A" w:rsidRDefault="00E45F2A" w:rsidP="00AB1398">
      <w:pPr>
        <w:numPr>
          <w:ilvl w:val="0"/>
          <w:numId w:val="74"/>
        </w:numPr>
        <w:spacing w:after="0" w:line="240" w:lineRule="auto"/>
        <w:jc w:val="both"/>
        <w:rPr>
          <w:rFonts w:ascii="Times New Roman" w:hAnsi="Times New Roman" w:cs="Times New Roman"/>
          <w:sz w:val="24"/>
          <w:szCs w:val="24"/>
        </w:rPr>
      </w:pPr>
      <w:proofErr w:type="spellStart"/>
      <w:r w:rsidRPr="00E45F2A">
        <w:rPr>
          <w:rFonts w:ascii="Times New Roman" w:hAnsi="Times New Roman" w:cs="Times New Roman"/>
          <w:sz w:val="24"/>
          <w:szCs w:val="24"/>
        </w:rPr>
        <w:t>Саяси</w:t>
      </w:r>
      <w:proofErr w:type="spellEnd"/>
      <w:r w:rsidRPr="00E45F2A">
        <w:rPr>
          <w:rFonts w:ascii="Times New Roman" w:hAnsi="Times New Roman" w:cs="Times New Roman"/>
          <w:sz w:val="24"/>
          <w:szCs w:val="24"/>
        </w:rPr>
        <w:t xml:space="preserve"> қалыптасуы, мұнда </w:t>
      </w:r>
      <w:proofErr w:type="spellStart"/>
      <w:r w:rsidRPr="00E45F2A">
        <w:rPr>
          <w:rFonts w:ascii="Times New Roman" w:hAnsi="Times New Roman" w:cs="Times New Roman"/>
          <w:sz w:val="24"/>
          <w:szCs w:val="24"/>
        </w:rPr>
        <w:t>саяси</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шешімдерді</w:t>
      </w:r>
      <w:proofErr w:type="spellEnd"/>
      <w:r w:rsidRPr="00E45F2A">
        <w:rPr>
          <w:rFonts w:ascii="Times New Roman" w:hAnsi="Times New Roman" w:cs="Times New Roman"/>
          <w:sz w:val="24"/>
          <w:szCs w:val="24"/>
        </w:rPr>
        <w:t xml:space="preserve"> дұрыс қабылдау </w:t>
      </w:r>
    </w:p>
    <w:p w:rsidR="00E45F2A" w:rsidRPr="00E45F2A" w:rsidRDefault="00E45F2A" w:rsidP="00AB1398">
      <w:pPr>
        <w:numPr>
          <w:ilvl w:val="0"/>
          <w:numId w:val="74"/>
        </w:numPr>
        <w:spacing w:after="0" w:line="240" w:lineRule="auto"/>
        <w:jc w:val="both"/>
        <w:rPr>
          <w:rFonts w:ascii="Times New Roman" w:hAnsi="Times New Roman" w:cs="Times New Roman"/>
          <w:sz w:val="24"/>
          <w:szCs w:val="24"/>
        </w:rPr>
      </w:pPr>
      <w:proofErr w:type="gramStart"/>
      <w:r w:rsidRPr="00E45F2A">
        <w:rPr>
          <w:rFonts w:ascii="Times New Roman" w:hAnsi="Times New Roman" w:cs="Times New Roman"/>
          <w:sz w:val="24"/>
          <w:szCs w:val="24"/>
        </w:rPr>
        <w:t>К</w:t>
      </w:r>
      <w:proofErr w:type="gramEnd"/>
      <w:r w:rsidRPr="00E45F2A">
        <w:rPr>
          <w:rFonts w:ascii="Times New Roman" w:hAnsi="Times New Roman" w:cs="Times New Roman"/>
          <w:sz w:val="24"/>
          <w:szCs w:val="24"/>
        </w:rPr>
        <w:t xml:space="preserve">әсіпкерлікте </w:t>
      </w:r>
      <w:proofErr w:type="spellStart"/>
      <w:r w:rsidRPr="00E45F2A">
        <w:rPr>
          <w:rFonts w:ascii="Times New Roman" w:hAnsi="Times New Roman" w:cs="Times New Roman"/>
          <w:sz w:val="24"/>
          <w:szCs w:val="24"/>
        </w:rPr>
        <w:t>адамгершілік</w:t>
      </w:r>
      <w:proofErr w:type="spellEnd"/>
      <w:r w:rsidRPr="00E45F2A">
        <w:rPr>
          <w:rFonts w:ascii="Times New Roman" w:hAnsi="Times New Roman" w:cs="Times New Roman"/>
          <w:sz w:val="24"/>
          <w:szCs w:val="24"/>
        </w:rPr>
        <w:t xml:space="preserve"> факторлардың мүмкіншіліктерін анықтау және оны қолдану</w:t>
      </w:r>
    </w:p>
    <w:p w:rsidR="00E45F2A" w:rsidRPr="00E45F2A" w:rsidRDefault="00E45F2A" w:rsidP="00AB1398">
      <w:pPr>
        <w:numPr>
          <w:ilvl w:val="0"/>
          <w:numId w:val="74"/>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Ғылыми-техникалық прогресстің </w:t>
      </w:r>
      <w:proofErr w:type="spellStart"/>
      <w:r w:rsidRPr="00E45F2A">
        <w:rPr>
          <w:rFonts w:ascii="Times New Roman" w:hAnsi="Times New Roman" w:cs="Times New Roman"/>
          <w:sz w:val="24"/>
          <w:szCs w:val="24"/>
        </w:rPr>
        <w:t>жеті</w:t>
      </w:r>
      <w:proofErr w:type="gramStart"/>
      <w:r w:rsidRPr="00E45F2A">
        <w:rPr>
          <w:rFonts w:ascii="Times New Roman" w:hAnsi="Times New Roman" w:cs="Times New Roman"/>
          <w:sz w:val="24"/>
          <w:szCs w:val="24"/>
        </w:rPr>
        <w:t>ст</w:t>
      </w:r>
      <w:proofErr w:type="gramEnd"/>
      <w:r w:rsidRPr="00E45F2A">
        <w:rPr>
          <w:rFonts w:ascii="Times New Roman" w:hAnsi="Times New Roman" w:cs="Times New Roman"/>
          <w:sz w:val="24"/>
          <w:szCs w:val="24"/>
        </w:rPr>
        <w:t>іктерін</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тиімді</w:t>
      </w:r>
      <w:proofErr w:type="spellEnd"/>
      <w:r w:rsidRPr="00E45F2A">
        <w:rPr>
          <w:rFonts w:ascii="Times New Roman" w:hAnsi="Times New Roman" w:cs="Times New Roman"/>
          <w:sz w:val="24"/>
          <w:szCs w:val="24"/>
        </w:rPr>
        <w:t xml:space="preserve"> қолдану</w:t>
      </w:r>
    </w:p>
    <w:p w:rsidR="00E45F2A" w:rsidRPr="00E45F2A" w:rsidRDefault="00E45F2A" w:rsidP="00AB1398">
      <w:pPr>
        <w:numPr>
          <w:ilvl w:val="0"/>
          <w:numId w:val="74"/>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lastRenderedPageBreak/>
        <w:t xml:space="preserve">Қоғамдық қызығушылықтардың </w:t>
      </w:r>
      <w:proofErr w:type="spellStart"/>
      <w:r w:rsidRPr="00E45F2A">
        <w:rPr>
          <w:rFonts w:ascii="Times New Roman" w:hAnsi="Times New Roman" w:cs="Times New Roman"/>
          <w:sz w:val="24"/>
          <w:szCs w:val="24"/>
        </w:rPr>
        <w:t>басымы</w:t>
      </w:r>
      <w:proofErr w:type="spellEnd"/>
      <w:r w:rsidRPr="00E45F2A">
        <w:rPr>
          <w:rFonts w:ascii="Times New Roman" w:hAnsi="Times New Roman" w:cs="Times New Roman"/>
          <w:sz w:val="24"/>
          <w:szCs w:val="24"/>
        </w:rPr>
        <w:t xml:space="preserve">, мұнда </w:t>
      </w:r>
      <w:proofErr w:type="spellStart"/>
      <w:r w:rsidRPr="00E45F2A">
        <w:rPr>
          <w:rFonts w:ascii="Times New Roman" w:hAnsi="Times New Roman" w:cs="Times New Roman"/>
          <w:sz w:val="24"/>
          <w:szCs w:val="24"/>
        </w:rPr>
        <w:t>белгілі</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бі</w:t>
      </w:r>
      <w:proofErr w:type="gramStart"/>
      <w:r w:rsidRPr="00E45F2A">
        <w:rPr>
          <w:rFonts w:ascii="Times New Roman" w:hAnsi="Times New Roman" w:cs="Times New Roman"/>
          <w:sz w:val="24"/>
          <w:szCs w:val="24"/>
        </w:rPr>
        <w:t>р</w:t>
      </w:r>
      <w:proofErr w:type="spellEnd"/>
      <w:proofErr w:type="gramEnd"/>
      <w:r w:rsidRPr="00E45F2A">
        <w:rPr>
          <w:rFonts w:ascii="Times New Roman" w:hAnsi="Times New Roman" w:cs="Times New Roman"/>
          <w:sz w:val="24"/>
          <w:szCs w:val="24"/>
        </w:rPr>
        <w:t xml:space="preserve"> деңгейде қоғамдық мақсатқа </w:t>
      </w:r>
      <w:proofErr w:type="spellStart"/>
      <w:r w:rsidRPr="00E45F2A">
        <w:rPr>
          <w:rFonts w:ascii="Times New Roman" w:hAnsi="Times New Roman" w:cs="Times New Roman"/>
          <w:sz w:val="24"/>
          <w:szCs w:val="24"/>
        </w:rPr>
        <w:t>жету</w:t>
      </w:r>
      <w:proofErr w:type="spellEnd"/>
      <w:r w:rsidRPr="00E45F2A">
        <w:rPr>
          <w:rFonts w:ascii="Times New Roman" w:hAnsi="Times New Roman" w:cs="Times New Roman"/>
          <w:sz w:val="24"/>
          <w:szCs w:val="24"/>
        </w:rPr>
        <w:t xml:space="preserve"> үшін өз қажеттілігінен бас </w:t>
      </w:r>
      <w:proofErr w:type="spellStart"/>
      <w:r w:rsidRPr="00E45F2A">
        <w:rPr>
          <w:rFonts w:ascii="Times New Roman" w:hAnsi="Times New Roman" w:cs="Times New Roman"/>
          <w:sz w:val="24"/>
          <w:szCs w:val="24"/>
        </w:rPr>
        <w:t>тарту</w:t>
      </w:r>
      <w:proofErr w:type="spellEnd"/>
      <w:r w:rsidRPr="00E45F2A">
        <w:rPr>
          <w:rFonts w:ascii="Times New Roman" w:hAnsi="Times New Roman" w:cs="Times New Roman"/>
          <w:sz w:val="24"/>
          <w:szCs w:val="24"/>
        </w:rPr>
        <w:t xml:space="preserve"> </w:t>
      </w:r>
    </w:p>
    <w:p w:rsidR="00E45F2A" w:rsidRPr="00E45F2A" w:rsidRDefault="00E45F2A" w:rsidP="00AB1398">
      <w:pPr>
        <w:numPr>
          <w:ilvl w:val="0"/>
          <w:numId w:val="74"/>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Психологиялық </w:t>
      </w:r>
      <w:proofErr w:type="spellStart"/>
      <w:r w:rsidRPr="00E45F2A">
        <w:rPr>
          <w:rFonts w:ascii="Times New Roman" w:hAnsi="Times New Roman" w:cs="Times New Roman"/>
          <w:sz w:val="24"/>
          <w:szCs w:val="24"/>
        </w:rPr>
        <w:t>бі</w:t>
      </w:r>
      <w:proofErr w:type="gramStart"/>
      <w:r w:rsidRPr="00E45F2A">
        <w:rPr>
          <w:rFonts w:ascii="Times New Roman" w:hAnsi="Times New Roman" w:cs="Times New Roman"/>
          <w:sz w:val="24"/>
          <w:szCs w:val="24"/>
        </w:rPr>
        <w:t>л</w:t>
      </w:r>
      <w:proofErr w:type="gramEnd"/>
      <w:r w:rsidRPr="00E45F2A">
        <w:rPr>
          <w:rFonts w:ascii="Times New Roman" w:hAnsi="Times New Roman" w:cs="Times New Roman"/>
          <w:sz w:val="24"/>
          <w:szCs w:val="24"/>
        </w:rPr>
        <w:t>імі</w:t>
      </w:r>
      <w:proofErr w:type="spellEnd"/>
    </w:p>
    <w:p w:rsidR="00E45F2A" w:rsidRPr="00E45F2A" w:rsidRDefault="00E45F2A" w:rsidP="00AB1398">
      <w:pPr>
        <w:numPr>
          <w:ilvl w:val="0"/>
          <w:numId w:val="74"/>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Әлеуметтік </w:t>
      </w:r>
      <w:proofErr w:type="spellStart"/>
      <w:r w:rsidRPr="00E45F2A">
        <w:rPr>
          <w:rFonts w:ascii="Times New Roman" w:hAnsi="Times New Roman" w:cs="Times New Roman"/>
          <w:sz w:val="24"/>
          <w:szCs w:val="24"/>
        </w:rPr>
        <w:t>принциптері</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бойынша</w:t>
      </w:r>
      <w:proofErr w:type="spellEnd"/>
      <w:r w:rsidRPr="00E45F2A">
        <w:rPr>
          <w:rFonts w:ascii="Times New Roman" w:hAnsi="Times New Roman" w:cs="Times New Roman"/>
          <w:sz w:val="24"/>
          <w:szCs w:val="24"/>
        </w:rPr>
        <w:t xml:space="preserve"> басшылық </w:t>
      </w:r>
      <w:proofErr w:type="spellStart"/>
      <w:r w:rsidRPr="00E45F2A">
        <w:rPr>
          <w:rFonts w:ascii="Times New Roman" w:hAnsi="Times New Roman" w:cs="Times New Roman"/>
          <w:sz w:val="24"/>
          <w:szCs w:val="24"/>
        </w:rPr>
        <w:t>ету</w:t>
      </w:r>
      <w:proofErr w:type="spellEnd"/>
    </w:p>
    <w:p w:rsidR="00E45F2A" w:rsidRPr="00E45F2A" w:rsidRDefault="00E45F2A" w:rsidP="00AB1398">
      <w:pPr>
        <w:numPr>
          <w:ilvl w:val="0"/>
          <w:numId w:val="74"/>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Өзіне </w:t>
      </w:r>
      <w:proofErr w:type="spellStart"/>
      <w:r w:rsidRPr="00E45F2A">
        <w:rPr>
          <w:rFonts w:ascii="Times New Roman" w:hAnsi="Times New Roman" w:cs="Times New Roman"/>
          <w:sz w:val="24"/>
          <w:szCs w:val="24"/>
        </w:rPr>
        <w:t>жауапкершілікті</w:t>
      </w:r>
      <w:proofErr w:type="spellEnd"/>
      <w:r w:rsidRPr="00E45F2A">
        <w:rPr>
          <w:rFonts w:ascii="Times New Roman" w:hAnsi="Times New Roman" w:cs="Times New Roman"/>
          <w:sz w:val="24"/>
          <w:szCs w:val="24"/>
        </w:rPr>
        <w:t xml:space="preserve"> ала </w:t>
      </w:r>
      <w:proofErr w:type="spellStart"/>
      <w:r w:rsidRPr="00E45F2A">
        <w:rPr>
          <w:rFonts w:ascii="Times New Roman" w:hAnsi="Times New Roman" w:cs="Times New Roman"/>
          <w:sz w:val="24"/>
          <w:szCs w:val="24"/>
        </w:rPr>
        <w:t>білу</w:t>
      </w:r>
      <w:proofErr w:type="spellEnd"/>
    </w:p>
    <w:p w:rsidR="00E45F2A" w:rsidRPr="00E45F2A" w:rsidRDefault="00E45F2A" w:rsidP="00AB1398">
      <w:pPr>
        <w:numPr>
          <w:ilvl w:val="0"/>
          <w:numId w:val="74"/>
        </w:numPr>
        <w:spacing w:after="0" w:line="240" w:lineRule="auto"/>
        <w:jc w:val="both"/>
        <w:rPr>
          <w:rFonts w:ascii="Times New Roman" w:hAnsi="Times New Roman" w:cs="Times New Roman"/>
          <w:sz w:val="24"/>
          <w:szCs w:val="24"/>
        </w:rPr>
      </w:pPr>
      <w:proofErr w:type="gramStart"/>
      <w:r w:rsidRPr="00E45F2A">
        <w:rPr>
          <w:rFonts w:ascii="Times New Roman" w:hAnsi="Times New Roman" w:cs="Times New Roman"/>
          <w:sz w:val="24"/>
          <w:szCs w:val="24"/>
        </w:rPr>
        <w:t>Ж</w:t>
      </w:r>
      <w:proofErr w:type="gramEnd"/>
      <w:r w:rsidRPr="00E45F2A">
        <w:rPr>
          <w:rFonts w:ascii="Times New Roman" w:hAnsi="Times New Roman" w:cs="Times New Roman"/>
          <w:sz w:val="24"/>
          <w:szCs w:val="24"/>
        </w:rPr>
        <w:t xml:space="preserve">ұмыста </w:t>
      </w:r>
      <w:proofErr w:type="spellStart"/>
      <w:r w:rsidRPr="00E45F2A">
        <w:rPr>
          <w:rFonts w:ascii="Times New Roman" w:hAnsi="Times New Roman" w:cs="Times New Roman"/>
          <w:sz w:val="24"/>
          <w:szCs w:val="24"/>
        </w:rPr>
        <w:t>пайдалы</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сынауларды</w:t>
      </w:r>
      <w:proofErr w:type="spellEnd"/>
      <w:r w:rsidRPr="00E45F2A">
        <w:rPr>
          <w:rFonts w:ascii="Times New Roman" w:hAnsi="Times New Roman" w:cs="Times New Roman"/>
          <w:sz w:val="24"/>
          <w:szCs w:val="24"/>
        </w:rPr>
        <w:t xml:space="preserve"> жүргізу және басқаның </w:t>
      </w:r>
      <w:proofErr w:type="spellStart"/>
      <w:r w:rsidRPr="00E45F2A">
        <w:rPr>
          <w:rFonts w:ascii="Times New Roman" w:hAnsi="Times New Roman" w:cs="Times New Roman"/>
          <w:sz w:val="24"/>
          <w:szCs w:val="24"/>
        </w:rPr>
        <w:t>сынын</w:t>
      </w:r>
      <w:proofErr w:type="spellEnd"/>
      <w:r w:rsidRPr="00E45F2A">
        <w:rPr>
          <w:rFonts w:ascii="Times New Roman" w:hAnsi="Times New Roman" w:cs="Times New Roman"/>
          <w:sz w:val="24"/>
          <w:szCs w:val="24"/>
        </w:rPr>
        <w:t xml:space="preserve"> дұрыс қабылдау</w:t>
      </w:r>
    </w:p>
    <w:p w:rsidR="00E45F2A" w:rsidRPr="00E45F2A" w:rsidRDefault="00E45F2A" w:rsidP="00AB1398">
      <w:pPr>
        <w:numPr>
          <w:ilvl w:val="0"/>
          <w:numId w:val="74"/>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Ә</w:t>
      </w:r>
      <w:proofErr w:type="gramStart"/>
      <w:r w:rsidRPr="00E45F2A">
        <w:rPr>
          <w:rFonts w:ascii="Times New Roman" w:hAnsi="Times New Roman" w:cs="Times New Roman"/>
          <w:sz w:val="24"/>
          <w:szCs w:val="24"/>
        </w:rPr>
        <w:t>р</w:t>
      </w:r>
      <w:proofErr w:type="gramEnd"/>
      <w:r w:rsidRPr="00E45F2A">
        <w:rPr>
          <w:rFonts w:ascii="Times New Roman" w:hAnsi="Times New Roman" w:cs="Times New Roman"/>
          <w:sz w:val="24"/>
          <w:szCs w:val="24"/>
        </w:rPr>
        <w:t xml:space="preserve">қашан инициатива </w:t>
      </w:r>
      <w:proofErr w:type="spellStart"/>
      <w:r w:rsidRPr="00E45F2A">
        <w:rPr>
          <w:rFonts w:ascii="Times New Roman" w:hAnsi="Times New Roman" w:cs="Times New Roman"/>
          <w:sz w:val="24"/>
          <w:szCs w:val="24"/>
        </w:rPr>
        <w:t>білдіру</w:t>
      </w:r>
      <w:proofErr w:type="spellEnd"/>
    </w:p>
    <w:p w:rsidR="00E45F2A" w:rsidRPr="00E45F2A" w:rsidRDefault="00E45F2A" w:rsidP="00AB1398">
      <w:pPr>
        <w:numPr>
          <w:ilvl w:val="0"/>
          <w:numId w:val="74"/>
        </w:numPr>
        <w:spacing w:after="0" w:line="240" w:lineRule="auto"/>
        <w:jc w:val="both"/>
        <w:rPr>
          <w:rFonts w:ascii="Times New Roman" w:hAnsi="Times New Roman" w:cs="Times New Roman"/>
          <w:sz w:val="24"/>
          <w:szCs w:val="24"/>
        </w:rPr>
      </w:pPr>
      <w:proofErr w:type="spellStart"/>
      <w:r w:rsidRPr="00E45F2A">
        <w:rPr>
          <w:rFonts w:ascii="Times New Roman" w:hAnsi="Times New Roman" w:cs="Times New Roman"/>
          <w:sz w:val="24"/>
          <w:szCs w:val="24"/>
        </w:rPr>
        <w:t>Іскерлік</w:t>
      </w:r>
      <w:proofErr w:type="spellEnd"/>
      <w:r w:rsidRPr="00E45F2A">
        <w:rPr>
          <w:rFonts w:ascii="Times New Roman" w:hAnsi="Times New Roman" w:cs="Times New Roman"/>
          <w:sz w:val="24"/>
          <w:szCs w:val="24"/>
        </w:rPr>
        <w:t xml:space="preserve"> қасиетті </w:t>
      </w:r>
      <w:proofErr w:type="spellStart"/>
      <w:r w:rsidRPr="00E45F2A">
        <w:rPr>
          <w:rFonts w:ascii="Times New Roman" w:hAnsi="Times New Roman" w:cs="Times New Roman"/>
          <w:sz w:val="24"/>
          <w:szCs w:val="24"/>
        </w:rPr>
        <w:t>білдіру</w:t>
      </w:r>
      <w:proofErr w:type="spellEnd"/>
    </w:p>
    <w:p w:rsidR="00E45F2A" w:rsidRPr="00E45F2A" w:rsidRDefault="00E45F2A" w:rsidP="00AB1398">
      <w:pPr>
        <w:numPr>
          <w:ilvl w:val="0"/>
          <w:numId w:val="74"/>
        </w:numPr>
        <w:spacing w:after="0" w:line="240" w:lineRule="auto"/>
        <w:jc w:val="both"/>
        <w:rPr>
          <w:rFonts w:ascii="Times New Roman" w:hAnsi="Times New Roman" w:cs="Times New Roman"/>
          <w:sz w:val="24"/>
          <w:szCs w:val="24"/>
        </w:rPr>
      </w:pPr>
      <w:proofErr w:type="spellStart"/>
      <w:r w:rsidRPr="00E45F2A">
        <w:rPr>
          <w:rFonts w:ascii="Times New Roman" w:hAnsi="Times New Roman" w:cs="Times New Roman"/>
          <w:sz w:val="24"/>
          <w:szCs w:val="24"/>
        </w:rPr>
        <w:t>Кедергілерден</w:t>
      </w:r>
      <w:proofErr w:type="spellEnd"/>
      <w:r w:rsidRPr="00E45F2A">
        <w:rPr>
          <w:rFonts w:ascii="Times New Roman" w:hAnsi="Times New Roman" w:cs="Times New Roman"/>
          <w:sz w:val="24"/>
          <w:szCs w:val="24"/>
        </w:rPr>
        <w:t xml:space="preserve"> өте </w:t>
      </w:r>
      <w:proofErr w:type="spellStart"/>
      <w:r w:rsidRPr="00E45F2A">
        <w:rPr>
          <w:rFonts w:ascii="Times New Roman" w:hAnsi="Times New Roman" w:cs="Times New Roman"/>
          <w:sz w:val="24"/>
          <w:szCs w:val="24"/>
        </w:rPr>
        <w:t>білу</w:t>
      </w:r>
      <w:proofErr w:type="spellEnd"/>
      <w:r w:rsidRPr="00E45F2A">
        <w:rPr>
          <w:rFonts w:ascii="Times New Roman" w:hAnsi="Times New Roman" w:cs="Times New Roman"/>
          <w:sz w:val="24"/>
          <w:szCs w:val="24"/>
        </w:rPr>
        <w:t xml:space="preserve">, өзінің </w:t>
      </w:r>
      <w:proofErr w:type="spellStart"/>
      <w:r w:rsidRPr="00E45F2A">
        <w:rPr>
          <w:rFonts w:ascii="Times New Roman" w:hAnsi="Times New Roman" w:cs="Times New Roman"/>
          <w:sz w:val="24"/>
          <w:szCs w:val="24"/>
        </w:rPr>
        <w:t>икемділігін</w:t>
      </w:r>
      <w:proofErr w:type="spellEnd"/>
      <w:r w:rsidRPr="00E45F2A">
        <w:rPr>
          <w:rFonts w:ascii="Times New Roman" w:hAnsi="Times New Roman" w:cs="Times New Roman"/>
          <w:sz w:val="24"/>
          <w:szCs w:val="24"/>
        </w:rPr>
        <w:t xml:space="preserve"> және тұрақтылығын көрсете </w:t>
      </w:r>
      <w:proofErr w:type="spellStart"/>
      <w:r w:rsidRPr="00E45F2A">
        <w:rPr>
          <w:rFonts w:ascii="Times New Roman" w:hAnsi="Times New Roman" w:cs="Times New Roman"/>
          <w:sz w:val="24"/>
          <w:szCs w:val="24"/>
        </w:rPr>
        <w:t>білу</w:t>
      </w:r>
      <w:proofErr w:type="spellEnd"/>
    </w:p>
    <w:p w:rsidR="00E45F2A" w:rsidRPr="00E45F2A" w:rsidRDefault="00E45F2A" w:rsidP="00AB1398">
      <w:pPr>
        <w:numPr>
          <w:ilvl w:val="0"/>
          <w:numId w:val="74"/>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Логикалық </w:t>
      </w:r>
      <w:proofErr w:type="spellStart"/>
      <w:r w:rsidRPr="00E45F2A">
        <w:rPr>
          <w:rFonts w:ascii="Times New Roman" w:hAnsi="Times New Roman" w:cs="Times New Roman"/>
          <w:sz w:val="24"/>
          <w:szCs w:val="24"/>
        </w:rPr>
        <w:t>ойлау</w:t>
      </w:r>
      <w:proofErr w:type="spellEnd"/>
      <w:r w:rsidRPr="00E45F2A">
        <w:rPr>
          <w:rFonts w:ascii="Times New Roman" w:hAnsi="Times New Roman" w:cs="Times New Roman"/>
          <w:sz w:val="24"/>
          <w:szCs w:val="24"/>
        </w:rPr>
        <w:t xml:space="preserve"> қабілеті</w:t>
      </w:r>
    </w:p>
    <w:p w:rsidR="00E45F2A" w:rsidRPr="00E45F2A" w:rsidRDefault="00E45F2A" w:rsidP="00AB1398">
      <w:pPr>
        <w:numPr>
          <w:ilvl w:val="0"/>
          <w:numId w:val="74"/>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Жұмыстың нәтижесіне әсер </w:t>
      </w:r>
      <w:proofErr w:type="spellStart"/>
      <w:r w:rsidRPr="00E45F2A">
        <w:rPr>
          <w:rFonts w:ascii="Times New Roman" w:hAnsi="Times New Roman" w:cs="Times New Roman"/>
          <w:sz w:val="24"/>
          <w:szCs w:val="24"/>
        </w:rPr>
        <w:t>ететі</w:t>
      </w:r>
      <w:proofErr w:type="gramStart"/>
      <w:r w:rsidRPr="00E45F2A">
        <w:rPr>
          <w:rFonts w:ascii="Times New Roman" w:hAnsi="Times New Roman" w:cs="Times New Roman"/>
          <w:sz w:val="24"/>
          <w:szCs w:val="24"/>
        </w:rPr>
        <w:t>н</w:t>
      </w:r>
      <w:proofErr w:type="spellEnd"/>
      <w:proofErr w:type="gramEnd"/>
      <w:r w:rsidRPr="00E45F2A">
        <w:rPr>
          <w:rFonts w:ascii="Times New Roman" w:hAnsi="Times New Roman" w:cs="Times New Roman"/>
          <w:sz w:val="24"/>
          <w:szCs w:val="24"/>
        </w:rPr>
        <w:t xml:space="preserve"> көрнекі ұсыныстарды қолдана </w:t>
      </w:r>
      <w:proofErr w:type="spellStart"/>
      <w:r w:rsidRPr="00E45F2A">
        <w:rPr>
          <w:rFonts w:ascii="Times New Roman" w:hAnsi="Times New Roman" w:cs="Times New Roman"/>
          <w:sz w:val="24"/>
          <w:szCs w:val="24"/>
        </w:rPr>
        <w:t>білу</w:t>
      </w:r>
      <w:proofErr w:type="spellEnd"/>
    </w:p>
    <w:p w:rsidR="00E45F2A" w:rsidRPr="00E45F2A" w:rsidRDefault="00E45F2A" w:rsidP="00AB1398">
      <w:pPr>
        <w:numPr>
          <w:ilvl w:val="0"/>
          <w:numId w:val="74"/>
        </w:numPr>
        <w:spacing w:after="0" w:line="240" w:lineRule="auto"/>
        <w:jc w:val="both"/>
        <w:rPr>
          <w:rFonts w:ascii="Times New Roman" w:hAnsi="Times New Roman" w:cs="Times New Roman"/>
          <w:sz w:val="24"/>
          <w:szCs w:val="24"/>
        </w:rPr>
      </w:pPr>
      <w:proofErr w:type="spellStart"/>
      <w:r w:rsidRPr="00E45F2A">
        <w:rPr>
          <w:rFonts w:ascii="Times New Roman" w:hAnsi="Times New Roman" w:cs="Times New Roman"/>
          <w:sz w:val="24"/>
          <w:szCs w:val="24"/>
        </w:rPr>
        <w:t>Тиімді</w:t>
      </w:r>
      <w:proofErr w:type="spellEnd"/>
      <w:r w:rsidRPr="00E45F2A">
        <w:rPr>
          <w:rFonts w:ascii="Times New Roman" w:hAnsi="Times New Roman" w:cs="Times New Roman"/>
          <w:sz w:val="24"/>
          <w:szCs w:val="24"/>
        </w:rPr>
        <w:t xml:space="preserve"> тәсі</w:t>
      </w:r>
      <w:proofErr w:type="gramStart"/>
      <w:r w:rsidRPr="00E45F2A">
        <w:rPr>
          <w:rFonts w:ascii="Times New Roman" w:hAnsi="Times New Roman" w:cs="Times New Roman"/>
          <w:sz w:val="24"/>
          <w:szCs w:val="24"/>
        </w:rPr>
        <w:t>л</w:t>
      </w:r>
      <w:proofErr w:type="gramEnd"/>
      <w:r w:rsidRPr="00E45F2A">
        <w:rPr>
          <w:rFonts w:ascii="Times New Roman" w:hAnsi="Times New Roman" w:cs="Times New Roman"/>
          <w:sz w:val="24"/>
          <w:szCs w:val="24"/>
        </w:rPr>
        <w:t xml:space="preserve"> жұмыстарына көмек көрсететін, стресс тұрақтығын қолдану құралы </w:t>
      </w:r>
      <w:proofErr w:type="spellStart"/>
      <w:r w:rsidRPr="00E45F2A">
        <w:rPr>
          <w:rFonts w:ascii="Times New Roman" w:hAnsi="Times New Roman" w:cs="Times New Roman"/>
          <w:sz w:val="24"/>
          <w:szCs w:val="24"/>
        </w:rPr>
        <w:t>ретінде</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пайдалану</w:t>
      </w:r>
      <w:proofErr w:type="spellEnd"/>
    </w:p>
    <w:p w:rsidR="00E45F2A" w:rsidRPr="00E45F2A" w:rsidRDefault="00E45F2A" w:rsidP="00E45F2A">
      <w:pPr>
        <w:spacing w:after="0" w:line="240" w:lineRule="auto"/>
        <w:jc w:val="both"/>
        <w:rPr>
          <w:rFonts w:ascii="Times New Roman" w:hAnsi="Times New Roman" w:cs="Times New Roman"/>
          <w:bCs/>
          <w:i/>
          <w:sz w:val="24"/>
          <w:szCs w:val="24"/>
          <w:lang w:val="kk-KZ"/>
        </w:rPr>
      </w:pPr>
      <w:r w:rsidRPr="00E45F2A">
        <w:rPr>
          <w:rFonts w:ascii="Times New Roman" w:hAnsi="Times New Roman" w:cs="Times New Roman"/>
          <w:sz w:val="24"/>
          <w:szCs w:val="24"/>
          <w:lang w:val="kk-KZ"/>
        </w:rPr>
        <w:t xml:space="preserve">        </w:t>
      </w:r>
      <w:r w:rsidRPr="00E45F2A">
        <w:rPr>
          <w:rFonts w:ascii="Times New Roman" w:hAnsi="Times New Roman" w:cs="Times New Roman"/>
          <w:bCs/>
          <w:i/>
          <w:sz w:val="24"/>
          <w:szCs w:val="24"/>
          <w:lang w:val="kk-KZ"/>
        </w:rPr>
        <w:t>Менеджердің қасиеттері жиынтығы баға беріңіз және келесі сұрақтарға жауап беріңіз:</w:t>
      </w:r>
    </w:p>
    <w:p w:rsidR="00E45F2A" w:rsidRPr="00E45F2A" w:rsidRDefault="00E45F2A" w:rsidP="00AB1398">
      <w:pPr>
        <w:numPr>
          <w:ilvl w:val="0"/>
          <w:numId w:val="82"/>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Сіздің ойыңызша осы қасиеттер жиынтығы жеткілікті ме?</w:t>
      </w:r>
    </w:p>
    <w:p w:rsidR="00E45F2A" w:rsidRPr="00E45F2A" w:rsidRDefault="00E45F2A" w:rsidP="00AB1398">
      <w:pPr>
        <w:numPr>
          <w:ilvl w:val="0"/>
          <w:numId w:val="82"/>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Осы қасиеттер ішінде артық қасиет жоқ па?</w:t>
      </w:r>
    </w:p>
    <w:p w:rsidR="00E45F2A" w:rsidRPr="00E45F2A" w:rsidRDefault="00E45F2A" w:rsidP="00AB1398">
      <w:pPr>
        <w:numPr>
          <w:ilvl w:val="0"/>
          <w:numId w:val="82"/>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Қазақстандық бизнесте қазіргі жағдайда менеджерге қосымша қандай қасиеттер керек?</w:t>
      </w:r>
    </w:p>
    <w:p w:rsidR="00E45F2A" w:rsidRPr="00E45F2A" w:rsidRDefault="00E45F2A" w:rsidP="00E45F2A">
      <w:pPr>
        <w:spacing w:after="0" w:line="240" w:lineRule="auto"/>
        <w:ind w:left="720"/>
        <w:jc w:val="both"/>
        <w:rPr>
          <w:rFonts w:ascii="Times New Roman" w:hAnsi="Times New Roman" w:cs="Times New Roman"/>
          <w:sz w:val="24"/>
          <w:szCs w:val="24"/>
          <w:lang w:val="kk-KZ"/>
        </w:rPr>
      </w:pP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b/>
          <w:i/>
          <w:sz w:val="24"/>
          <w:szCs w:val="24"/>
          <w:lang w:val="kk-KZ"/>
        </w:rPr>
        <w:t xml:space="preserve">       14-жағдай</w:t>
      </w: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      Финансистер және менеджерлерге әртүрлі қаржы бизнесінің саласында келесі сипаттамалармен негіздейді:</w:t>
      </w:r>
    </w:p>
    <w:p w:rsidR="00E45F2A" w:rsidRPr="00E45F2A" w:rsidRDefault="00E45F2A" w:rsidP="00AB1398">
      <w:pPr>
        <w:numPr>
          <w:ilvl w:val="0"/>
          <w:numId w:val="75"/>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Өз қатарындағы адамдармен байланыс жүйесін жасау және оны ұзақ мерзімде ұстау қасиеті.</w:t>
      </w:r>
    </w:p>
    <w:p w:rsidR="00E45F2A" w:rsidRPr="00E45F2A" w:rsidRDefault="00E45F2A" w:rsidP="00AB1398">
      <w:pPr>
        <w:numPr>
          <w:ilvl w:val="0"/>
          <w:numId w:val="75"/>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Алда болу қасиеті - адамға билік және жауапкершілік ретінде келетін жұмыс тобы, проблемаларды және күрделілігімен қол астындағы адамдармен дұрыс басқара білу жатады.</w:t>
      </w:r>
    </w:p>
    <w:p w:rsidR="00E45F2A" w:rsidRPr="00E45F2A" w:rsidRDefault="00E45F2A" w:rsidP="00AB1398">
      <w:pPr>
        <w:numPr>
          <w:ilvl w:val="0"/>
          <w:numId w:val="75"/>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Мәліметтерді дұрыс өңдеу - мәліметтерді дұрыс өңдеу соның нәтижесінде ұйымдастырудағы коммуникация жүйесін жасау және қажетті мәліметтерді алу мен оны тиімді бағалау.</w:t>
      </w:r>
    </w:p>
    <w:p w:rsidR="00E45F2A" w:rsidRPr="00E45F2A" w:rsidRDefault="00E45F2A" w:rsidP="00AB1398">
      <w:pPr>
        <w:numPr>
          <w:ilvl w:val="0"/>
          <w:numId w:val="75"/>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Келіспеушілікті шешу қасиеті оларды болдырмау, ал болған жағдайда екі жақтың сұрақтарын дұрыс шешу </w:t>
      </w:r>
    </w:p>
    <w:p w:rsidR="00E45F2A" w:rsidRPr="00E45F2A" w:rsidRDefault="00E45F2A" w:rsidP="00AB1398">
      <w:pPr>
        <w:numPr>
          <w:ilvl w:val="0"/>
          <w:numId w:val="75"/>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Стандартты емес басқару - шешімдерді қабылдау қасиеті - егер мақсаттар, мәліметтер және шаралар түсініксіз болса, онда жағдайға байланысты дұрыс шешімді қабылдау</w:t>
      </w:r>
    </w:p>
    <w:p w:rsidR="00E45F2A" w:rsidRPr="00E45F2A" w:rsidRDefault="00E45F2A" w:rsidP="00AB1398">
      <w:pPr>
        <w:numPr>
          <w:ilvl w:val="0"/>
          <w:numId w:val="75"/>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Кәсіпорында ресурстарды неғұрлым тиімді бөлу қасиеті - ресурстарды бөлген кезде өте қысқа уақыт мерзімінде неғұрлым оптималды таңдау</w:t>
      </w:r>
    </w:p>
    <w:p w:rsidR="00E45F2A" w:rsidRPr="00E45F2A" w:rsidRDefault="00E45F2A" w:rsidP="00AB1398">
      <w:pPr>
        <w:numPr>
          <w:ilvl w:val="0"/>
          <w:numId w:val="75"/>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Кәсіпкерлік қасиеті - кәсіпорынды жаңалықтарды енгізе білу және ақталған шешімге бара білу.</w:t>
      </w:r>
    </w:p>
    <w:p w:rsidR="00E45F2A" w:rsidRPr="00E45F2A" w:rsidRDefault="00E45F2A" w:rsidP="00AB1398">
      <w:pPr>
        <w:numPr>
          <w:ilvl w:val="0"/>
          <w:numId w:val="75"/>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Өзгеге талдау жүргізу қасиеті - алда болу позициясына баға беру ұжымға қандай әсер ететінін білу.</w:t>
      </w:r>
    </w:p>
    <w:p w:rsidR="00E45F2A" w:rsidRPr="00E45F2A" w:rsidRDefault="00E45F2A" w:rsidP="00E45F2A">
      <w:pPr>
        <w:spacing w:after="0" w:line="240" w:lineRule="auto"/>
        <w:jc w:val="both"/>
        <w:rPr>
          <w:rFonts w:ascii="Times New Roman" w:hAnsi="Times New Roman" w:cs="Times New Roman"/>
          <w:bCs/>
          <w:i/>
          <w:sz w:val="24"/>
          <w:szCs w:val="24"/>
          <w:lang w:val="kk-KZ"/>
        </w:rPr>
      </w:pPr>
      <w:r w:rsidRPr="00E45F2A">
        <w:rPr>
          <w:rFonts w:ascii="Times New Roman" w:hAnsi="Times New Roman" w:cs="Times New Roman"/>
          <w:bCs/>
          <w:i/>
          <w:sz w:val="24"/>
          <w:szCs w:val="24"/>
          <w:lang w:val="kk-KZ"/>
        </w:rPr>
        <w:t xml:space="preserve">       Жоғарыдағы ережелерге талдау жүргізіп, келесі сұрақтарға </w:t>
      </w:r>
      <w:r w:rsidRPr="00E45F2A">
        <w:rPr>
          <w:rFonts w:ascii="Times New Roman" w:hAnsi="Times New Roman" w:cs="Times New Roman"/>
          <w:i/>
          <w:sz w:val="24"/>
          <w:szCs w:val="24"/>
          <w:lang w:val="kk-KZ"/>
        </w:rPr>
        <w:br/>
      </w:r>
      <w:r w:rsidRPr="00E45F2A">
        <w:rPr>
          <w:rFonts w:ascii="Times New Roman" w:hAnsi="Times New Roman" w:cs="Times New Roman"/>
          <w:bCs/>
          <w:i/>
          <w:sz w:val="24"/>
          <w:szCs w:val="24"/>
          <w:lang w:val="kk-KZ"/>
        </w:rPr>
        <w:t>жауап беріңіз:</w:t>
      </w:r>
    </w:p>
    <w:p w:rsidR="00E45F2A" w:rsidRPr="00E45F2A" w:rsidRDefault="00E45F2A" w:rsidP="00AB1398">
      <w:pPr>
        <w:numPr>
          <w:ilvl w:val="0"/>
          <w:numId w:val="83"/>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Менеджердің барлық қасиеттерін қарастырдық па немесе көбісі </w:t>
      </w:r>
      <w:r w:rsidRPr="00E45F2A">
        <w:rPr>
          <w:rFonts w:ascii="Times New Roman" w:hAnsi="Times New Roman" w:cs="Times New Roman"/>
          <w:sz w:val="24"/>
          <w:szCs w:val="24"/>
          <w:lang w:val="kk-KZ"/>
        </w:rPr>
        <w:br/>
        <w:t>айтылмай қалды ма?</w:t>
      </w:r>
    </w:p>
    <w:p w:rsidR="00E45F2A" w:rsidRPr="00E45F2A" w:rsidRDefault="00E45F2A" w:rsidP="00AB1398">
      <w:pPr>
        <w:numPr>
          <w:ilvl w:val="0"/>
          <w:numId w:val="83"/>
        </w:numPr>
        <w:spacing w:after="0" w:line="240" w:lineRule="auto"/>
        <w:ind w:left="709" w:hanging="349"/>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 Қазіргі менеджерге өз функцияларын дұрыс орындауға тағы қандай қасиеттер керек?</w:t>
      </w:r>
    </w:p>
    <w:p w:rsidR="00E45F2A" w:rsidRPr="00E45F2A" w:rsidRDefault="00E45F2A" w:rsidP="00AB1398">
      <w:pPr>
        <w:numPr>
          <w:ilvl w:val="0"/>
          <w:numId w:val="83"/>
        </w:numPr>
        <w:spacing w:after="0" w:line="240" w:lineRule="auto"/>
        <w:ind w:left="709" w:hanging="349"/>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Қазіргі Қазақстанның жағдайында қаржы саласындағы менеджерлер   қосымша қандай қасиеттермен бейнелейді?</w:t>
      </w:r>
    </w:p>
    <w:p w:rsidR="003F799E" w:rsidRDefault="003F799E" w:rsidP="00E45F2A">
      <w:pPr>
        <w:spacing w:after="0" w:line="240" w:lineRule="auto"/>
        <w:jc w:val="both"/>
        <w:rPr>
          <w:rFonts w:ascii="Times New Roman" w:hAnsi="Times New Roman" w:cs="Times New Roman"/>
          <w:sz w:val="24"/>
          <w:szCs w:val="24"/>
          <w:lang w:val="kk-KZ"/>
        </w:rPr>
      </w:pPr>
    </w:p>
    <w:p w:rsidR="00AA4DAD" w:rsidRDefault="00AA4DAD" w:rsidP="00E45F2A">
      <w:pPr>
        <w:spacing w:after="0" w:line="240" w:lineRule="auto"/>
        <w:jc w:val="both"/>
        <w:rPr>
          <w:rFonts w:ascii="Times New Roman" w:hAnsi="Times New Roman" w:cs="Times New Roman"/>
          <w:sz w:val="24"/>
          <w:szCs w:val="24"/>
          <w:lang w:val="kk-KZ"/>
        </w:rPr>
      </w:pPr>
    </w:p>
    <w:p w:rsidR="00E45F2A" w:rsidRPr="00E45F2A" w:rsidRDefault="00E45F2A" w:rsidP="00E45F2A">
      <w:p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lastRenderedPageBreak/>
        <w:t xml:space="preserve">       </w:t>
      </w:r>
      <w:r w:rsidRPr="00E45F2A">
        <w:rPr>
          <w:rFonts w:ascii="Times New Roman" w:hAnsi="Times New Roman" w:cs="Times New Roman"/>
          <w:b/>
          <w:i/>
          <w:sz w:val="24"/>
          <w:szCs w:val="24"/>
          <w:lang w:val="kk-KZ"/>
        </w:rPr>
        <w:t xml:space="preserve"> 15-жағдай</w:t>
      </w:r>
    </w:p>
    <w:p w:rsidR="00E45F2A" w:rsidRPr="00E45F2A" w:rsidRDefault="00E45F2A" w:rsidP="00E45F2A">
      <w:p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lang w:val="kk-KZ"/>
        </w:rPr>
        <w:t xml:space="preserve">       Менеджердің жұмысында маңызды ролді рационалды ой-қабілетті атқарады. </w:t>
      </w:r>
      <w:r w:rsidRPr="00E45F2A">
        <w:rPr>
          <w:rFonts w:ascii="Times New Roman" w:hAnsi="Times New Roman" w:cs="Times New Roman"/>
          <w:sz w:val="24"/>
          <w:szCs w:val="24"/>
        </w:rPr>
        <w:t>Қазақстандық менеджердің о</w:t>
      </w:r>
      <w:proofErr w:type="gramStart"/>
      <w:r w:rsidRPr="00E45F2A">
        <w:rPr>
          <w:rFonts w:ascii="Times New Roman" w:hAnsi="Times New Roman" w:cs="Times New Roman"/>
          <w:sz w:val="24"/>
          <w:szCs w:val="24"/>
        </w:rPr>
        <w:t>й-</w:t>
      </w:r>
      <w:proofErr w:type="gramEnd"/>
      <w:r w:rsidRPr="00E45F2A">
        <w:rPr>
          <w:rFonts w:ascii="Times New Roman" w:hAnsi="Times New Roman" w:cs="Times New Roman"/>
          <w:sz w:val="24"/>
          <w:szCs w:val="24"/>
        </w:rPr>
        <w:t xml:space="preserve">қабілетінің диалектикалық процесінің </w:t>
      </w:r>
      <w:proofErr w:type="spellStart"/>
      <w:r w:rsidRPr="00E45F2A">
        <w:rPr>
          <w:rFonts w:ascii="Times New Roman" w:hAnsi="Times New Roman" w:cs="Times New Roman"/>
          <w:sz w:val="24"/>
          <w:szCs w:val="24"/>
        </w:rPr>
        <w:t>келесідегідей</w:t>
      </w:r>
      <w:proofErr w:type="spellEnd"/>
      <w:r w:rsidRPr="00E45F2A">
        <w:rPr>
          <w:rFonts w:ascii="Times New Roman" w:hAnsi="Times New Roman" w:cs="Times New Roman"/>
          <w:sz w:val="24"/>
          <w:szCs w:val="24"/>
        </w:rPr>
        <w:t xml:space="preserve"> сипаттауға </w:t>
      </w:r>
      <w:proofErr w:type="spellStart"/>
      <w:r w:rsidRPr="00E45F2A">
        <w:rPr>
          <w:rFonts w:ascii="Times New Roman" w:hAnsi="Times New Roman" w:cs="Times New Roman"/>
          <w:sz w:val="24"/>
          <w:szCs w:val="24"/>
        </w:rPr>
        <w:t>болады</w:t>
      </w:r>
      <w:proofErr w:type="spellEnd"/>
      <w:r w:rsidRPr="00E45F2A">
        <w:rPr>
          <w:rFonts w:ascii="Times New Roman" w:hAnsi="Times New Roman" w:cs="Times New Roman"/>
          <w:sz w:val="24"/>
          <w:szCs w:val="24"/>
        </w:rPr>
        <w:t>:</w:t>
      </w:r>
    </w:p>
    <w:p w:rsidR="00E45F2A" w:rsidRPr="00E45F2A" w:rsidRDefault="00E45F2A" w:rsidP="00AB1398">
      <w:pPr>
        <w:numPr>
          <w:ilvl w:val="0"/>
          <w:numId w:val="76"/>
        </w:numPr>
        <w:spacing w:after="0" w:line="240" w:lineRule="auto"/>
        <w:jc w:val="both"/>
        <w:rPr>
          <w:rFonts w:ascii="Times New Roman" w:hAnsi="Times New Roman" w:cs="Times New Roman"/>
          <w:sz w:val="24"/>
          <w:szCs w:val="24"/>
        </w:rPr>
      </w:pPr>
      <w:proofErr w:type="gramStart"/>
      <w:r w:rsidRPr="00E45F2A">
        <w:rPr>
          <w:rFonts w:ascii="Times New Roman" w:hAnsi="Times New Roman" w:cs="Times New Roman"/>
          <w:sz w:val="24"/>
          <w:szCs w:val="24"/>
        </w:rPr>
        <w:t>Ой</w:t>
      </w:r>
      <w:proofErr w:type="gramEnd"/>
      <w:r w:rsidRPr="00E45F2A">
        <w:rPr>
          <w:rFonts w:ascii="Times New Roman" w:hAnsi="Times New Roman" w:cs="Times New Roman"/>
          <w:sz w:val="24"/>
          <w:szCs w:val="24"/>
        </w:rPr>
        <w:t xml:space="preserve"> қабілеттілігін жан-жақтылығы (жүйелігі, </w:t>
      </w:r>
      <w:proofErr w:type="spellStart"/>
      <w:r w:rsidRPr="00E45F2A">
        <w:rPr>
          <w:rFonts w:ascii="Times New Roman" w:hAnsi="Times New Roman" w:cs="Times New Roman"/>
          <w:sz w:val="24"/>
          <w:szCs w:val="24"/>
        </w:rPr>
        <w:t>комплекстілігі</w:t>
      </w:r>
      <w:proofErr w:type="spellEnd"/>
      <w:r w:rsidRPr="00E45F2A">
        <w:rPr>
          <w:rFonts w:ascii="Times New Roman" w:hAnsi="Times New Roman" w:cs="Times New Roman"/>
          <w:sz w:val="24"/>
          <w:szCs w:val="24"/>
        </w:rPr>
        <w:t xml:space="preserve"> кеңінен қолданылуы) және профессионалдық </w:t>
      </w:r>
      <w:proofErr w:type="spellStart"/>
      <w:r w:rsidRPr="00E45F2A">
        <w:rPr>
          <w:rFonts w:ascii="Times New Roman" w:hAnsi="Times New Roman" w:cs="Times New Roman"/>
          <w:sz w:val="24"/>
          <w:szCs w:val="24"/>
        </w:rPr>
        <w:t>негіздеуі</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білімі</w:t>
      </w:r>
      <w:proofErr w:type="spellEnd"/>
      <w:r w:rsidRPr="00E45F2A">
        <w:rPr>
          <w:rFonts w:ascii="Times New Roman" w:hAnsi="Times New Roman" w:cs="Times New Roman"/>
          <w:sz w:val="24"/>
          <w:szCs w:val="24"/>
        </w:rPr>
        <w:t xml:space="preserve"> және басқару мүмкіндігі)</w:t>
      </w:r>
    </w:p>
    <w:p w:rsidR="00E45F2A" w:rsidRPr="00E45F2A" w:rsidRDefault="00E45F2A" w:rsidP="00AB1398">
      <w:pPr>
        <w:numPr>
          <w:ilvl w:val="0"/>
          <w:numId w:val="76"/>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Ой </w:t>
      </w:r>
      <w:proofErr w:type="spellStart"/>
      <w:proofErr w:type="gramStart"/>
      <w:r w:rsidRPr="00E45F2A">
        <w:rPr>
          <w:rFonts w:ascii="Times New Roman" w:hAnsi="Times New Roman" w:cs="Times New Roman"/>
          <w:sz w:val="24"/>
          <w:szCs w:val="24"/>
        </w:rPr>
        <w:t>п</w:t>
      </w:r>
      <w:proofErr w:type="gramEnd"/>
      <w:r w:rsidRPr="00E45F2A">
        <w:rPr>
          <w:rFonts w:ascii="Times New Roman" w:hAnsi="Times New Roman" w:cs="Times New Roman"/>
          <w:sz w:val="24"/>
          <w:szCs w:val="24"/>
        </w:rPr>
        <w:t>ікірлерді</w:t>
      </w:r>
      <w:proofErr w:type="spellEnd"/>
      <w:r w:rsidRPr="00E45F2A">
        <w:rPr>
          <w:rFonts w:ascii="Times New Roman" w:hAnsi="Times New Roman" w:cs="Times New Roman"/>
          <w:sz w:val="24"/>
          <w:szCs w:val="24"/>
        </w:rPr>
        <w:t xml:space="preserve"> түсінісу, қабылдау және қолдана </w:t>
      </w:r>
      <w:proofErr w:type="spellStart"/>
      <w:r w:rsidRPr="00E45F2A">
        <w:rPr>
          <w:rFonts w:ascii="Times New Roman" w:hAnsi="Times New Roman" w:cs="Times New Roman"/>
          <w:sz w:val="24"/>
          <w:szCs w:val="24"/>
        </w:rPr>
        <w:t>білі</w:t>
      </w:r>
      <w:proofErr w:type="spellEnd"/>
      <w:r w:rsidRPr="00E45F2A">
        <w:rPr>
          <w:rFonts w:ascii="Times New Roman" w:hAnsi="Times New Roman" w:cs="Times New Roman"/>
          <w:sz w:val="24"/>
          <w:szCs w:val="24"/>
        </w:rPr>
        <w:t xml:space="preserve"> және өзінің бағытын өткізе </w:t>
      </w:r>
      <w:proofErr w:type="spellStart"/>
      <w:r w:rsidRPr="00E45F2A">
        <w:rPr>
          <w:rFonts w:ascii="Times New Roman" w:hAnsi="Times New Roman" w:cs="Times New Roman"/>
          <w:sz w:val="24"/>
          <w:szCs w:val="24"/>
        </w:rPr>
        <w:t>білу</w:t>
      </w:r>
      <w:proofErr w:type="spellEnd"/>
    </w:p>
    <w:p w:rsidR="00E45F2A" w:rsidRPr="00E45F2A" w:rsidRDefault="00E45F2A" w:rsidP="00AB1398">
      <w:pPr>
        <w:numPr>
          <w:ilvl w:val="0"/>
          <w:numId w:val="76"/>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Қоршалған </w:t>
      </w:r>
      <w:proofErr w:type="spellStart"/>
      <w:r w:rsidRPr="00E45F2A">
        <w:rPr>
          <w:rFonts w:ascii="Times New Roman" w:hAnsi="Times New Roman" w:cs="Times New Roman"/>
          <w:sz w:val="24"/>
          <w:szCs w:val="24"/>
        </w:rPr>
        <w:t>ортамен</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келіспеушілігін</w:t>
      </w:r>
      <w:proofErr w:type="spellEnd"/>
      <w:r w:rsidRPr="00E45F2A">
        <w:rPr>
          <w:rFonts w:ascii="Times New Roman" w:hAnsi="Times New Roman" w:cs="Times New Roman"/>
          <w:sz w:val="24"/>
          <w:szCs w:val="24"/>
        </w:rPr>
        <w:t xml:space="preserve"> дұ</w:t>
      </w:r>
      <w:proofErr w:type="gramStart"/>
      <w:r w:rsidRPr="00E45F2A">
        <w:rPr>
          <w:rFonts w:ascii="Times New Roman" w:hAnsi="Times New Roman" w:cs="Times New Roman"/>
          <w:sz w:val="24"/>
          <w:szCs w:val="24"/>
        </w:rPr>
        <w:t>рыс к</w:t>
      </w:r>
      <w:proofErr w:type="gramEnd"/>
      <w:r w:rsidRPr="00E45F2A">
        <w:rPr>
          <w:rFonts w:ascii="Times New Roman" w:hAnsi="Times New Roman" w:cs="Times New Roman"/>
          <w:sz w:val="24"/>
          <w:szCs w:val="24"/>
        </w:rPr>
        <w:t xml:space="preserve">өрсете </w:t>
      </w:r>
      <w:proofErr w:type="spellStart"/>
      <w:r w:rsidRPr="00E45F2A">
        <w:rPr>
          <w:rFonts w:ascii="Times New Roman" w:hAnsi="Times New Roman" w:cs="Times New Roman"/>
          <w:sz w:val="24"/>
          <w:szCs w:val="24"/>
        </w:rPr>
        <w:t>білу</w:t>
      </w:r>
      <w:proofErr w:type="spellEnd"/>
      <w:r w:rsidRPr="00E45F2A">
        <w:rPr>
          <w:rFonts w:ascii="Times New Roman" w:hAnsi="Times New Roman" w:cs="Times New Roman"/>
          <w:sz w:val="24"/>
          <w:szCs w:val="24"/>
        </w:rPr>
        <w:t xml:space="preserve">, мұнда оларға </w:t>
      </w:r>
      <w:proofErr w:type="spellStart"/>
      <w:r w:rsidRPr="00E45F2A">
        <w:rPr>
          <w:rFonts w:ascii="Times New Roman" w:hAnsi="Times New Roman" w:cs="Times New Roman"/>
          <w:sz w:val="24"/>
          <w:szCs w:val="24"/>
        </w:rPr>
        <w:t>жаман</w:t>
      </w:r>
      <w:proofErr w:type="spellEnd"/>
      <w:r w:rsidRPr="00E45F2A">
        <w:rPr>
          <w:rFonts w:ascii="Times New Roman" w:hAnsi="Times New Roman" w:cs="Times New Roman"/>
          <w:sz w:val="24"/>
          <w:szCs w:val="24"/>
        </w:rPr>
        <w:t xml:space="preserve"> әсер қалдырмау</w:t>
      </w:r>
    </w:p>
    <w:p w:rsidR="00E45F2A" w:rsidRPr="00E45F2A" w:rsidRDefault="00E45F2A" w:rsidP="00AB1398">
      <w:pPr>
        <w:numPr>
          <w:ilvl w:val="0"/>
          <w:numId w:val="76"/>
        </w:numPr>
        <w:spacing w:after="0" w:line="240" w:lineRule="auto"/>
        <w:jc w:val="both"/>
        <w:rPr>
          <w:rFonts w:ascii="Times New Roman" w:hAnsi="Times New Roman" w:cs="Times New Roman"/>
          <w:sz w:val="24"/>
          <w:szCs w:val="24"/>
        </w:rPr>
      </w:pPr>
      <w:proofErr w:type="gramStart"/>
      <w:r w:rsidRPr="00E45F2A">
        <w:rPr>
          <w:rFonts w:ascii="Times New Roman" w:hAnsi="Times New Roman" w:cs="Times New Roman"/>
          <w:sz w:val="24"/>
          <w:szCs w:val="24"/>
        </w:rPr>
        <w:t>Жа</w:t>
      </w:r>
      <w:proofErr w:type="gramEnd"/>
      <w:r w:rsidRPr="00E45F2A">
        <w:rPr>
          <w:rFonts w:ascii="Times New Roman" w:hAnsi="Times New Roman" w:cs="Times New Roman"/>
          <w:sz w:val="24"/>
          <w:szCs w:val="24"/>
        </w:rPr>
        <w:t>ңа идея және нәтижелерге бағыттану оның ммүкіндіктріне баға беру</w:t>
      </w:r>
    </w:p>
    <w:p w:rsidR="00E45F2A" w:rsidRPr="00E45F2A" w:rsidRDefault="00E45F2A" w:rsidP="00AB1398">
      <w:pPr>
        <w:numPr>
          <w:ilvl w:val="0"/>
          <w:numId w:val="76"/>
        </w:numPr>
        <w:spacing w:after="0" w:line="240" w:lineRule="auto"/>
        <w:jc w:val="both"/>
        <w:rPr>
          <w:rFonts w:ascii="Times New Roman" w:hAnsi="Times New Roman" w:cs="Times New Roman"/>
          <w:sz w:val="24"/>
          <w:szCs w:val="24"/>
        </w:rPr>
      </w:pPr>
      <w:proofErr w:type="spellStart"/>
      <w:r w:rsidRPr="00E45F2A">
        <w:rPr>
          <w:rFonts w:ascii="Times New Roman" w:hAnsi="Times New Roman" w:cs="Times New Roman"/>
          <w:sz w:val="24"/>
          <w:szCs w:val="24"/>
        </w:rPr>
        <w:t>Адамдармен</w:t>
      </w:r>
      <w:proofErr w:type="spellEnd"/>
      <w:r w:rsidRPr="00E45F2A">
        <w:rPr>
          <w:rFonts w:ascii="Times New Roman" w:hAnsi="Times New Roman" w:cs="Times New Roman"/>
          <w:sz w:val="24"/>
          <w:szCs w:val="24"/>
        </w:rPr>
        <w:t xml:space="preserve"> қары</w:t>
      </w:r>
      <w:proofErr w:type="gramStart"/>
      <w:r w:rsidRPr="00E45F2A">
        <w:rPr>
          <w:rFonts w:ascii="Times New Roman" w:hAnsi="Times New Roman" w:cs="Times New Roman"/>
          <w:sz w:val="24"/>
          <w:szCs w:val="24"/>
        </w:rPr>
        <w:t>м-</w:t>
      </w:r>
      <w:proofErr w:type="gramEnd"/>
      <w:r w:rsidRPr="00E45F2A">
        <w:rPr>
          <w:rFonts w:ascii="Times New Roman" w:hAnsi="Times New Roman" w:cs="Times New Roman"/>
          <w:sz w:val="24"/>
          <w:szCs w:val="24"/>
        </w:rPr>
        <w:t xml:space="preserve">қатынас жасағанда өте </w:t>
      </w:r>
      <w:proofErr w:type="spellStart"/>
      <w:r w:rsidRPr="00E45F2A">
        <w:rPr>
          <w:rFonts w:ascii="Times New Roman" w:hAnsi="Times New Roman" w:cs="Times New Roman"/>
          <w:sz w:val="24"/>
          <w:szCs w:val="24"/>
        </w:rPr>
        <w:t>сыпайы</w:t>
      </w:r>
      <w:proofErr w:type="spellEnd"/>
      <w:r w:rsidRPr="00E45F2A">
        <w:rPr>
          <w:rFonts w:ascii="Times New Roman" w:hAnsi="Times New Roman" w:cs="Times New Roman"/>
          <w:sz w:val="24"/>
          <w:szCs w:val="24"/>
        </w:rPr>
        <w:t xml:space="preserve"> және мәдениетті болу жұмыс </w:t>
      </w:r>
      <w:proofErr w:type="spellStart"/>
      <w:r w:rsidRPr="00E45F2A">
        <w:rPr>
          <w:rFonts w:ascii="Times New Roman" w:hAnsi="Times New Roman" w:cs="Times New Roman"/>
          <w:sz w:val="24"/>
          <w:szCs w:val="24"/>
        </w:rPr>
        <w:t>ережесіне</w:t>
      </w:r>
      <w:proofErr w:type="spellEnd"/>
      <w:r w:rsidRPr="00E45F2A">
        <w:rPr>
          <w:rFonts w:ascii="Times New Roman" w:hAnsi="Times New Roman" w:cs="Times New Roman"/>
          <w:sz w:val="24"/>
          <w:szCs w:val="24"/>
        </w:rPr>
        <w:t xml:space="preserve"> әртүрлі ауытқуларды </w:t>
      </w:r>
      <w:proofErr w:type="spellStart"/>
      <w:r w:rsidRPr="00E45F2A">
        <w:rPr>
          <w:rFonts w:ascii="Times New Roman" w:hAnsi="Times New Roman" w:cs="Times New Roman"/>
          <w:sz w:val="24"/>
          <w:szCs w:val="24"/>
        </w:rPr>
        <w:t>болдырмау</w:t>
      </w:r>
      <w:proofErr w:type="spellEnd"/>
    </w:p>
    <w:p w:rsidR="00E45F2A" w:rsidRPr="00E45F2A" w:rsidRDefault="00E45F2A" w:rsidP="00AB1398">
      <w:pPr>
        <w:numPr>
          <w:ilvl w:val="0"/>
          <w:numId w:val="76"/>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Демократиялығы. Мұнда өз </w:t>
      </w:r>
      <w:proofErr w:type="spellStart"/>
      <w:r w:rsidRPr="00E45F2A">
        <w:rPr>
          <w:rFonts w:ascii="Times New Roman" w:hAnsi="Times New Roman" w:cs="Times New Roman"/>
          <w:sz w:val="24"/>
          <w:szCs w:val="24"/>
        </w:rPr>
        <w:t>авторитетімен</w:t>
      </w:r>
      <w:proofErr w:type="spellEnd"/>
      <w:r w:rsidRPr="00E45F2A">
        <w:rPr>
          <w:rFonts w:ascii="Times New Roman" w:hAnsi="Times New Roman" w:cs="Times New Roman"/>
          <w:sz w:val="24"/>
          <w:szCs w:val="24"/>
        </w:rPr>
        <w:t xml:space="preserve"> қол астындағы </w:t>
      </w:r>
      <w:proofErr w:type="spellStart"/>
      <w:r w:rsidRPr="00E45F2A">
        <w:rPr>
          <w:rFonts w:ascii="Times New Roman" w:hAnsi="Times New Roman" w:cs="Times New Roman"/>
          <w:sz w:val="24"/>
          <w:szCs w:val="24"/>
        </w:rPr>
        <w:t>адамдарды</w:t>
      </w:r>
      <w:proofErr w:type="spellEnd"/>
      <w:r w:rsidRPr="00E45F2A">
        <w:rPr>
          <w:rFonts w:ascii="Times New Roman" w:hAnsi="Times New Roman" w:cs="Times New Roman"/>
          <w:sz w:val="24"/>
          <w:szCs w:val="24"/>
        </w:rPr>
        <w:t xml:space="preserve"> о</w:t>
      </w:r>
      <w:proofErr w:type="gramStart"/>
      <w:r w:rsidRPr="00E45F2A">
        <w:rPr>
          <w:rFonts w:ascii="Times New Roman" w:hAnsi="Times New Roman" w:cs="Times New Roman"/>
          <w:sz w:val="24"/>
          <w:szCs w:val="24"/>
        </w:rPr>
        <w:t>й-</w:t>
      </w:r>
      <w:proofErr w:type="gramEnd"/>
      <w:r w:rsidRPr="00E45F2A">
        <w:rPr>
          <w:rFonts w:ascii="Times New Roman" w:hAnsi="Times New Roman" w:cs="Times New Roman"/>
          <w:sz w:val="24"/>
          <w:szCs w:val="24"/>
        </w:rPr>
        <w:t xml:space="preserve">қабілетіне, жүріс-тұрысына жоғарлату, өйткені тәртіпсіз жоғпры нәтижелі жұмыс </w:t>
      </w:r>
      <w:proofErr w:type="spellStart"/>
      <w:r w:rsidRPr="00E45F2A">
        <w:rPr>
          <w:rFonts w:ascii="Times New Roman" w:hAnsi="Times New Roman" w:cs="Times New Roman"/>
          <w:sz w:val="24"/>
          <w:szCs w:val="24"/>
        </w:rPr>
        <w:t>болмайды</w:t>
      </w:r>
      <w:proofErr w:type="spellEnd"/>
    </w:p>
    <w:p w:rsidR="00E45F2A" w:rsidRPr="00E45F2A" w:rsidRDefault="00E45F2A" w:rsidP="00AB1398">
      <w:pPr>
        <w:numPr>
          <w:ilvl w:val="0"/>
          <w:numId w:val="76"/>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Жұмыс </w:t>
      </w:r>
      <w:proofErr w:type="spellStart"/>
      <w:r w:rsidRPr="00E45F2A">
        <w:rPr>
          <w:rFonts w:ascii="Times New Roman" w:hAnsi="Times New Roman" w:cs="Times New Roman"/>
          <w:sz w:val="24"/>
          <w:szCs w:val="24"/>
        </w:rPr>
        <w:t>барысында</w:t>
      </w:r>
      <w:proofErr w:type="spellEnd"/>
      <w:r w:rsidRPr="00E45F2A">
        <w:rPr>
          <w:rFonts w:ascii="Times New Roman" w:hAnsi="Times New Roman" w:cs="Times New Roman"/>
          <w:sz w:val="24"/>
          <w:szCs w:val="24"/>
        </w:rPr>
        <w:t xml:space="preserve"> о</w:t>
      </w:r>
      <w:proofErr w:type="gramStart"/>
      <w:r w:rsidRPr="00E45F2A">
        <w:rPr>
          <w:rFonts w:ascii="Times New Roman" w:hAnsi="Times New Roman" w:cs="Times New Roman"/>
          <w:sz w:val="24"/>
          <w:szCs w:val="24"/>
        </w:rPr>
        <w:t>й-</w:t>
      </w:r>
      <w:proofErr w:type="gramEnd"/>
      <w:r w:rsidRPr="00E45F2A">
        <w:rPr>
          <w:rFonts w:ascii="Times New Roman" w:hAnsi="Times New Roman" w:cs="Times New Roman"/>
          <w:sz w:val="24"/>
          <w:szCs w:val="24"/>
        </w:rPr>
        <w:t xml:space="preserve">қабілетін дұрыс қолдана </w:t>
      </w:r>
      <w:proofErr w:type="spellStart"/>
      <w:r w:rsidRPr="00E45F2A">
        <w:rPr>
          <w:rFonts w:ascii="Times New Roman" w:hAnsi="Times New Roman" w:cs="Times New Roman"/>
          <w:sz w:val="24"/>
          <w:szCs w:val="24"/>
        </w:rPr>
        <w:t>білу</w:t>
      </w:r>
      <w:proofErr w:type="spellEnd"/>
      <w:r w:rsidRPr="00E45F2A">
        <w:rPr>
          <w:rFonts w:ascii="Times New Roman" w:hAnsi="Times New Roman" w:cs="Times New Roman"/>
          <w:sz w:val="24"/>
          <w:szCs w:val="24"/>
        </w:rPr>
        <w:t xml:space="preserve">. Мұнда өз </w:t>
      </w:r>
      <w:proofErr w:type="spellStart"/>
      <w:r w:rsidRPr="00E45F2A">
        <w:rPr>
          <w:rFonts w:ascii="Times New Roman" w:hAnsi="Times New Roman" w:cs="Times New Roman"/>
          <w:sz w:val="24"/>
          <w:szCs w:val="24"/>
        </w:rPr>
        <w:t>ісіне</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зиян</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келтірмеу</w:t>
      </w:r>
      <w:proofErr w:type="spellEnd"/>
    </w:p>
    <w:p w:rsidR="00E45F2A" w:rsidRPr="00E45F2A" w:rsidRDefault="00E45F2A" w:rsidP="00AB1398">
      <w:pPr>
        <w:numPr>
          <w:ilvl w:val="0"/>
          <w:numId w:val="76"/>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Қазіргі менеджер басқару процессінің </w:t>
      </w:r>
      <w:proofErr w:type="spellStart"/>
      <w:r w:rsidRPr="00E45F2A">
        <w:rPr>
          <w:rFonts w:ascii="Times New Roman" w:hAnsi="Times New Roman" w:cs="Times New Roman"/>
          <w:sz w:val="24"/>
          <w:szCs w:val="24"/>
        </w:rPr>
        <w:t>талабына</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сай</w:t>
      </w:r>
      <w:proofErr w:type="spellEnd"/>
      <w:r w:rsidRPr="00E45F2A">
        <w:rPr>
          <w:rFonts w:ascii="Times New Roman" w:hAnsi="Times New Roman" w:cs="Times New Roman"/>
          <w:sz w:val="24"/>
          <w:szCs w:val="24"/>
        </w:rPr>
        <w:t xml:space="preserve"> ә</w:t>
      </w:r>
      <w:proofErr w:type="gramStart"/>
      <w:r w:rsidRPr="00E45F2A">
        <w:rPr>
          <w:rFonts w:ascii="Times New Roman" w:hAnsi="Times New Roman" w:cs="Times New Roman"/>
          <w:sz w:val="24"/>
          <w:szCs w:val="24"/>
        </w:rPr>
        <w:t>р</w:t>
      </w:r>
      <w:proofErr w:type="gramEnd"/>
      <w:r w:rsidRPr="00E45F2A">
        <w:rPr>
          <w:rFonts w:ascii="Times New Roman" w:hAnsi="Times New Roman" w:cs="Times New Roman"/>
          <w:sz w:val="24"/>
          <w:szCs w:val="24"/>
        </w:rPr>
        <w:t xml:space="preserve">қилы жағдайда әртүрлі </w:t>
      </w:r>
      <w:proofErr w:type="spellStart"/>
      <w:r w:rsidRPr="00E45F2A">
        <w:rPr>
          <w:rFonts w:ascii="Times New Roman" w:hAnsi="Times New Roman" w:cs="Times New Roman"/>
          <w:sz w:val="24"/>
          <w:szCs w:val="24"/>
        </w:rPr>
        <w:t>болуы</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керек</w:t>
      </w:r>
      <w:proofErr w:type="spellEnd"/>
      <w:r w:rsidRPr="00E45F2A">
        <w:rPr>
          <w:rFonts w:ascii="Times New Roman" w:hAnsi="Times New Roman" w:cs="Times New Roman"/>
          <w:sz w:val="24"/>
          <w:szCs w:val="24"/>
        </w:rPr>
        <w:t xml:space="preserve"> </w:t>
      </w:r>
    </w:p>
    <w:p w:rsidR="00E45F2A" w:rsidRPr="00E45F2A" w:rsidRDefault="00E45F2A" w:rsidP="00E45F2A">
      <w:pPr>
        <w:spacing w:after="0" w:line="240" w:lineRule="auto"/>
        <w:jc w:val="both"/>
        <w:rPr>
          <w:rFonts w:ascii="Times New Roman" w:hAnsi="Times New Roman" w:cs="Times New Roman"/>
          <w:bCs/>
          <w:i/>
          <w:sz w:val="24"/>
          <w:szCs w:val="24"/>
          <w:lang w:val="kk-KZ"/>
        </w:rPr>
      </w:pPr>
      <w:proofErr w:type="spellStart"/>
      <w:r w:rsidRPr="00E45F2A">
        <w:rPr>
          <w:rFonts w:ascii="Times New Roman" w:hAnsi="Times New Roman" w:cs="Times New Roman"/>
          <w:bCs/>
          <w:i/>
          <w:sz w:val="24"/>
          <w:szCs w:val="24"/>
        </w:rPr>
        <w:t>Келесі</w:t>
      </w:r>
      <w:proofErr w:type="spellEnd"/>
      <w:r w:rsidRPr="00E45F2A">
        <w:rPr>
          <w:rFonts w:ascii="Times New Roman" w:hAnsi="Times New Roman" w:cs="Times New Roman"/>
          <w:bCs/>
          <w:i/>
          <w:sz w:val="24"/>
          <w:szCs w:val="24"/>
        </w:rPr>
        <w:t xml:space="preserve"> сұ</w:t>
      </w:r>
      <w:proofErr w:type="gramStart"/>
      <w:r w:rsidRPr="00E45F2A">
        <w:rPr>
          <w:rFonts w:ascii="Times New Roman" w:hAnsi="Times New Roman" w:cs="Times New Roman"/>
          <w:bCs/>
          <w:i/>
          <w:sz w:val="24"/>
          <w:szCs w:val="24"/>
        </w:rPr>
        <w:t>ра</w:t>
      </w:r>
      <w:proofErr w:type="gramEnd"/>
      <w:r w:rsidRPr="00E45F2A">
        <w:rPr>
          <w:rFonts w:ascii="Times New Roman" w:hAnsi="Times New Roman" w:cs="Times New Roman"/>
          <w:bCs/>
          <w:i/>
          <w:sz w:val="24"/>
          <w:szCs w:val="24"/>
        </w:rPr>
        <w:t xml:space="preserve">ққа </w:t>
      </w:r>
      <w:proofErr w:type="spellStart"/>
      <w:r w:rsidRPr="00E45F2A">
        <w:rPr>
          <w:rFonts w:ascii="Times New Roman" w:hAnsi="Times New Roman" w:cs="Times New Roman"/>
          <w:bCs/>
          <w:i/>
          <w:sz w:val="24"/>
          <w:szCs w:val="24"/>
        </w:rPr>
        <w:t>жауап</w:t>
      </w:r>
      <w:proofErr w:type="spellEnd"/>
      <w:r w:rsidRPr="00E45F2A">
        <w:rPr>
          <w:rFonts w:ascii="Times New Roman" w:hAnsi="Times New Roman" w:cs="Times New Roman"/>
          <w:bCs/>
          <w:i/>
          <w:sz w:val="24"/>
          <w:szCs w:val="24"/>
        </w:rPr>
        <w:t xml:space="preserve"> беріңіз:</w:t>
      </w:r>
    </w:p>
    <w:p w:rsidR="00E45F2A" w:rsidRPr="00E45F2A" w:rsidRDefault="00E45F2A" w:rsidP="00AB1398">
      <w:pPr>
        <w:numPr>
          <w:ilvl w:val="0"/>
          <w:numId w:val="84"/>
        </w:numPr>
        <w:spacing w:after="0" w:line="240" w:lineRule="auto"/>
        <w:ind w:hanging="6"/>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Жоғарыда берілген ережелер мен келісесізбе?, әлде кейбіреулермен келіспейсіз бе? Келіспеген жағдайда өз жаубыңызды беріңіз.</w:t>
      </w:r>
      <w:r w:rsidRPr="00E45F2A">
        <w:rPr>
          <w:rFonts w:ascii="Times New Roman" w:hAnsi="Times New Roman" w:cs="Times New Roman"/>
          <w:sz w:val="24"/>
          <w:szCs w:val="24"/>
          <w:lang w:val="kk-KZ"/>
        </w:rPr>
        <w:br/>
        <w:t>2. Сіздің өз ойлау қабілетіңізді осы ойлау қабілеттілігінен айырмашылығы бар ма? Оның ерекшеліктері қандай? Қандай ойлау қабілеттілігін қазіргі менеджер өзінде дамыта білуі керек және неге?</w:t>
      </w:r>
      <w:r w:rsidRPr="00E45F2A">
        <w:rPr>
          <w:rFonts w:ascii="Times New Roman" w:hAnsi="Times New Roman" w:cs="Times New Roman"/>
          <w:sz w:val="24"/>
          <w:szCs w:val="24"/>
          <w:lang w:val="kk-KZ"/>
        </w:rPr>
        <w:br/>
      </w:r>
      <w:r w:rsidRPr="00E45F2A">
        <w:rPr>
          <w:rFonts w:ascii="Times New Roman" w:hAnsi="Times New Roman" w:cs="Times New Roman"/>
          <w:sz w:val="24"/>
          <w:szCs w:val="24"/>
          <w:lang w:val="kk-KZ"/>
        </w:rPr>
        <w:br/>
      </w:r>
      <w:r w:rsidRPr="00E45F2A">
        <w:rPr>
          <w:rFonts w:ascii="Times New Roman" w:hAnsi="Times New Roman" w:cs="Times New Roman"/>
          <w:b/>
          <w:i/>
          <w:sz w:val="24"/>
          <w:szCs w:val="24"/>
          <w:lang w:val="kk-KZ"/>
        </w:rPr>
        <w:t xml:space="preserve">       16-жағдай</w:t>
      </w:r>
      <w:r w:rsidRPr="00E45F2A">
        <w:rPr>
          <w:rFonts w:ascii="Times New Roman" w:hAnsi="Times New Roman" w:cs="Times New Roman"/>
          <w:sz w:val="24"/>
          <w:szCs w:val="24"/>
        </w:rPr>
        <w:t xml:space="preserve"> </w:t>
      </w:r>
    </w:p>
    <w:p w:rsidR="00E45F2A" w:rsidRPr="00E45F2A" w:rsidRDefault="00E45F2A" w:rsidP="00E45F2A">
      <w:pPr>
        <w:spacing w:after="0" w:line="240" w:lineRule="auto"/>
        <w:ind w:left="432"/>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      </w:t>
      </w:r>
      <w:r w:rsidRPr="00E45F2A">
        <w:rPr>
          <w:rFonts w:ascii="Times New Roman" w:hAnsi="Times New Roman" w:cs="Times New Roman"/>
          <w:sz w:val="24"/>
          <w:szCs w:val="24"/>
        </w:rPr>
        <w:t xml:space="preserve">Менеджер </w:t>
      </w:r>
      <w:proofErr w:type="gramStart"/>
      <w:r w:rsidRPr="00E45F2A">
        <w:rPr>
          <w:rFonts w:ascii="Times New Roman" w:hAnsi="Times New Roman" w:cs="Times New Roman"/>
          <w:sz w:val="24"/>
          <w:szCs w:val="24"/>
        </w:rPr>
        <w:t>адамдар</w:t>
      </w:r>
      <w:proofErr w:type="gramEnd"/>
      <w:r w:rsidRPr="00E45F2A">
        <w:rPr>
          <w:rFonts w:ascii="Times New Roman" w:hAnsi="Times New Roman" w:cs="Times New Roman"/>
          <w:sz w:val="24"/>
          <w:szCs w:val="24"/>
        </w:rPr>
        <w:t xml:space="preserve">ға ұнай </w:t>
      </w:r>
      <w:proofErr w:type="spellStart"/>
      <w:r w:rsidRPr="00E45F2A">
        <w:rPr>
          <w:rFonts w:ascii="Times New Roman" w:hAnsi="Times New Roman" w:cs="Times New Roman"/>
          <w:sz w:val="24"/>
          <w:szCs w:val="24"/>
        </w:rPr>
        <w:t>білу</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керек</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Келесі</w:t>
      </w:r>
      <w:proofErr w:type="spellEnd"/>
      <w:r w:rsidRPr="00E45F2A">
        <w:rPr>
          <w:rFonts w:ascii="Times New Roman" w:hAnsi="Times New Roman" w:cs="Times New Roman"/>
          <w:sz w:val="24"/>
          <w:szCs w:val="24"/>
        </w:rPr>
        <w:t xml:space="preserve"> ұсыныстарды талдаңыз.</w:t>
      </w:r>
    </w:p>
    <w:p w:rsidR="00E45F2A" w:rsidRPr="00E45F2A" w:rsidRDefault="00E45F2A" w:rsidP="00AB1398">
      <w:pPr>
        <w:numPr>
          <w:ilvl w:val="0"/>
          <w:numId w:val="77"/>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Өзіңізде өз жақындарыңыздарыңызға жақсы көзқарасты дамыту</w:t>
      </w:r>
    </w:p>
    <w:p w:rsidR="00E45F2A" w:rsidRPr="00E45F2A" w:rsidRDefault="00E45F2A" w:rsidP="00AB1398">
      <w:pPr>
        <w:numPr>
          <w:ilvl w:val="0"/>
          <w:numId w:val="77"/>
        </w:numPr>
        <w:spacing w:after="0" w:line="240" w:lineRule="auto"/>
        <w:jc w:val="both"/>
        <w:rPr>
          <w:rFonts w:ascii="Times New Roman" w:hAnsi="Times New Roman" w:cs="Times New Roman"/>
          <w:sz w:val="24"/>
          <w:szCs w:val="24"/>
        </w:rPr>
      </w:pPr>
      <w:proofErr w:type="gramStart"/>
      <w:r w:rsidRPr="00E45F2A">
        <w:rPr>
          <w:rFonts w:ascii="Times New Roman" w:hAnsi="Times New Roman" w:cs="Times New Roman"/>
          <w:sz w:val="24"/>
          <w:szCs w:val="24"/>
        </w:rPr>
        <w:t>Айнала</w:t>
      </w:r>
      <w:proofErr w:type="gramEnd"/>
      <w:r w:rsidRPr="00E45F2A">
        <w:rPr>
          <w:rFonts w:ascii="Times New Roman" w:hAnsi="Times New Roman" w:cs="Times New Roman"/>
          <w:sz w:val="24"/>
          <w:szCs w:val="24"/>
        </w:rPr>
        <w:t>ға қызығушылықпен қарау</w:t>
      </w:r>
    </w:p>
    <w:p w:rsidR="00E45F2A" w:rsidRPr="00E45F2A" w:rsidRDefault="00E45F2A" w:rsidP="00AB1398">
      <w:pPr>
        <w:numPr>
          <w:ilvl w:val="0"/>
          <w:numId w:val="77"/>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Ә</w:t>
      </w:r>
      <w:proofErr w:type="gramStart"/>
      <w:r w:rsidRPr="00E45F2A">
        <w:rPr>
          <w:rFonts w:ascii="Times New Roman" w:hAnsi="Times New Roman" w:cs="Times New Roman"/>
          <w:sz w:val="24"/>
          <w:szCs w:val="24"/>
        </w:rPr>
        <w:t>р</w:t>
      </w:r>
      <w:proofErr w:type="gramEnd"/>
      <w:r w:rsidRPr="00E45F2A">
        <w:rPr>
          <w:rFonts w:ascii="Times New Roman" w:hAnsi="Times New Roman" w:cs="Times New Roman"/>
          <w:sz w:val="24"/>
          <w:szCs w:val="24"/>
        </w:rPr>
        <w:t xml:space="preserve">іптесіңізді мұқия тыңдаңыз </w:t>
      </w:r>
    </w:p>
    <w:p w:rsidR="00E45F2A" w:rsidRPr="00E45F2A" w:rsidRDefault="00E45F2A" w:rsidP="00AB1398">
      <w:pPr>
        <w:numPr>
          <w:ilvl w:val="0"/>
          <w:numId w:val="77"/>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Өзіңізді басқанын </w:t>
      </w:r>
      <w:proofErr w:type="spellStart"/>
      <w:r w:rsidRPr="00E45F2A">
        <w:rPr>
          <w:rFonts w:ascii="Times New Roman" w:hAnsi="Times New Roman" w:cs="Times New Roman"/>
          <w:sz w:val="24"/>
          <w:szCs w:val="24"/>
        </w:rPr>
        <w:t>орнына</w:t>
      </w:r>
      <w:proofErr w:type="spellEnd"/>
      <w:r w:rsidRPr="00E45F2A">
        <w:rPr>
          <w:rFonts w:ascii="Times New Roman" w:hAnsi="Times New Roman" w:cs="Times New Roman"/>
          <w:sz w:val="24"/>
          <w:szCs w:val="24"/>
        </w:rPr>
        <w:t xml:space="preserve"> қоя бі</w:t>
      </w:r>
      <w:proofErr w:type="gramStart"/>
      <w:r w:rsidRPr="00E45F2A">
        <w:rPr>
          <w:rFonts w:ascii="Times New Roman" w:hAnsi="Times New Roman" w:cs="Times New Roman"/>
          <w:sz w:val="24"/>
          <w:szCs w:val="24"/>
        </w:rPr>
        <w:t>л</w:t>
      </w:r>
      <w:proofErr w:type="gramEnd"/>
      <w:r w:rsidRPr="00E45F2A">
        <w:rPr>
          <w:rFonts w:ascii="Times New Roman" w:hAnsi="Times New Roman" w:cs="Times New Roman"/>
          <w:sz w:val="24"/>
          <w:szCs w:val="24"/>
        </w:rPr>
        <w:t>іңіз</w:t>
      </w:r>
    </w:p>
    <w:p w:rsidR="00E45F2A" w:rsidRPr="00E45F2A" w:rsidRDefault="00E45F2A" w:rsidP="00AB1398">
      <w:pPr>
        <w:numPr>
          <w:ilvl w:val="0"/>
          <w:numId w:val="77"/>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Ә</w:t>
      </w:r>
      <w:proofErr w:type="gramStart"/>
      <w:r w:rsidRPr="00E45F2A">
        <w:rPr>
          <w:rFonts w:ascii="Times New Roman" w:hAnsi="Times New Roman" w:cs="Times New Roman"/>
          <w:sz w:val="24"/>
          <w:szCs w:val="24"/>
        </w:rPr>
        <w:t>р</w:t>
      </w:r>
      <w:proofErr w:type="gramEnd"/>
      <w:r w:rsidRPr="00E45F2A">
        <w:rPr>
          <w:rFonts w:ascii="Times New Roman" w:hAnsi="Times New Roman" w:cs="Times New Roman"/>
          <w:sz w:val="24"/>
          <w:szCs w:val="24"/>
        </w:rPr>
        <w:t xml:space="preserve"> қашан көмек көрсетуге </w:t>
      </w:r>
      <w:proofErr w:type="spellStart"/>
      <w:r w:rsidRPr="00E45F2A">
        <w:rPr>
          <w:rFonts w:ascii="Times New Roman" w:hAnsi="Times New Roman" w:cs="Times New Roman"/>
          <w:sz w:val="24"/>
          <w:szCs w:val="24"/>
        </w:rPr>
        <w:t>дайын</w:t>
      </w:r>
      <w:proofErr w:type="spellEnd"/>
      <w:r w:rsidRPr="00E45F2A">
        <w:rPr>
          <w:rFonts w:ascii="Times New Roman" w:hAnsi="Times New Roman" w:cs="Times New Roman"/>
          <w:sz w:val="24"/>
          <w:szCs w:val="24"/>
        </w:rPr>
        <w:t xml:space="preserve"> болыңыз</w:t>
      </w:r>
    </w:p>
    <w:p w:rsidR="00E45F2A" w:rsidRPr="00E45F2A" w:rsidRDefault="00E45F2A" w:rsidP="00AB1398">
      <w:pPr>
        <w:numPr>
          <w:ilvl w:val="0"/>
          <w:numId w:val="77"/>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Басқа адамдардың </w:t>
      </w:r>
      <w:proofErr w:type="spellStart"/>
      <w:r w:rsidRPr="00E45F2A">
        <w:rPr>
          <w:rFonts w:ascii="Times New Roman" w:hAnsi="Times New Roman" w:cs="Times New Roman"/>
          <w:sz w:val="24"/>
          <w:szCs w:val="24"/>
        </w:rPr>
        <w:t>жеті</w:t>
      </w:r>
      <w:proofErr w:type="gramStart"/>
      <w:r w:rsidRPr="00E45F2A">
        <w:rPr>
          <w:rFonts w:ascii="Times New Roman" w:hAnsi="Times New Roman" w:cs="Times New Roman"/>
          <w:sz w:val="24"/>
          <w:szCs w:val="24"/>
        </w:rPr>
        <w:t>ст</w:t>
      </w:r>
      <w:proofErr w:type="gramEnd"/>
      <w:r w:rsidRPr="00E45F2A">
        <w:rPr>
          <w:rFonts w:ascii="Times New Roman" w:hAnsi="Times New Roman" w:cs="Times New Roman"/>
          <w:sz w:val="24"/>
          <w:szCs w:val="24"/>
        </w:rPr>
        <w:t>іктерін</w:t>
      </w:r>
      <w:proofErr w:type="spellEnd"/>
      <w:r w:rsidRPr="00E45F2A">
        <w:rPr>
          <w:rFonts w:ascii="Times New Roman" w:hAnsi="Times New Roman" w:cs="Times New Roman"/>
          <w:sz w:val="24"/>
          <w:szCs w:val="24"/>
        </w:rPr>
        <w:t xml:space="preserve"> және күшті жақтарын </w:t>
      </w:r>
      <w:proofErr w:type="spellStart"/>
      <w:r w:rsidRPr="00E45F2A">
        <w:rPr>
          <w:rFonts w:ascii="Times New Roman" w:hAnsi="Times New Roman" w:cs="Times New Roman"/>
          <w:sz w:val="24"/>
          <w:szCs w:val="24"/>
        </w:rPr>
        <w:t>ескере</w:t>
      </w:r>
      <w:proofErr w:type="spellEnd"/>
      <w:r w:rsidRPr="00E45F2A">
        <w:rPr>
          <w:rFonts w:ascii="Times New Roman" w:hAnsi="Times New Roman" w:cs="Times New Roman"/>
          <w:sz w:val="24"/>
          <w:szCs w:val="24"/>
        </w:rPr>
        <w:t xml:space="preserve"> біліңіз, оны </w:t>
      </w:r>
      <w:proofErr w:type="spellStart"/>
      <w:r w:rsidRPr="00E45F2A">
        <w:rPr>
          <w:rFonts w:ascii="Times New Roman" w:hAnsi="Times New Roman" w:cs="Times New Roman"/>
          <w:sz w:val="24"/>
          <w:szCs w:val="24"/>
        </w:rPr>
        <w:t>комплиментпен</w:t>
      </w:r>
      <w:proofErr w:type="spellEnd"/>
      <w:r w:rsidRPr="00E45F2A">
        <w:rPr>
          <w:rFonts w:ascii="Times New Roman" w:hAnsi="Times New Roman" w:cs="Times New Roman"/>
          <w:sz w:val="24"/>
          <w:szCs w:val="24"/>
        </w:rPr>
        <w:t xml:space="preserve"> білдіріңіз</w:t>
      </w:r>
    </w:p>
    <w:p w:rsidR="00E45F2A" w:rsidRPr="00E45F2A" w:rsidRDefault="00E45F2A" w:rsidP="00AB1398">
      <w:pPr>
        <w:numPr>
          <w:ilvl w:val="0"/>
          <w:numId w:val="77"/>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Әңгіме </w:t>
      </w:r>
      <w:proofErr w:type="spellStart"/>
      <w:r w:rsidRPr="00E45F2A">
        <w:rPr>
          <w:rFonts w:ascii="Times New Roman" w:hAnsi="Times New Roman" w:cs="Times New Roman"/>
          <w:sz w:val="24"/>
          <w:szCs w:val="24"/>
        </w:rPr>
        <w:t>кезінде</w:t>
      </w:r>
      <w:proofErr w:type="spellEnd"/>
      <w:r w:rsidRPr="00E45F2A">
        <w:rPr>
          <w:rFonts w:ascii="Times New Roman" w:hAnsi="Times New Roman" w:cs="Times New Roman"/>
          <w:sz w:val="24"/>
          <w:szCs w:val="24"/>
        </w:rPr>
        <w:t xml:space="preserve"> ә</w:t>
      </w:r>
      <w:proofErr w:type="gramStart"/>
      <w:r w:rsidRPr="00E45F2A">
        <w:rPr>
          <w:rFonts w:ascii="Times New Roman" w:hAnsi="Times New Roman" w:cs="Times New Roman"/>
          <w:sz w:val="24"/>
          <w:szCs w:val="24"/>
        </w:rPr>
        <w:t>р</w:t>
      </w:r>
      <w:proofErr w:type="gramEnd"/>
      <w:r w:rsidRPr="00E45F2A">
        <w:rPr>
          <w:rFonts w:ascii="Times New Roman" w:hAnsi="Times New Roman" w:cs="Times New Roman"/>
          <w:sz w:val="24"/>
          <w:szCs w:val="24"/>
        </w:rPr>
        <w:t xml:space="preserve">іптесіңізді </w:t>
      </w:r>
      <w:proofErr w:type="spellStart"/>
      <w:r w:rsidRPr="00E45F2A">
        <w:rPr>
          <w:rFonts w:ascii="Times New Roman" w:hAnsi="Times New Roman" w:cs="Times New Roman"/>
          <w:sz w:val="24"/>
          <w:szCs w:val="24"/>
        </w:rPr>
        <w:t>аты</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бойынша</w:t>
      </w:r>
      <w:proofErr w:type="spellEnd"/>
      <w:r w:rsidRPr="00E45F2A">
        <w:rPr>
          <w:rFonts w:ascii="Times New Roman" w:hAnsi="Times New Roman" w:cs="Times New Roman"/>
          <w:sz w:val="24"/>
          <w:szCs w:val="24"/>
        </w:rPr>
        <w:t xml:space="preserve"> атаңыз</w:t>
      </w:r>
    </w:p>
    <w:p w:rsidR="00E45F2A" w:rsidRPr="00E45F2A" w:rsidRDefault="00E45F2A" w:rsidP="00AB1398">
      <w:pPr>
        <w:numPr>
          <w:ilvl w:val="0"/>
          <w:numId w:val="77"/>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Айналадағылармен өзіңізді </w:t>
      </w:r>
      <w:proofErr w:type="spellStart"/>
      <w:r w:rsidRPr="00E45F2A">
        <w:rPr>
          <w:rFonts w:ascii="Times New Roman" w:hAnsi="Times New Roman" w:cs="Times New Roman"/>
          <w:sz w:val="24"/>
          <w:szCs w:val="24"/>
        </w:rPr>
        <w:t>сыпайы</w:t>
      </w:r>
      <w:proofErr w:type="spellEnd"/>
      <w:r w:rsidRPr="00E45F2A">
        <w:rPr>
          <w:rFonts w:ascii="Times New Roman" w:hAnsi="Times New Roman" w:cs="Times New Roman"/>
          <w:sz w:val="24"/>
          <w:szCs w:val="24"/>
        </w:rPr>
        <w:t xml:space="preserve"> және дұрыс ұстаңыз</w:t>
      </w:r>
    </w:p>
    <w:p w:rsidR="00E45F2A" w:rsidRPr="00E45F2A" w:rsidRDefault="00E45F2A" w:rsidP="00AB1398">
      <w:pPr>
        <w:numPr>
          <w:ilvl w:val="0"/>
          <w:numId w:val="77"/>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Әңгіме </w:t>
      </w:r>
      <w:proofErr w:type="spellStart"/>
      <w:r w:rsidRPr="00E45F2A">
        <w:rPr>
          <w:rFonts w:ascii="Times New Roman" w:hAnsi="Times New Roman" w:cs="Times New Roman"/>
          <w:sz w:val="24"/>
          <w:szCs w:val="24"/>
        </w:rPr>
        <w:t>кезінде</w:t>
      </w:r>
      <w:proofErr w:type="spellEnd"/>
      <w:r w:rsidRPr="00E45F2A">
        <w:rPr>
          <w:rFonts w:ascii="Times New Roman" w:hAnsi="Times New Roman" w:cs="Times New Roman"/>
          <w:sz w:val="24"/>
          <w:szCs w:val="24"/>
        </w:rPr>
        <w:t xml:space="preserve"> </w:t>
      </w:r>
      <w:proofErr w:type="gramStart"/>
      <w:r w:rsidRPr="00E45F2A">
        <w:rPr>
          <w:rFonts w:ascii="Times New Roman" w:hAnsi="Times New Roman" w:cs="Times New Roman"/>
          <w:sz w:val="24"/>
          <w:szCs w:val="24"/>
        </w:rPr>
        <w:t>на</w:t>
      </w:r>
      <w:proofErr w:type="gramEnd"/>
      <w:r w:rsidRPr="00E45F2A">
        <w:rPr>
          <w:rFonts w:ascii="Times New Roman" w:hAnsi="Times New Roman" w:cs="Times New Roman"/>
          <w:sz w:val="24"/>
          <w:szCs w:val="24"/>
        </w:rPr>
        <w:t>қты дұрыс мінезіңізді көрсете біліңіз</w:t>
      </w:r>
    </w:p>
    <w:p w:rsidR="00E45F2A" w:rsidRPr="00E45F2A" w:rsidRDefault="00E45F2A" w:rsidP="00AB1398">
      <w:pPr>
        <w:numPr>
          <w:ilvl w:val="0"/>
          <w:numId w:val="77"/>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Мүмкіндігінше қуанышты және </w:t>
      </w:r>
      <w:proofErr w:type="spellStart"/>
      <w:r w:rsidRPr="00E45F2A">
        <w:rPr>
          <w:rFonts w:ascii="Times New Roman" w:hAnsi="Times New Roman" w:cs="Times New Roman"/>
          <w:sz w:val="24"/>
          <w:szCs w:val="24"/>
        </w:rPr>
        <w:t>оптималды</w:t>
      </w:r>
      <w:proofErr w:type="spellEnd"/>
      <w:r w:rsidRPr="00E45F2A">
        <w:rPr>
          <w:rFonts w:ascii="Times New Roman" w:hAnsi="Times New Roman" w:cs="Times New Roman"/>
          <w:sz w:val="24"/>
          <w:szCs w:val="24"/>
        </w:rPr>
        <w:t xml:space="preserve"> жағ</w:t>
      </w:r>
      <w:proofErr w:type="gramStart"/>
      <w:r w:rsidRPr="00E45F2A">
        <w:rPr>
          <w:rFonts w:ascii="Times New Roman" w:hAnsi="Times New Roman" w:cs="Times New Roman"/>
          <w:sz w:val="24"/>
          <w:szCs w:val="24"/>
        </w:rPr>
        <w:t>дай</w:t>
      </w:r>
      <w:proofErr w:type="gramEnd"/>
      <w:r w:rsidRPr="00E45F2A">
        <w:rPr>
          <w:rFonts w:ascii="Times New Roman" w:hAnsi="Times New Roman" w:cs="Times New Roman"/>
          <w:sz w:val="24"/>
          <w:szCs w:val="24"/>
        </w:rPr>
        <w:t>ға</w:t>
      </w:r>
      <w:r w:rsidRPr="00E45F2A">
        <w:rPr>
          <w:rFonts w:ascii="Times New Roman" w:hAnsi="Times New Roman" w:cs="Times New Roman"/>
          <w:sz w:val="24"/>
          <w:szCs w:val="24"/>
          <w:lang w:val="kk-KZ"/>
        </w:rPr>
        <w:t xml:space="preserve"> </w:t>
      </w:r>
      <w:r w:rsidRPr="00E45F2A">
        <w:rPr>
          <w:rFonts w:ascii="Times New Roman" w:hAnsi="Times New Roman" w:cs="Times New Roman"/>
          <w:sz w:val="24"/>
          <w:szCs w:val="24"/>
        </w:rPr>
        <w:t>бағытталу</w:t>
      </w:r>
    </w:p>
    <w:p w:rsidR="00E45F2A" w:rsidRPr="00E45F2A" w:rsidRDefault="00E45F2A" w:rsidP="00AB1398">
      <w:pPr>
        <w:numPr>
          <w:ilvl w:val="0"/>
          <w:numId w:val="77"/>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Өзіңізге </w:t>
      </w:r>
      <w:proofErr w:type="spellStart"/>
      <w:r w:rsidRPr="00E45F2A">
        <w:rPr>
          <w:rFonts w:ascii="Times New Roman" w:hAnsi="Times New Roman" w:cs="Times New Roman"/>
          <w:sz w:val="24"/>
          <w:szCs w:val="24"/>
        </w:rPr>
        <w:t>сенімді</w:t>
      </w:r>
      <w:proofErr w:type="spellEnd"/>
      <w:r w:rsidRPr="00E45F2A">
        <w:rPr>
          <w:rFonts w:ascii="Times New Roman" w:hAnsi="Times New Roman" w:cs="Times New Roman"/>
          <w:sz w:val="24"/>
          <w:szCs w:val="24"/>
        </w:rPr>
        <w:t xml:space="preserve"> және ширақ болыңыз</w:t>
      </w:r>
    </w:p>
    <w:p w:rsidR="00E45F2A" w:rsidRPr="00E45F2A" w:rsidRDefault="00E45F2A" w:rsidP="00AB1398">
      <w:pPr>
        <w:numPr>
          <w:ilvl w:val="0"/>
          <w:numId w:val="77"/>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Өз ойыңызды </w:t>
      </w:r>
      <w:proofErr w:type="gramStart"/>
      <w:r w:rsidRPr="00E45F2A">
        <w:rPr>
          <w:rFonts w:ascii="Times New Roman" w:hAnsi="Times New Roman" w:cs="Times New Roman"/>
          <w:sz w:val="24"/>
          <w:szCs w:val="24"/>
        </w:rPr>
        <w:t>на</w:t>
      </w:r>
      <w:proofErr w:type="gramEnd"/>
      <w:r w:rsidRPr="00E45F2A">
        <w:rPr>
          <w:rFonts w:ascii="Times New Roman" w:hAnsi="Times New Roman" w:cs="Times New Roman"/>
          <w:sz w:val="24"/>
          <w:szCs w:val="24"/>
        </w:rPr>
        <w:t>қты және дәл айтыңыз</w:t>
      </w:r>
    </w:p>
    <w:p w:rsidR="00E45F2A" w:rsidRPr="00E45F2A" w:rsidRDefault="00E45F2A" w:rsidP="00AB1398">
      <w:pPr>
        <w:numPr>
          <w:ilvl w:val="0"/>
          <w:numId w:val="77"/>
        </w:numPr>
        <w:spacing w:after="0" w:line="240" w:lineRule="auto"/>
        <w:jc w:val="both"/>
        <w:rPr>
          <w:rFonts w:ascii="Times New Roman" w:hAnsi="Times New Roman" w:cs="Times New Roman"/>
          <w:sz w:val="24"/>
          <w:szCs w:val="24"/>
        </w:rPr>
      </w:pPr>
      <w:proofErr w:type="spellStart"/>
      <w:r w:rsidRPr="00E45F2A">
        <w:rPr>
          <w:rFonts w:ascii="Times New Roman" w:hAnsi="Times New Roman" w:cs="Times New Roman"/>
          <w:sz w:val="24"/>
          <w:szCs w:val="24"/>
        </w:rPr>
        <w:t>Айналамен</w:t>
      </w:r>
      <w:proofErr w:type="spellEnd"/>
      <w:r w:rsidRPr="00E45F2A">
        <w:rPr>
          <w:rFonts w:ascii="Times New Roman" w:hAnsi="Times New Roman" w:cs="Times New Roman"/>
          <w:sz w:val="24"/>
          <w:szCs w:val="24"/>
        </w:rPr>
        <w:t xml:space="preserve"> әңгімелескенде "мен" жә</w:t>
      </w:r>
      <w:proofErr w:type="gramStart"/>
      <w:r w:rsidRPr="00E45F2A">
        <w:rPr>
          <w:rFonts w:ascii="Times New Roman" w:hAnsi="Times New Roman" w:cs="Times New Roman"/>
          <w:sz w:val="24"/>
          <w:szCs w:val="24"/>
        </w:rPr>
        <w:t>не "</w:t>
      </w:r>
      <w:proofErr w:type="spellStart"/>
      <w:r w:rsidRPr="00E45F2A">
        <w:rPr>
          <w:rFonts w:ascii="Times New Roman" w:hAnsi="Times New Roman" w:cs="Times New Roman"/>
          <w:sz w:val="24"/>
          <w:szCs w:val="24"/>
        </w:rPr>
        <w:t>б</w:t>
      </w:r>
      <w:proofErr w:type="gramEnd"/>
      <w:r w:rsidRPr="00E45F2A">
        <w:rPr>
          <w:rFonts w:ascii="Times New Roman" w:hAnsi="Times New Roman" w:cs="Times New Roman"/>
          <w:sz w:val="24"/>
          <w:szCs w:val="24"/>
        </w:rPr>
        <w:t>із</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орнына</w:t>
      </w:r>
      <w:proofErr w:type="spellEnd"/>
      <w:r w:rsidRPr="00E45F2A">
        <w:rPr>
          <w:rFonts w:ascii="Times New Roman" w:hAnsi="Times New Roman" w:cs="Times New Roman"/>
          <w:sz w:val="24"/>
          <w:szCs w:val="24"/>
        </w:rPr>
        <w:t xml:space="preserve"> "сен" және "</w:t>
      </w:r>
      <w:proofErr w:type="spellStart"/>
      <w:r w:rsidRPr="00E45F2A">
        <w:rPr>
          <w:rFonts w:ascii="Times New Roman" w:hAnsi="Times New Roman" w:cs="Times New Roman"/>
          <w:sz w:val="24"/>
          <w:szCs w:val="24"/>
        </w:rPr>
        <w:t>сіз</w:t>
      </w:r>
      <w:proofErr w:type="spellEnd"/>
      <w:r w:rsidRPr="00E45F2A">
        <w:rPr>
          <w:rFonts w:ascii="Times New Roman" w:hAnsi="Times New Roman" w:cs="Times New Roman"/>
          <w:sz w:val="24"/>
          <w:szCs w:val="24"/>
        </w:rPr>
        <w:t xml:space="preserve">" </w:t>
      </w:r>
      <w:proofErr w:type="spellStart"/>
      <w:r w:rsidRPr="00E45F2A">
        <w:rPr>
          <w:rFonts w:ascii="Times New Roman" w:hAnsi="Times New Roman" w:cs="Times New Roman"/>
          <w:sz w:val="24"/>
          <w:szCs w:val="24"/>
        </w:rPr>
        <w:t>деген</w:t>
      </w:r>
      <w:proofErr w:type="spellEnd"/>
      <w:r w:rsidRPr="00E45F2A">
        <w:rPr>
          <w:rFonts w:ascii="Times New Roman" w:hAnsi="Times New Roman" w:cs="Times New Roman"/>
          <w:sz w:val="24"/>
          <w:szCs w:val="24"/>
        </w:rPr>
        <w:t xml:space="preserve"> сөздерді </w:t>
      </w:r>
      <w:proofErr w:type="spellStart"/>
      <w:r w:rsidRPr="00E45F2A">
        <w:rPr>
          <w:rFonts w:ascii="Times New Roman" w:hAnsi="Times New Roman" w:cs="Times New Roman"/>
          <w:sz w:val="24"/>
          <w:szCs w:val="24"/>
        </w:rPr>
        <w:t>жиі</w:t>
      </w:r>
      <w:proofErr w:type="spellEnd"/>
      <w:r w:rsidRPr="00E45F2A">
        <w:rPr>
          <w:rFonts w:ascii="Times New Roman" w:hAnsi="Times New Roman" w:cs="Times New Roman"/>
          <w:sz w:val="24"/>
          <w:szCs w:val="24"/>
        </w:rPr>
        <w:t xml:space="preserve"> қолданыңыз</w:t>
      </w:r>
    </w:p>
    <w:p w:rsidR="00E45F2A" w:rsidRPr="00E45F2A" w:rsidRDefault="00E45F2A" w:rsidP="00AB1398">
      <w:pPr>
        <w:numPr>
          <w:ilvl w:val="0"/>
          <w:numId w:val="77"/>
        </w:numPr>
        <w:spacing w:after="0" w:line="240" w:lineRule="auto"/>
        <w:jc w:val="both"/>
        <w:rPr>
          <w:rFonts w:ascii="Times New Roman" w:hAnsi="Times New Roman" w:cs="Times New Roman"/>
          <w:sz w:val="24"/>
          <w:szCs w:val="24"/>
        </w:rPr>
      </w:pPr>
      <w:proofErr w:type="spellStart"/>
      <w:r w:rsidRPr="00E45F2A">
        <w:rPr>
          <w:rFonts w:ascii="Times New Roman" w:hAnsi="Times New Roman" w:cs="Times New Roman"/>
          <w:sz w:val="24"/>
          <w:szCs w:val="24"/>
        </w:rPr>
        <w:t>Сынды</w:t>
      </w:r>
      <w:proofErr w:type="spellEnd"/>
      <w:r w:rsidRPr="00E45F2A">
        <w:rPr>
          <w:rFonts w:ascii="Times New Roman" w:hAnsi="Times New Roman" w:cs="Times New Roman"/>
          <w:sz w:val="24"/>
          <w:szCs w:val="24"/>
        </w:rPr>
        <w:t xml:space="preserve"> өте </w:t>
      </w:r>
      <w:proofErr w:type="spellStart"/>
      <w:r w:rsidRPr="00E45F2A">
        <w:rPr>
          <w:rFonts w:ascii="Times New Roman" w:hAnsi="Times New Roman" w:cs="Times New Roman"/>
          <w:sz w:val="24"/>
          <w:szCs w:val="24"/>
        </w:rPr>
        <w:t>сыпайы</w:t>
      </w:r>
      <w:proofErr w:type="spellEnd"/>
      <w:r w:rsidRPr="00E45F2A">
        <w:rPr>
          <w:rFonts w:ascii="Times New Roman" w:hAnsi="Times New Roman" w:cs="Times New Roman"/>
          <w:sz w:val="24"/>
          <w:szCs w:val="24"/>
        </w:rPr>
        <w:t xml:space="preserve"> және дұрыс айтыңыз </w:t>
      </w:r>
    </w:p>
    <w:p w:rsidR="00E45F2A" w:rsidRPr="00E45F2A" w:rsidRDefault="00E45F2A" w:rsidP="00AB1398">
      <w:pPr>
        <w:numPr>
          <w:ilvl w:val="0"/>
          <w:numId w:val="77"/>
        </w:numPr>
        <w:spacing w:after="0" w:line="240" w:lineRule="auto"/>
        <w:jc w:val="both"/>
        <w:rPr>
          <w:rFonts w:ascii="Times New Roman" w:hAnsi="Times New Roman" w:cs="Times New Roman"/>
          <w:sz w:val="24"/>
          <w:szCs w:val="24"/>
        </w:rPr>
      </w:pPr>
      <w:r w:rsidRPr="00E45F2A">
        <w:rPr>
          <w:rFonts w:ascii="Times New Roman" w:hAnsi="Times New Roman" w:cs="Times New Roman"/>
          <w:sz w:val="24"/>
          <w:szCs w:val="24"/>
        </w:rPr>
        <w:t xml:space="preserve">Өз </w:t>
      </w:r>
      <w:proofErr w:type="spellStart"/>
      <w:r w:rsidRPr="00E45F2A">
        <w:rPr>
          <w:rFonts w:ascii="Times New Roman" w:hAnsi="Times New Roman" w:cs="Times New Roman"/>
          <w:sz w:val="24"/>
          <w:szCs w:val="24"/>
        </w:rPr>
        <w:t>білім</w:t>
      </w:r>
      <w:proofErr w:type="spellEnd"/>
      <w:r w:rsidRPr="00E45F2A">
        <w:rPr>
          <w:rFonts w:ascii="Times New Roman" w:hAnsi="Times New Roman" w:cs="Times New Roman"/>
          <w:sz w:val="24"/>
          <w:szCs w:val="24"/>
        </w:rPr>
        <w:t xml:space="preserve"> деңгейіңізді ү</w:t>
      </w:r>
      <w:proofErr w:type="gramStart"/>
      <w:r w:rsidRPr="00E45F2A">
        <w:rPr>
          <w:rFonts w:ascii="Times New Roman" w:hAnsi="Times New Roman" w:cs="Times New Roman"/>
          <w:sz w:val="24"/>
          <w:szCs w:val="24"/>
        </w:rPr>
        <w:t>нем</w:t>
      </w:r>
      <w:proofErr w:type="gramEnd"/>
      <w:r w:rsidRPr="00E45F2A">
        <w:rPr>
          <w:rFonts w:ascii="Times New Roman" w:hAnsi="Times New Roman" w:cs="Times New Roman"/>
          <w:sz w:val="24"/>
          <w:szCs w:val="24"/>
        </w:rPr>
        <w:t>і жоғарлатып отырыңыз.</w:t>
      </w:r>
    </w:p>
    <w:p w:rsidR="00E45F2A" w:rsidRPr="00E45F2A" w:rsidRDefault="00E45F2A" w:rsidP="00E45F2A">
      <w:pPr>
        <w:spacing w:after="0" w:line="240" w:lineRule="auto"/>
        <w:ind w:left="360"/>
        <w:jc w:val="both"/>
        <w:rPr>
          <w:rFonts w:ascii="Times New Roman" w:hAnsi="Times New Roman" w:cs="Times New Roman"/>
          <w:bCs/>
          <w:i/>
          <w:sz w:val="24"/>
          <w:szCs w:val="24"/>
          <w:lang w:val="kk-KZ"/>
        </w:rPr>
      </w:pPr>
      <w:proofErr w:type="spellStart"/>
      <w:r w:rsidRPr="00E45F2A">
        <w:rPr>
          <w:rFonts w:ascii="Times New Roman" w:hAnsi="Times New Roman" w:cs="Times New Roman"/>
          <w:bCs/>
          <w:i/>
          <w:sz w:val="24"/>
          <w:szCs w:val="24"/>
        </w:rPr>
        <w:t>Келесі</w:t>
      </w:r>
      <w:proofErr w:type="spellEnd"/>
      <w:r w:rsidRPr="00E45F2A">
        <w:rPr>
          <w:rFonts w:ascii="Times New Roman" w:hAnsi="Times New Roman" w:cs="Times New Roman"/>
          <w:bCs/>
          <w:i/>
          <w:sz w:val="24"/>
          <w:szCs w:val="24"/>
        </w:rPr>
        <w:t xml:space="preserve"> сұрақ</w:t>
      </w:r>
      <w:proofErr w:type="gramStart"/>
      <w:r w:rsidRPr="00E45F2A">
        <w:rPr>
          <w:rFonts w:ascii="Times New Roman" w:hAnsi="Times New Roman" w:cs="Times New Roman"/>
          <w:bCs/>
          <w:i/>
          <w:sz w:val="24"/>
          <w:szCs w:val="24"/>
        </w:rPr>
        <w:t>тар</w:t>
      </w:r>
      <w:proofErr w:type="gramEnd"/>
      <w:r w:rsidRPr="00E45F2A">
        <w:rPr>
          <w:rFonts w:ascii="Times New Roman" w:hAnsi="Times New Roman" w:cs="Times New Roman"/>
          <w:bCs/>
          <w:i/>
          <w:sz w:val="24"/>
          <w:szCs w:val="24"/>
        </w:rPr>
        <w:t xml:space="preserve">ға </w:t>
      </w:r>
      <w:proofErr w:type="spellStart"/>
      <w:r w:rsidRPr="00E45F2A">
        <w:rPr>
          <w:rFonts w:ascii="Times New Roman" w:hAnsi="Times New Roman" w:cs="Times New Roman"/>
          <w:bCs/>
          <w:i/>
          <w:sz w:val="24"/>
          <w:szCs w:val="24"/>
        </w:rPr>
        <w:t>жауап</w:t>
      </w:r>
      <w:proofErr w:type="spellEnd"/>
      <w:r w:rsidRPr="00E45F2A">
        <w:rPr>
          <w:rFonts w:ascii="Times New Roman" w:hAnsi="Times New Roman" w:cs="Times New Roman"/>
          <w:bCs/>
          <w:i/>
          <w:sz w:val="24"/>
          <w:szCs w:val="24"/>
        </w:rPr>
        <w:t xml:space="preserve"> беріңіз:</w:t>
      </w:r>
    </w:p>
    <w:p w:rsidR="00E45F2A" w:rsidRPr="00E45F2A" w:rsidRDefault="00E45F2A" w:rsidP="00AB1398">
      <w:pPr>
        <w:numPr>
          <w:ilvl w:val="0"/>
          <w:numId w:val="85"/>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Жоғарғыдағы ұсыныстардың қайсын сіз қолданасыз және жақын арада қолдануыңыз мүмкін?</w:t>
      </w:r>
    </w:p>
    <w:p w:rsidR="00E45F2A" w:rsidRPr="00E45F2A" w:rsidRDefault="00E45F2A" w:rsidP="00AB1398">
      <w:pPr>
        <w:numPr>
          <w:ilvl w:val="0"/>
          <w:numId w:val="85"/>
        </w:numPr>
        <w:spacing w:after="0" w:line="240" w:lineRule="auto"/>
        <w:jc w:val="both"/>
        <w:rPr>
          <w:rFonts w:ascii="Times New Roman" w:hAnsi="Times New Roman" w:cs="Times New Roman"/>
          <w:sz w:val="24"/>
          <w:szCs w:val="24"/>
          <w:lang w:val="kk-KZ"/>
        </w:rPr>
      </w:pPr>
      <w:r w:rsidRPr="00E45F2A">
        <w:rPr>
          <w:rFonts w:ascii="Times New Roman" w:hAnsi="Times New Roman" w:cs="Times New Roman"/>
          <w:sz w:val="24"/>
          <w:szCs w:val="24"/>
          <w:lang w:val="kk-KZ"/>
        </w:rPr>
        <w:t xml:space="preserve">Өз "имидж"іңізге тағы қандай ұсыныстар керек деп ойлайсыз? </w:t>
      </w:r>
      <w:r w:rsidRPr="00E45F2A">
        <w:rPr>
          <w:rFonts w:ascii="Times New Roman" w:hAnsi="Times New Roman" w:cs="Times New Roman"/>
          <w:sz w:val="24"/>
          <w:szCs w:val="24"/>
          <w:lang w:val="kk-KZ"/>
        </w:rPr>
        <w:br/>
      </w:r>
    </w:p>
    <w:p w:rsidR="000F17D9" w:rsidRDefault="000F17D9" w:rsidP="00E45F2A">
      <w:pPr>
        <w:spacing w:after="0" w:line="240" w:lineRule="auto"/>
        <w:ind w:left="709"/>
        <w:jc w:val="both"/>
        <w:rPr>
          <w:rFonts w:ascii="Times New Roman" w:hAnsi="Times New Roman" w:cs="Times New Roman"/>
          <w:b/>
          <w:i/>
          <w:sz w:val="24"/>
          <w:szCs w:val="24"/>
          <w:lang w:val="kk-KZ"/>
        </w:rPr>
      </w:pPr>
      <w:r w:rsidRPr="00E45F2A">
        <w:rPr>
          <w:rFonts w:ascii="Times New Roman" w:hAnsi="Times New Roman" w:cs="Times New Roman"/>
          <w:b/>
          <w:i/>
          <w:sz w:val="24"/>
          <w:szCs w:val="24"/>
          <w:lang w:val="kk-KZ"/>
        </w:rPr>
        <w:t>Межелік бақылау сұрақтары:</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Басқарудың түрлері, функциялары және мәні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Басқару функцияларының міндеттері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Басқару технологиясы мен үрдістері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lastRenderedPageBreak/>
        <w:t xml:space="preserve"> Басқару әдістері мен шешім әзірлеу</w:t>
      </w:r>
      <w:r w:rsidRPr="003F799E">
        <w:rPr>
          <w:rFonts w:ascii="Times New Roman" w:hAnsi="Times New Roman"/>
          <w:noProof/>
          <w:sz w:val="24"/>
          <w:szCs w:val="24"/>
          <w:lang w:val="kk-KZ"/>
        </w:rPr>
        <w:t xml:space="preserve"> </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Инвестициялық қызметті басқару</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Инвестициялардың экономикалық мәні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Инвестициялардың жіктелуі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noProof/>
          <w:color w:val="000000"/>
          <w:sz w:val="24"/>
          <w:szCs w:val="24"/>
          <w:lang w:val="kk-KZ"/>
        </w:rPr>
        <w:t xml:space="preserve"> </w:t>
      </w:r>
      <w:r w:rsidRPr="003F799E">
        <w:rPr>
          <w:rFonts w:ascii="Times New Roman" w:hAnsi="Times New Roman"/>
          <w:sz w:val="24"/>
          <w:szCs w:val="24"/>
          <w:lang w:val="kk-KZ"/>
        </w:rPr>
        <w:t>Инвестициялық жоба және оның ортасы</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ҚР инвестициялық климат</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Өнім сапасын басқару</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Сапаны басқару</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Өнім сапасы көрсеткіштері номенклатурасын бағалаудың негізгі принциптері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Сапа көрсеткіштері мәндерін анықтау әдістері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ИСО 9001:2000 сапаны жүйелі басқарудың принциптері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Сақтандыру қызметін басқару </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Сақтандыруда қолданылатын негізгі ұғымдар мен терминдер</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Сақтандыру түрлері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Заманауи жағдайда сақтандыруды ұйымдастыру ерекшеліктері мен негізгі принциптері және сақтандыру салалары</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w:t>
      </w:r>
      <w:r w:rsidRPr="003F799E">
        <w:rPr>
          <w:rFonts w:ascii="Times New Roman" w:hAnsi="Times New Roman"/>
          <w:noProof/>
          <w:color w:val="000000"/>
          <w:sz w:val="24"/>
          <w:szCs w:val="24"/>
          <w:lang w:val="kk-KZ"/>
        </w:rPr>
        <w:t>Сақтандыру ісінің даму тарихы</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Тәуекелдерді басқару</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Тәуекелдерді басқару түсінігі және оның классификациясы</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Тәуекелдерді басқару процесін ұйымдастыру</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Тәуекелдерді анықтау және бағалау әдістері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Тәуекелдерді қаржыландыру</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Ақпараттық менеджмент</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Ақпараттық менеджмент және оның құрылымы мен түрлері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Ақпараттық менеджменттің негізгі құрамдас бөлігі ретінде ақпараттық ресурстар</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Ақпараттық менеджменттің негізгі құралы ретіндегі ақпараттық технологиялар</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Ақпараттық жүйе негізгі компонент ретінде</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Халықаралық менеджменттің мәні және олардың сипаттамасы</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Халықаралық менеджменттің міндеттері мен ерекшеліктері, теориялық негізгдері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Халықаралық менеджменттің құрылымы мен мәні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Халықаралық менеджменттің негізгі принциптері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Халықаралық менеджменттің бағытталуы</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Тайм-менеджмент</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Уақытты тиімді басқарудың теориялық негіздері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Тайм-менеджменттің негізгі ережелері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Дағдарысқа қарсы менеджмент</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Қазіргі заманғы жағдайда кәсіпорынның банкротқа ұшырауы</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Экономиканың дағдарысқа ұшырауының заңдылықтары</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Дағдарысқа қарсы реттеудің функциясы мен ролі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Дағдарысқа қарсы реттеудің тәжірибелік мәні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Дағдарысқа қарсы менеджменттің жүйесі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Кәсіпорынның дағдарысқа қарсы стратегиясы</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Жобаларды басқару</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Жобаны анықтау, жобаның негізгі белгілері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Жобалардың мақсаты, стратегиясы, белгілері мен параметрлері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Жобалардың түрлері мен классификациясы</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Жобаның комуникацияларын басқару</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Персоналдарды басқару</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Персоналды басқарудың әдістері, негізгі принциптері мен тұжырымдамасы</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Кәсіпорындағы кадрлық саясат пен кадрлық жұмыс</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Ұйымдағы кадрлық жоспарлау </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Кадрлық қызметтің функциясы мен персоналды басқару жүйесі</w:t>
      </w:r>
    </w:p>
    <w:p w:rsidR="00796782" w:rsidRPr="003F799E" w:rsidRDefault="00796782" w:rsidP="00796782">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lastRenderedPageBreak/>
        <w:t xml:space="preserve"> Операциялық менеджмент</w:t>
      </w:r>
    </w:p>
    <w:p w:rsidR="00796782" w:rsidRPr="003F799E" w:rsidRDefault="003F799E" w:rsidP="003F799E">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w:t>
      </w:r>
      <w:r w:rsidR="00796782" w:rsidRPr="003F799E">
        <w:rPr>
          <w:rFonts w:ascii="Times New Roman" w:hAnsi="Times New Roman"/>
          <w:sz w:val="24"/>
          <w:szCs w:val="24"/>
          <w:lang w:val="kk-KZ"/>
        </w:rPr>
        <w:t>Операциялық менеджменттің мәні</w:t>
      </w:r>
    </w:p>
    <w:p w:rsidR="003F799E" w:rsidRPr="003F799E" w:rsidRDefault="003F799E" w:rsidP="003F799E">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Өндірістік жүйелер</w:t>
      </w:r>
    </w:p>
    <w:p w:rsidR="003F799E" w:rsidRPr="003F799E" w:rsidRDefault="00796782" w:rsidP="003F799E">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Кәсіпорынның ұйымдық құрылымындағы </w:t>
      </w:r>
      <w:r w:rsidR="003F799E" w:rsidRPr="003F799E">
        <w:rPr>
          <w:rFonts w:ascii="Times New Roman" w:hAnsi="Times New Roman"/>
          <w:sz w:val="24"/>
          <w:szCs w:val="24"/>
          <w:lang w:val="kk-KZ"/>
        </w:rPr>
        <w:t>операциялық менеджменттің орны</w:t>
      </w:r>
    </w:p>
    <w:p w:rsidR="00796782" w:rsidRPr="003F799E" w:rsidRDefault="003F799E" w:rsidP="003F799E">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w:t>
      </w:r>
      <w:r w:rsidR="00796782" w:rsidRPr="003F799E">
        <w:rPr>
          <w:rFonts w:ascii="Times New Roman" w:hAnsi="Times New Roman"/>
          <w:sz w:val="24"/>
          <w:szCs w:val="24"/>
          <w:lang w:val="kk-KZ"/>
        </w:rPr>
        <w:t>Қызмет көрсету саласындағы операциялар</w:t>
      </w:r>
    </w:p>
    <w:p w:rsidR="00796782" w:rsidRPr="003F799E" w:rsidRDefault="003F799E" w:rsidP="003F799E">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w:t>
      </w:r>
      <w:r w:rsidR="00796782" w:rsidRPr="003F799E">
        <w:rPr>
          <w:rFonts w:ascii="Times New Roman" w:hAnsi="Times New Roman"/>
          <w:sz w:val="24"/>
          <w:szCs w:val="24"/>
          <w:lang w:val="kk-KZ"/>
        </w:rPr>
        <w:t>Кәсіпорын жүйесіндегі өндірістік менеджмент</w:t>
      </w:r>
    </w:p>
    <w:p w:rsidR="003F799E" w:rsidRPr="003F799E" w:rsidRDefault="003F799E" w:rsidP="003F799E">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Өндірістік менеджмент түсінігі</w:t>
      </w:r>
    </w:p>
    <w:p w:rsidR="003F799E" w:rsidRPr="003F799E" w:rsidRDefault="00796782" w:rsidP="003F799E">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Өн</w:t>
      </w:r>
      <w:r w:rsidR="003F799E" w:rsidRPr="003F799E">
        <w:rPr>
          <w:rFonts w:ascii="Times New Roman" w:hAnsi="Times New Roman"/>
          <w:sz w:val="24"/>
          <w:szCs w:val="24"/>
          <w:lang w:val="kk-KZ"/>
        </w:rPr>
        <w:t>дірістік менеджмент функциялары</w:t>
      </w:r>
    </w:p>
    <w:p w:rsidR="003F799E" w:rsidRPr="003F799E" w:rsidRDefault="00796782" w:rsidP="003F799E">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Өндіргіш күштерді</w:t>
      </w:r>
      <w:r w:rsidR="003F799E" w:rsidRPr="003F799E">
        <w:rPr>
          <w:rFonts w:ascii="Times New Roman" w:hAnsi="Times New Roman"/>
          <w:sz w:val="24"/>
          <w:szCs w:val="24"/>
          <w:lang w:val="kk-KZ"/>
        </w:rPr>
        <w:t xml:space="preserve"> орналастыру принциптері</w:t>
      </w:r>
    </w:p>
    <w:p w:rsidR="00796782" w:rsidRPr="003F799E" w:rsidRDefault="00796782" w:rsidP="003F799E">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Өндірісті орналастыру факторлары</w:t>
      </w:r>
    </w:p>
    <w:p w:rsidR="003F799E" w:rsidRPr="003F799E" w:rsidRDefault="003F799E" w:rsidP="003F799E">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w:t>
      </w:r>
      <w:r w:rsidR="00796782" w:rsidRPr="003F799E">
        <w:rPr>
          <w:rFonts w:ascii="Times New Roman" w:hAnsi="Times New Roman"/>
          <w:sz w:val="24"/>
          <w:szCs w:val="24"/>
          <w:lang w:val="kk-KZ"/>
        </w:rPr>
        <w:t>Аграрлық қайта құрулардың бағы</w:t>
      </w:r>
      <w:r w:rsidRPr="003F799E">
        <w:rPr>
          <w:rFonts w:ascii="Times New Roman" w:hAnsi="Times New Roman"/>
          <w:sz w:val="24"/>
          <w:szCs w:val="24"/>
          <w:lang w:val="kk-KZ"/>
        </w:rPr>
        <w:t>ттары, мақсаты мен принциптері</w:t>
      </w:r>
    </w:p>
    <w:p w:rsidR="003F799E" w:rsidRPr="003F799E" w:rsidRDefault="00796782" w:rsidP="003F799E">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Агроөнекәсіп кешенінің құрылымы, құрамы мен түсінігі.</w:t>
      </w:r>
    </w:p>
    <w:p w:rsidR="003F799E" w:rsidRPr="003F799E" w:rsidRDefault="00796782" w:rsidP="003F799E">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АӨК ерекшеліктері мен халықшаруашылығындағы маңызы </w:t>
      </w:r>
    </w:p>
    <w:p w:rsidR="00796782" w:rsidRPr="003F799E" w:rsidRDefault="00796782" w:rsidP="003F799E">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Ауылшаруашылық өнімдерін болжау мен жоспарлау және мемлекет қажеттіліктері үшін ауылшаруашылық өнімдерін жеткізу</w:t>
      </w:r>
    </w:p>
    <w:p w:rsidR="00796782" w:rsidRPr="003F799E" w:rsidRDefault="003F799E" w:rsidP="003F799E">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w:t>
      </w:r>
      <w:r w:rsidR="00796782" w:rsidRPr="003F799E">
        <w:rPr>
          <w:rFonts w:ascii="Times New Roman" w:hAnsi="Times New Roman"/>
          <w:sz w:val="24"/>
          <w:szCs w:val="24"/>
          <w:lang w:val="kk-KZ"/>
        </w:rPr>
        <w:t xml:space="preserve"> Табиғатты қорғау қызметтерін басқару</w:t>
      </w:r>
    </w:p>
    <w:p w:rsidR="003F799E" w:rsidRPr="003F799E" w:rsidRDefault="003F799E" w:rsidP="003F799E">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w:t>
      </w:r>
      <w:r w:rsidR="00796782" w:rsidRPr="003F799E">
        <w:rPr>
          <w:rFonts w:ascii="Times New Roman" w:hAnsi="Times New Roman"/>
          <w:sz w:val="24"/>
          <w:szCs w:val="24"/>
          <w:lang w:val="kk-KZ"/>
        </w:rPr>
        <w:t xml:space="preserve">Қазіргі заманғы </w:t>
      </w:r>
      <w:r w:rsidRPr="003F799E">
        <w:rPr>
          <w:rFonts w:ascii="Times New Roman" w:hAnsi="Times New Roman"/>
          <w:sz w:val="24"/>
          <w:szCs w:val="24"/>
          <w:lang w:val="kk-KZ"/>
        </w:rPr>
        <w:t>табиғатты пайдалану мәселелері</w:t>
      </w:r>
    </w:p>
    <w:p w:rsidR="003F799E" w:rsidRPr="003F799E" w:rsidRDefault="00796782" w:rsidP="003F799E">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Қазақстанның табиғи ресурстары</w:t>
      </w:r>
    </w:p>
    <w:p w:rsidR="003F799E" w:rsidRPr="003F799E" w:rsidRDefault="00796782" w:rsidP="003F799E">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Табиғатты пайдалану процесіндег</w:t>
      </w:r>
      <w:r w:rsidR="003F799E" w:rsidRPr="003F799E">
        <w:rPr>
          <w:rFonts w:ascii="Times New Roman" w:hAnsi="Times New Roman"/>
          <w:sz w:val="24"/>
          <w:szCs w:val="24"/>
          <w:lang w:val="kk-KZ"/>
        </w:rPr>
        <w:t>і негізгі бағыттар мен ұғымдар</w:t>
      </w:r>
    </w:p>
    <w:p w:rsidR="003F799E" w:rsidRPr="003F799E" w:rsidRDefault="003F799E" w:rsidP="003F799E">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w:t>
      </w:r>
      <w:r w:rsidR="00796782" w:rsidRPr="003F799E">
        <w:rPr>
          <w:rFonts w:ascii="Times New Roman" w:hAnsi="Times New Roman"/>
          <w:sz w:val="24"/>
          <w:szCs w:val="24"/>
          <w:lang w:val="kk-KZ"/>
        </w:rPr>
        <w:t>Табиғатты пай</w:t>
      </w:r>
      <w:r w:rsidRPr="003F799E">
        <w:rPr>
          <w:rFonts w:ascii="Times New Roman" w:hAnsi="Times New Roman"/>
          <w:sz w:val="24"/>
          <w:szCs w:val="24"/>
          <w:lang w:val="kk-KZ"/>
        </w:rPr>
        <w:t>далануды мемлекеттің жоспарлауы</w:t>
      </w:r>
    </w:p>
    <w:p w:rsidR="00796782" w:rsidRPr="003F799E" w:rsidRDefault="00796782" w:rsidP="003F799E">
      <w:pPr>
        <w:pStyle w:val="af"/>
        <w:numPr>
          <w:ilvl w:val="0"/>
          <w:numId w:val="89"/>
        </w:numPr>
        <w:tabs>
          <w:tab w:val="left" w:pos="284"/>
        </w:tabs>
        <w:spacing w:after="0" w:line="240" w:lineRule="auto"/>
        <w:ind w:left="0" w:firstLine="0"/>
        <w:jc w:val="both"/>
        <w:rPr>
          <w:rFonts w:ascii="Times New Roman" w:hAnsi="Times New Roman"/>
          <w:sz w:val="24"/>
          <w:szCs w:val="24"/>
          <w:lang w:val="kk-KZ"/>
        </w:rPr>
      </w:pPr>
      <w:r w:rsidRPr="003F799E">
        <w:rPr>
          <w:rFonts w:ascii="Times New Roman" w:hAnsi="Times New Roman"/>
          <w:sz w:val="24"/>
          <w:szCs w:val="24"/>
          <w:lang w:val="kk-KZ"/>
        </w:rPr>
        <w:t xml:space="preserve"> Табиғи ресурстарды пайдалану көрсеткіштері мен экономикалық бағалау</w:t>
      </w:r>
    </w:p>
    <w:p w:rsidR="000F17D9" w:rsidRDefault="000F17D9" w:rsidP="003F799E">
      <w:pPr>
        <w:tabs>
          <w:tab w:val="left" w:pos="2185"/>
          <w:tab w:val="center" w:pos="4693"/>
        </w:tabs>
        <w:spacing w:after="0" w:line="240" w:lineRule="auto"/>
        <w:rPr>
          <w:rFonts w:ascii="Times New Roman" w:hAnsi="Times New Roman" w:cs="Times New Roman"/>
          <w:b/>
          <w:sz w:val="24"/>
          <w:szCs w:val="24"/>
          <w:lang w:val="kk-KZ"/>
        </w:rPr>
      </w:pPr>
      <w:bookmarkStart w:id="0" w:name="_GoBack"/>
      <w:bookmarkEnd w:id="0"/>
    </w:p>
    <w:p w:rsidR="003F799E" w:rsidRDefault="003F799E" w:rsidP="003F799E">
      <w:pPr>
        <w:tabs>
          <w:tab w:val="left" w:pos="2185"/>
          <w:tab w:val="center" w:pos="4693"/>
        </w:tabs>
        <w:spacing w:after="0" w:line="240" w:lineRule="auto"/>
        <w:rPr>
          <w:rFonts w:ascii="Times New Roman" w:hAnsi="Times New Roman" w:cs="Times New Roman"/>
          <w:b/>
          <w:sz w:val="24"/>
          <w:szCs w:val="24"/>
          <w:lang w:val="kk-KZ"/>
        </w:rPr>
      </w:pPr>
    </w:p>
    <w:p w:rsidR="003F799E" w:rsidRDefault="003F799E" w:rsidP="003F799E">
      <w:pPr>
        <w:tabs>
          <w:tab w:val="left" w:pos="2185"/>
          <w:tab w:val="center" w:pos="4693"/>
        </w:tabs>
        <w:spacing w:after="0" w:line="240" w:lineRule="auto"/>
        <w:rPr>
          <w:rFonts w:ascii="Times New Roman" w:hAnsi="Times New Roman" w:cs="Times New Roman"/>
          <w:b/>
          <w:sz w:val="24"/>
          <w:szCs w:val="24"/>
          <w:lang w:val="kk-KZ"/>
        </w:rPr>
      </w:pPr>
    </w:p>
    <w:p w:rsidR="003F799E" w:rsidRDefault="003F799E" w:rsidP="003F799E">
      <w:pPr>
        <w:tabs>
          <w:tab w:val="left" w:pos="2185"/>
          <w:tab w:val="center" w:pos="4693"/>
        </w:tabs>
        <w:spacing w:after="0" w:line="240" w:lineRule="auto"/>
        <w:rPr>
          <w:rFonts w:ascii="Times New Roman" w:hAnsi="Times New Roman" w:cs="Times New Roman"/>
          <w:b/>
          <w:sz w:val="24"/>
          <w:szCs w:val="24"/>
          <w:lang w:val="kk-KZ"/>
        </w:rPr>
      </w:pPr>
    </w:p>
    <w:p w:rsidR="003F799E" w:rsidRDefault="003F799E" w:rsidP="003F799E">
      <w:pPr>
        <w:tabs>
          <w:tab w:val="left" w:pos="2185"/>
          <w:tab w:val="center" w:pos="4693"/>
        </w:tabs>
        <w:spacing w:after="0" w:line="240" w:lineRule="auto"/>
        <w:rPr>
          <w:rFonts w:ascii="Times New Roman" w:hAnsi="Times New Roman" w:cs="Times New Roman"/>
          <w:b/>
          <w:sz w:val="24"/>
          <w:szCs w:val="24"/>
          <w:lang w:val="kk-KZ"/>
        </w:rPr>
      </w:pPr>
    </w:p>
    <w:p w:rsidR="003F799E" w:rsidRDefault="003F799E" w:rsidP="003F799E">
      <w:pPr>
        <w:tabs>
          <w:tab w:val="left" w:pos="2185"/>
          <w:tab w:val="center" w:pos="4693"/>
        </w:tabs>
        <w:spacing w:after="0" w:line="240" w:lineRule="auto"/>
        <w:rPr>
          <w:rFonts w:ascii="Times New Roman" w:hAnsi="Times New Roman" w:cs="Times New Roman"/>
          <w:b/>
          <w:sz w:val="24"/>
          <w:szCs w:val="24"/>
          <w:lang w:val="kk-KZ"/>
        </w:rPr>
      </w:pPr>
    </w:p>
    <w:p w:rsidR="003F799E" w:rsidRDefault="003F799E" w:rsidP="003F799E">
      <w:pPr>
        <w:tabs>
          <w:tab w:val="left" w:pos="2185"/>
          <w:tab w:val="center" w:pos="4693"/>
        </w:tabs>
        <w:spacing w:after="0" w:line="240" w:lineRule="auto"/>
        <w:rPr>
          <w:rFonts w:ascii="Times New Roman" w:hAnsi="Times New Roman" w:cs="Times New Roman"/>
          <w:b/>
          <w:sz w:val="24"/>
          <w:szCs w:val="24"/>
          <w:lang w:val="kk-KZ"/>
        </w:rPr>
      </w:pPr>
    </w:p>
    <w:p w:rsidR="003F799E" w:rsidRDefault="003F799E" w:rsidP="003F799E">
      <w:pPr>
        <w:tabs>
          <w:tab w:val="left" w:pos="2185"/>
          <w:tab w:val="center" w:pos="4693"/>
        </w:tabs>
        <w:spacing w:after="0" w:line="240" w:lineRule="auto"/>
        <w:rPr>
          <w:rFonts w:ascii="Times New Roman" w:hAnsi="Times New Roman" w:cs="Times New Roman"/>
          <w:b/>
          <w:sz w:val="24"/>
          <w:szCs w:val="24"/>
          <w:lang w:val="kk-KZ"/>
        </w:rPr>
      </w:pPr>
    </w:p>
    <w:p w:rsidR="003F799E" w:rsidRDefault="003F799E" w:rsidP="003F799E">
      <w:pPr>
        <w:tabs>
          <w:tab w:val="left" w:pos="2185"/>
          <w:tab w:val="center" w:pos="4693"/>
        </w:tabs>
        <w:spacing w:after="0" w:line="240" w:lineRule="auto"/>
        <w:rPr>
          <w:rFonts w:ascii="Times New Roman" w:hAnsi="Times New Roman" w:cs="Times New Roman"/>
          <w:b/>
          <w:sz w:val="24"/>
          <w:szCs w:val="24"/>
          <w:lang w:val="kk-KZ"/>
        </w:rPr>
      </w:pPr>
    </w:p>
    <w:p w:rsidR="003F799E" w:rsidRDefault="003F799E" w:rsidP="003F799E">
      <w:pPr>
        <w:tabs>
          <w:tab w:val="left" w:pos="2185"/>
          <w:tab w:val="center" w:pos="4693"/>
        </w:tabs>
        <w:spacing w:after="0" w:line="240" w:lineRule="auto"/>
        <w:rPr>
          <w:rFonts w:ascii="Times New Roman" w:hAnsi="Times New Roman" w:cs="Times New Roman"/>
          <w:b/>
          <w:sz w:val="24"/>
          <w:szCs w:val="24"/>
          <w:lang w:val="kk-KZ"/>
        </w:rPr>
      </w:pPr>
    </w:p>
    <w:p w:rsidR="003F799E" w:rsidRDefault="003F799E" w:rsidP="003F799E">
      <w:pPr>
        <w:tabs>
          <w:tab w:val="left" w:pos="2185"/>
          <w:tab w:val="center" w:pos="4693"/>
        </w:tabs>
        <w:spacing w:after="0" w:line="240" w:lineRule="auto"/>
        <w:rPr>
          <w:rFonts w:ascii="Times New Roman" w:hAnsi="Times New Roman" w:cs="Times New Roman"/>
          <w:b/>
          <w:sz w:val="24"/>
          <w:szCs w:val="24"/>
          <w:lang w:val="kk-KZ"/>
        </w:rPr>
      </w:pPr>
    </w:p>
    <w:p w:rsidR="003F799E" w:rsidRDefault="003F799E" w:rsidP="003F799E">
      <w:pPr>
        <w:tabs>
          <w:tab w:val="left" w:pos="2185"/>
          <w:tab w:val="center" w:pos="4693"/>
        </w:tabs>
        <w:spacing w:after="0" w:line="240" w:lineRule="auto"/>
        <w:rPr>
          <w:rFonts w:ascii="Times New Roman" w:hAnsi="Times New Roman" w:cs="Times New Roman"/>
          <w:b/>
          <w:sz w:val="24"/>
          <w:szCs w:val="24"/>
          <w:lang w:val="kk-KZ"/>
        </w:rPr>
      </w:pPr>
    </w:p>
    <w:p w:rsidR="003F799E" w:rsidRDefault="003F799E" w:rsidP="003F799E">
      <w:pPr>
        <w:tabs>
          <w:tab w:val="left" w:pos="2185"/>
          <w:tab w:val="center" w:pos="4693"/>
        </w:tabs>
        <w:spacing w:after="0" w:line="240" w:lineRule="auto"/>
        <w:rPr>
          <w:rFonts w:ascii="Times New Roman" w:hAnsi="Times New Roman" w:cs="Times New Roman"/>
          <w:b/>
          <w:sz w:val="24"/>
          <w:szCs w:val="24"/>
          <w:lang w:val="kk-KZ"/>
        </w:rPr>
      </w:pPr>
    </w:p>
    <w:p w:rsidR="003F799E" w:rsidRDefault="003F799E" w:rsidP="003F799E">
      <w:pPr>
        <w:tabs>
          <w:tab w:val="left" w:pos="2185"/>
          <w:tab w:val="center" w:pos="4693"/>
        </w:tabs>
        <w:spacing w:after="0" w:line="240" w:lineRule="auto"/>
        <w:rPr>
          <w:rFonts w:ascii="Times New Roman" w:hAnsi="Times New Roman" w:cs="Times New Roman"/>
          <w:b/>
          <w:sz w:val="24"/>
          <w:szCs w:val="24"/>
          <w:lang w:val="kk-KZ"/>
        </w:rPr>
      </w:pPr>
    </w:p>
    <w:p w:rsidR="003F799E" w:rsidRDefault="003F799E" w:rsidP="003F799E">
      <w:pPr>
        <w:tabs>
          <w:tab w:val="left" w:pos="2185"/>
          <w:tab w:val="center" w:pos="4693"/>
        </w:tabs>
        <w:spacing w:after="0" w:line="240" w:lineRule="auto"/>
        <w:rPr>
          <w:rFonts w:ascii="Times New Roman" w:hAnsi="Times New Roman" w:cs="Times New Roman"/>
          <w:b/>
          <w:sz w:val="24"/>
          <w:szCs w:val="24"/>
          <w:lang w:val="kk-KZ"/>
        </w:rPr>
      </w:pPr>
    </w:p>
    <w:p w:rsidR="003F799E" w:rsidRDefault="003F799E" w:rsidP="003F799E">
      <w:pPr>
        <w:tabs>
          <w:tab w:val="left" w:pos="2185"/>
          <w:tab w:val="center" w:pos="4693"/>
        </w:tabs>
        <w:spacing w:after="0" w:line="240" w:lineRule="auto"/>
        <w:rPr>
          <w:rFonts w:ascii="Times New Roman" w:hAnsi="Times New Roman" w:cs="Times New Roman"/>
          <w:b/>
          <w:sz w:val="24"/>
          <w:szCs w:val="24"/>
          <w:lang w:val="kk-KZ"/>
        </w:rPr>
      </w:pPr>
    </w:p>
    <w:p w:rsidR="003F799E" w:rsidRDefault="003F799E" w:rsidP="003F799E">
      <w:pPr>
        <w:tabs>
          <w:tab w:val="left" w:pos="2185"/>
          <w:tab w:val="center" w:pos="4693"/>
        </w:tabs>
        <w:spacing w:after="0" w:line="240" w:lineRule="auto"/>
        <w:rPr>
          <w:rFonts w:ascii="Times New Roman" w:hAnsi="Times New Roman" w:cs="Times New Roman"/>
          <w:b/>
          <w:sz w:val="24"/>
          <w:szCs w:val="24"/>
          <w:lang w:val="kk-KZ"/>
        </w:rPr>
      </w:pPr>
    </w:p>
    <w:p w:rsidR="00DE1890" w:rsidRDefault="00DE1890" w:rsidP="003F799E">
      <w:pPr>
        <w:tabs>
          <w:tab w:val="left" w:pos="2185"/>
          <w:tab w:val="center" w:pos="4693"/>
        </w:tabs>
        <w:spacing w:after="0" w:line="240" w:lineRule="auto"/>
        <w:rPr>
          <w:rFonts w:ascii="Times New Roman" w:hAnsi="Times New Roman" w:cs="Times New Roman"/>
          <w:b/>
          <w:sz w:val="24"/>
          <w:szCs w:val="24"/>
          <w:lang w:val="kk-KZ"/>
        </w:rPr>
      </w:pPr>
    </w:p>
    <w:p w:rsidR="00DE1890" w:rsidRDefault="00DE1890" w:rsidP="003F799E">
      <w:pPr>
        <w:tabs>
          <w:tab w:val="left" w:pos="2185"/>
          <w:tab w:val="center" w:pos="4693"/>
        </w:tabs>
        <w:spacing w:after="0" w:line="240" w:lineRule="auto"/>
        <w:rPr>
          <w:rFonts w:ascii="Times New Roman" w:hAnsi="Times New Roman" w:cs="Times New Roman"/>
          <w:b/>
          <w:sz w:val="24"/>
          <w:szCs w:val="24"/>
          <w:lang w:val="kk-KZ"/>
        </w:rPr>
      </w:pPr>
    </w:p>
    <w:p w:rsidR="00DE1890" w:rsidRDefault="00DE1890" w:rsidP="003F799E">
      <w:pPr>
        <w:tabs>
          <w:tab w:val="left" w:pos="2185"/>
          <w:tab w:val="center" w:pos="4693"/>
        </w:tabs>
        <w:spacing w:after="0" w:line="240" w:lineRule="auto"/>
        <w:rPr>
          <w:rFonts w:ascii="Times New Roman" w:hAnsi="Times New Roman" w:cs="Times New Roman"/>
          <w:b/>
          <w:sz w:val="24"/>
          <w:szCs w:val="24"/>
          <w:lang w:val="kk-KZ"/>
        </w:rPr>
      </w:pPr>
    </w:p>
    <w:p w:rsidR="00DE1890" w:rsidRDefault="00DE1890" w:rsidP="003F799E">
      <w:pPr>
        <w:tabs>
          <w:tab w:val="left" w:pos="2185"/>
          <w:tab w:val="center" w:pos="4693"/>
        </w:tabs>
        <w:spacing w:after="0" w:line="240" w:lineRule="auto"/>
        <w:rPr>
          <w:rFonts w:ascii="Times New Roman" w:hAnsi="Times New Roman" w:cs="Times New Roman"/>
          <w:b/>
          <w:sz w:val="24"/>
          <w:szCs w:val="24"/>
          <w:lang w:val="kk-KZ"/>
        </w:rPr>
      </w:pPr>
    </w:p>
    <w:p w:rsidR="00DE1890" w:rsidRDefault="00DE1890" w:rsidP="003F799E">
      <w:pPr>
        <w:tabs>
          <w:tab w:val="left" w:pos="2185"/>
          <w:tab w:val="center" w:pos="4693"/>
        </w:tabs>
        <w:spacing w:after="0" w:line="240" w:lineRule="auto"/>
        <w:rPr>
          <w:rFonts w:ascii="Times New Roman" w:hAnsi="Times New Roman" w:cs="Times New Roman"/>
          <w:b/>
          <w:sz w:val="24"/>
          <w:szCs w:val="24"/>
          <w:lang w:val="kk-KZ"/>
        </w:rPr>
      </w:pPr>
    </w:p>
    <w:p w:rsidR="00DE1890" w:rsidRDefault="00DE1890" w:rsidP="003F799E">
      <w:pPr>
        <w:tabs>
          <w:tab w:val="left" w:pos="2185"/>
          <w:tab w:val="center" w:pos="4693"/>
        </w:tabs>
        <w:spacing w:after="0" w:line="240" w:lineRule="auto"/>
        <w:rPr>
          <w:rFonts w:ascii="Times New Roman" w:hAnsi="Times New Roman" w:cs="Times New Roman"/>
          <w:b/>
          <w:sz w:val="24"/>
          <w:szCs w:val="24"/>
          <w:lang w:val="kk-KZ"/>
        </w:rPr>
      </w:pPr>
    </w:p>
    <w:p w:rsidR="00DE1890" w:rsidRDefault="00DE1890" w:rsidP="003F799E">
      <w:pPr>
        <w:tabs>
          <w:tab w:val="left" w:pos="2185"/>
          <w:tab w:val="center" w:pos="4693"/>
        </w:tabs>
        <w:spacing w:after="0" w:line="240" w:lineRule="auto"/>
        <w:rPr>
          <w:rFonts w:ascii="Times New Roman" w:hAnsi="Times New Roman" w:cs="Times New Roman"/>
          <w:b/>
          <w:sz w:val="24"/>
          <w:szCs w:val="24"/>
          <w:lang w:val="kk-KZ"/>
        </w:rPr>
      </w:pPr>
    </w:p>
    <w:p w:rsidR="00DE1890" w:rsidRDefault="00DE1890" w:rsidP="003F799E">
      <w:pPr>
        <w:tabs>
          <w:tab w:val="left" w:pos="2185"/>
          <w:tab w:val="center" w:pos="4693"/>
        </w:tabs>
        <w:spacing w:after="0" w:line="240" w:lineRule="auto"/>
        <w:rPr>
          <w:rFonts w:ascii="Times New Roman" w:hAnsi="Times New Roman" w:cs="Times New Roman"/>
          <w:b/>
          <w:sz w:val="24"/>
          <w:szCs w:val="24"/>
          <w:lang w:val="kk-KZ"/>
        </w:rPr>
      </w:pPr>
    </w:p>
    <w:p w:rsidR="00DE1890" w:rsidRDefault="00DE1890" w:rsidP="003F799E">
      <w:pPr>
        <w:tabs>
          <w:tab w:val="left" w:pos="2185"/>
          <w:tab w:val="center" w:pos="4693"/>
        </w:tabs>
        <w:spacing w:after="0" w:line="240" w:lineRule="auto"/>
        <w:rPr>
          <w:rFonts w:ascii="Times New Roman" w:hAnsi="Times New Roman" w:cs="Times New Roman"/>
          <w:b/>
          <w:sz w:val="24"/>
          <w:szCs w:val="24"/>
          <w:lang w:val="kk-KZ"/>
        </w:rPr>
      </w:pPr>
    </w:p>
    <w:p w:rsidR="00DE1890" w:rsidRDefault="00DE1890" w:rsidP="003F799E">
      <w:pPr>
        <w:tabs>
          <w:tab w:val="left" w:pos="2185"/>
          <w:tab w:val="center" w:pos="4693"/>
        </w:tabs>
        <w:spacing w:after="0" w:line="240" w:lineRule="auto"/>
        <w:rPr>
          <w:rFonts w:ascii="Times New Roman" w:hAnsi="Times New Roman" w:cs="Times New Roman"/>
          <w:b/>
          <w:sz w:val="24"/>
          <w:szCs w:val="24"/>
          <w:lang w:val="kk-KZ"/>
        </w:rPr>
      </w:pPr>
    </w:p>
    <w:p w:rsidR="00DE1890" w:rsidRDefault="00DE1890" w:rsidP="003F799E">
      <w:pPr>
        <w:tabs>
          <w:tab w:val="left" w:pos="2185"/>
          <w:tab w:val="center" w:pos="4693"/>
        </w:tabs>
        <w:spacing w:after="0" w:line="240" w:lineRule="auto"/>
        <w:rPr>
          <w:rFonts w:ascii="Times New Roman" w:hAnsi="Times New Roman" w:cs="Times New Roman"/>
          <w:b/>
          <w:sz w:val="24"/>
          <w:szCs w:val="24"/>
          <w:lang w:val="kk-KZ"/>
        </w:rPr>
      </w:pPr>
    </w:p>
    <w:p w:rsidR="00DE1890" w:rsidRDefault="00DE1890" w:rsidP="003F799E">
      <w:pPr>
        <w:tabs>
          <w:tab w:val="left" w:pos="2185"/>
          <w:tab w:val="center" w:pos="4693"/>
        </w:tabs>
        <w:spacing w:after="0" w:line="240" w:lineRule="auto"/>
        <w:rPr>
          <w:rFonts w:ascii="Times New Roman" w:hAnsi="Times New Roman" w:cs="Times New Roman"/>
          <w:b/>
          <w:sz w:val="24"/>
          <w:szCs w:val="24"/>
          <w:lang w:val="kk-KZ"/>
        </w:rPr>
      </w:pPr>
    </w:p>
    <w:p w:rsidR="00DE1890" w:rsidRDefault="00DE1890" w:rsidP="003F799E">
      <w:pPr>
        <w:tabs>
          <w:tab w:val="left" w:pos="2185"/>
          <w:tab w:val="center" w:pos="4693"/>
        </w:tabs>
        <w:spacing w:after="0" w:line="240" w:lineRule="auto"/>
        <w:rPr>
          <w:rFonts w:ascii="Times New Roman" w:hAnsi="Times New Roman" w:cs="Times New Roman"/>
          <w:b/>
          <w:sz w:val="24"/>
          <w:szCs w:val="24"/>
          <w:lang w:val="kk-KZ"/>
        </w:rPr>
      </w:pPr>
    </w:p>
    <w:p w:rsidR="00DE1890" w:rsidRDefault="00DE1890" w:rsidP="003F799E">
      <w:pPr>
        <w:tabs>
          <w:tab w:val="left" w:pos="2185"/>
          <w:tab w:val="center" w:pos="4693"/>
        </w:tabs>
        <w:spacing w:after="0" w:line="240" w:lineRule="auto"/>
        <w:rPr>
          <w:rFonts w:ascii="Times New Roman" w:hAnsi="Times New Roman" w:cs="Times New Roman"/>
          <w:b/>
          <w:sz w:val="24"/>
          <w:szCs w:val="24"/>
          <w:lang w:val="kk-KZ"/>
        </w:rPr>
      </w:pPr>
    </w:p>
    <w:p w:rsidR="00796782" w:rsidRPr="003F799E" w:rsidRDefault="000F17D9" w:rsidP="003F799E">
      <w:pPr>
        <w:shd w:val="clear" w:color="auto" w:fill="FFFFFF"/>
        <w:spacing w:after="0" w:line="240" w:lineRule="auto"/>
        <w:ind w:firstLine="397"/>
        <w:jc w:val="both"/>
        <w:rPr>
          <w:rFonts w:ascii="Times New Roman" w:hAnsi="Times New Roman" w:cs="Times New Roman"/>
          <w:b/>
          <w:bCs/>
          <w:noProof/>
          <w:color w:val="000000"/>
          <w:spacing w:val="13"/>
          <w:sz w:val="24"/>
          <w:szCs w:val="24"/>
          <w:lang w:val="kk-KZ"/>
        </w:rPr>
      </w:pPr>
      <w:r w:rsidRPr="003F799E">
        <w:rPr>
          <w:rFonts w:ascii="Times New Roman" w:hAnsi="Times New Roman" w:cs="Times New Roman"/>
          <w:b/>
          <w:sz w:val="24"/>
          <w:szCs w:val="24"/>
          <w:lang w:val="kk-KZ"/>
        </w:rPr>
        <w:lastRenderedPageBreak/>
        <w:tab/>
      </w:r>
      <w:r w:rsidR="00796782" w:rsidRPr="003F799E">
        <w:rPr>
          <w:rFonts w:ascii="Times New Roman" w:hAnsi="Times New Roman" w:cs="Times New Roman"/>
          <w:b/>
          <w:noProof/>
          <w:color w:val="000000"/>
          <w:spacing w:val="13"/>
          <w:sz w:val="24"/>
          <w:szCs w:val="24"/>
          <w:lang w:val="kk-KZ"/>
        </w:rPr>
        <w:t xml:space="preserve">ҰСЫНЫЛАТЫН </w:t>
      </w:r>
      <w:r w:rsidR="00796782" w:rsidRPr="003F799E">
        <w:rPr>
          <w:rFonts w:ascii="Times New Roman" w:hAnsi="Times New Roman" w:cs="Times New Roman"/>
          <w:b/>
          <w:bCs/>
          <w:noProof/>
          <w:color w:val="000000"/>
          <w:spacing w:val="13"/>
          <w:sz w:val="24"/>
          <w:szCs w:val="24"/>
          <w:lang w:val="kk-KZ"/>
        </w:rPr>
        <w:t>ӘДЕБИЕТТЕР ТІЗІМІ</w:t>
      </w:r>
    </w:p>
    <w:p w:rsidR="00796782" w:rsidRPr="003F799E" w:rsidRDefault="00796782" w:rsidP="00796782">
      <w:pPr>
        <w:spacing w:after="0" w:line="240" w:lineRule="auto"/>
        <w:jc w:val="both"/>
        <w:rPr>
          <w:rFonts w:ascii="Times New Roman" w:hAnsi="Times New Roman" w:cs="Times New Roman"/>
          <w:b/>
          <w:i/>
          <w:sz w:val="24"/>
          <w:szCs w:val="24"/>
          <w:lang w:val="kk-KZ"/>
        </w:rPr>
      </w:pPr>
      <w:r w:rsidRPr="003F799E">
        <w:rPr>
          <w:rFonts w:ascii="Times New Roman" w:hAnsi="Times New Roman" w:cs="Times New Roman"/>
          <w:b/>
          <w:sz w:val="24"/>
          <w:szCs w:val="24"/>
          <w:lang w:val="kk-KZ"/>
        </w:rPr>
        <w:t xml:space="preserve"> </w:t>
      </w:r>
      <w:r w:rsidRPr="003F799E">
        <w:rPr>
          <w:rFonts w:ascii="Times New Roman" w:hAnsi="Times New Roman" w:cs="Times New Roman"/>
          <w:b/>
          <w:i/>
          <w:sz w:val="24"/>
          <w:szCs w:val="24"/>
          <w:lang w:val="kk-KZ"/>
        </w:rPr>
        <w:t>Негізгі әдебиеттер</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1. Мескон М.Х. и др. Основы менеджмента, -М.: Дело, 2007.</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2. Кэмпбелл Р. Макконнелл, Сэнли Л. Брю. Экономикс: принципы, проблемы и политика.М:Республика, 1992.</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3. Грейсон ДЖ. (мл), О. Дели К. Американский менеджмент на пороге ХХ1 века/ пер.с англ. М.: Экономика, 1991.</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4. Поршнева А.Г. и др. Управление организацией –М. 1998</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5. Кабушкин Н.И. Основы менеджмента, учебник. 7-е изд. М.: Новое знание, 2004.</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6. Шипунов В.Г. Основы управленческой деятельности. Учебник для вузов. М.: Высшая школа, 2004.</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7. Друкер П. Задачи менеджмента в ХХ1-веке. СПб: Вильямс, 2007.</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8. Ричард Л. Дафт. Менеджмент. СПб, 2-е изд.2001.</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9. Фатхудинов Р.А. Система менеджмента. М.: 1996.</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10. Лебедев О.Т., Коньковская А.Р. Основы менеджмента. СПб, 1998.</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11. Модульная программа для менеджеров/Под ред. А.М. Зобова, Н.Б. Филинова и др. – М., 1999.</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12. Менеджмент организации. Под. Ред. З. Румянцевой, И.А. Соломатина. – М.: Инфра – М, 1995.</w:t>
      </w:r>
    </w:p>
    <w:p w:rsidR="00796782" w:rsidRPr="003F799E" w:rsidRDefault="00796782" w:rsidP="00796782">
      <w:pPr>
        <w:tabs>
          <w:tab w:val="left" w:pos="900"/>
          <w:tab w:val="left" w:pos="1080"/>
        </w:tabs>
        <w:spacing w:after="0" w:line="240" w:lineRule="auto"/>
        <w:jc w:val="both"/>
        <w:rPr>
          <w:rFonts w:ascii="Times New Roman" w:hAnsi="Times New Roman" w:cs="Times New Roman"/>
          <w:b/>
          <w:i/>
          <w:sz w:val="24"/>
          <w:szCs w:val="24"/>
          <w:lang w:val="kk-KZ"/>
        </w:rPr>
      </w:pPr>
      <w:r w:rsidRPr="003F799E">
        <w:rPr>
          <w:rFonts w:ascii="Times New Roman" w:hAnsi="Times New Roman" w:cs="Times New Roman"/>
          <w:b/>
          <w:i/>
          <w:sz w:val="24"/>
          <w:szCs w:val="24"/>
          <w:lang w:val="kk-KZ"/>
        </w:rPr>
        <w:t xml:space="preserve"> Қосымша әдебиеттер:</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13. Менеджмент: теория и практика в России. Учебник/Под ред. А.Г. Поршнева, М.Л. Разу –М, 2003.</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14. Герчикова И.Н. Менеджмент –М.: Банки-Биржи, 1994.</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15. Менеджмент. Под ред. Проф. Бердалиева К.Б., Алматы, 2008.</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16. Бердалиев К.Б. Менеджмент (курс лекций). – Алматы, 2005.</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17. менеджмент (лекциялар курсы). Бердалиев К.Б., Алматы, 2006.</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18. Менеджмент теориясы мен тәжірибесі. ЮТА баспасы, 2002.</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19. Ахметов А. Менеджмент негіздері., 2005.</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20. Басқару негіздері. Оқу құралы, Экономика, 1997.</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21. Рюттингер Рольф. Культура предпринимательства/ Пер с нем. – М.: Экономика, 1992.</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22. Коротков Э., Кузьмина Е. Гинезис менеджмента. Проблемы теории и практики управления. 2006,№1.</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23. Мотивация и мотивационный потенциал в системе менеджмента. Проблемы теории и практики управления. 2008, №10</w:t>
      </w:r>
    </w:p>
    <w:p w:rsidR="00796782" w:rsidRPr="003F799E" w:rsidRDefault="00796782" w:rsidP="00796782">
      <w:pPr>
        <w:pStyle w:val="31"/>
        <w:tabs>
          <w:tab w:val="left" w:pos="900"/>
          <w:tab w:val="left" w:pos="1080"/>
        </w:tabs>
        <w:spacing w:after="0"/>
        <w:jc w:val="both"/>
        <w:rPr>
          <w:sz w:val="24"/>
          <w:szCs w:val="24"/>
          <w:lang w:val="kk-KZ"/>
        </w:rPr>
      </w:pPr>
      <w:r w:rsidRPr="003F799E">
        <w:rPr>
          <w:sz w:val="24"/>
          <w:szCs w:val="24"/>
          <w:lang w:val="kk-KZ"/>
        </w:rPr>
        <w:t>24. Вудкок М., Френсис Д. Раскрепощенный менеджер/ Пер с англ. М.: Дело, 1991.</w:t>
      </w:r>
    </w:p>
    <w:p w:rsidR="00796782" w:rsidRPr="003F799E" w:rsidRDefault="00796782" w:rsidP="00796782">
      <w:pPr>
        <w:pStyle w:val="31"/>
        <w:tabs>
          <w:tab w:val="left" w:pos="900"/>
          <w:tab w:val="left" w:pos="1080"/>
        </w:tabs>
        <w:spacing w:after="0"/>
        <w:jc w:val="both"/>
        <w:rPr>
          <w:noProof/>
          <w:sz w:val="24"/>
          <w:szCs w:val="24"/>
          <w:lang w:val="kk-KZ"/>
        </w:rPr>
      </w:pPr>
      <w:r w:rsidRPr="003F799E">
        <w:rPr>
          <w:noProof/>
          <w:sz w:val="24"/>
          <w:szCs w:val="24"/>
          <w:lang w:val="kk-KZ"/>
        </w:rPr>
        <w:t>25. Студенттер үшін портал УМКД.</w:t>
      </w:r>
    </w:p>
    <w:p w:rsidR="00796782" w:rsidRPr="003F799E" w:rsidRDefault="00796782" w:rsidP="00796782">
      <w:pPr>
        <w:shd w:val="clear" w:color="auto" w:fill="FFFFFF"/>
        <w:spacing w:after="0" w:line="240" w:lineRule="auto"/>
        <w:ind w:firstLine="397"/>
        <w:jc w:val="both"/>
        <w:rPr>
          <w:rFonts w:ascii="Times New Roman" w:hAnsi="Times New Roman" w:cs="Times New Roman"/>
          <w:b/>
          <w:noProof/>
          <w:color w:val="000000"/>
          <w:spacing w:val="13"/>
          <w:sz w:val="24"/>
          <w:szCs w:val="24"/>
          <w:lang w:val="kk-KZ"/>
        </w:rPr>
      </w:pPr>
    </w:p>
    <w:p w:rsidR="00CA0B1D" w:rsidRPr="003F799E" w:rsidRDefault="00CA0B1D" w:rsidP="00796782">
      <w:pPr>
        <w:tabs>
          <w:tab w:val="left" w:pos="2185"/>
          <w:tab w:val="center" w:pos="4693"/>
        </w:tabs>
        <w:spacing w:after="0" w:line="240" w:lineRule="auto"/>
        <w:ind w:firstLine="567"/>
        <w:rPr>
          <w:rFonts w:ascii="Times New Roman" w:hAnsi="Times New Roman" w:cs="Times New Roman"/>
          <w:sz w:val="24"/>
          <w:szCs w:val="24"/>
          <w:lang w:val="kk-KZ"/>
        </w:rPr>
      </w:pPr>
    </w:p>
    <w:p w:rsidR="00CA0B1D" w:rsidRPr="00E45F2A" w:rsidRDefault="00CA0B1D" w:rsidP="00E45F2A">
      <w:pPr>
        <w:spacing w:after="0" w:line="240" w:lineRule="auto"/>
        <w:jc w:val="center"/>
        <w:rPr>
          <w:rFonts w:ascii="Times New Roman" w:hAnsi="Times New Roman" w:cs="Times New Roman"/>
          <w:sz w:val="24"/>
          <w:szCs w:val="24"/>
          <w:lang w:val="kk-KZ"/>
        </w:rPr>
      </w:pPr>
    </w:p>
    <w:p w:rsidR="003D3BB5" w:rsidRPr="00E45F2A" w:rsidRDefault="003D3BB5" w:rsidP="00E45F2A">
      <w:pPr>
        <w:spacing w:after="0" w:line="240" w:lineRule="auto"/>
        <w:jc w:val="center"/>
        <w:rPr>
          <w:rFonts w:ascii="Times New Roman" w:hAnsi="Times New Roman" w:cs="Times New Roman"/>
          <w:sz w:val="24"/>
          <w:szCs w:val="24"/>
          <w:lang w:val="kk-KZ"/>
        </w:rPr>
      </w:pPr>
    </w:p>
    <w:p w:rsidR="005B534C" w:rsidRDefault="005B534C"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Default="003F799E" w:rsidP="00E45F2A">
      <w:pPr>
        <w:spacing w:after="0" w:line="240" w:lineRule="auto"/>
        <w:jc w:val="center"/>
        <w:rPr>
          <w:rFonts w:ascii="Times New Roman" w:hAnsi="Times New Roman" w:cs="Times New Roman"/>
          <w:sz w:val="24"/>
          <w:szCs w:val="24"/>
          <w:lang w:val="kk-KZ"/>
        </w:rPr>
      </w:pPr>
    </w:p>
    <w:p w:rsidR="003F799E" w:rsidRPr="00E45F2A" w:rsidRDefault="003F799E" w:rsidP="00E45F2A">
      <w:pPr>
        <w:spacing w:after="0" w:line="240" w:lineRule="auto"/>
        <w:jc w:val="center"/>
        <w:rPr>
          <w:rFonts w:ascii="Times New Roman" w:hAnsi="Times New Roman" w:cs="Times New Roman"/>
          <w:sz w:val="24"/>
          <w:szCs w:val="24"/>
          <w:lang w:val="kk-KZ"/>
        </w:rPr>
      </w:pPr>
    </w:p>
    <w:p w:rsidR="005B534C" w:rsidRPr="00E45F2A" w:rsidRDefault="00AA4DAD" w:rsidP="00E45F2A">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Айдаров Т.А., </w:t>
      </w:r>
      <w:r w:rsidR="005B534C" w:rsidRPr="00E45F2A">
        <w:rPr>
          <w:rFonts w:ascii="Times New Roman" w:hAnsi="Times New Roman" w:cs="Times New Roman"/>
          <w:sz w:val="24"/>
          <w:szCs w:val="24"/>
          <w:lang w:val="kk-KZ"/>
        </w:rPr>
        <w:t>Тулеева А.Ж.</w:t>
      </w:r>
    </w:p>
    <w:p w:rsidR="005B534C" w:rsidRPr="00E45F2A" w:rsidRDefault="005B534C" w:rsidP="00E45F2A">
      <w:pPr>
        <w:spacing w:after="0" w:line="240" w:lineRule="auto"/>
        <w:jc w:val="center"/>
        <w:rPr>
          <w:rFonts w:ascii="Times New Roman" w:hAnsi="Times New Roman" w:cs="Times New Roman"/>
          <w:sz w:val="24"/>
          <w:szCs w:val="24"/>
          <w:lang w:val="kk-KZ"/>
        </w:rPr>
      </w:pPr>
    </w:p>
    <w:p w:rsidR="005B534C" w:rsidRPr="00E45F2A" w:rsidRDefault="005B534C" w:rsidP="00E45F2A">
      <w:pPr>
        <w:spacing w:after="0" w:line="240" w:lineRule="auto"/>
        <w:ind w:firstLine="709"/>
        <w:jc w:val="center"/>
        <w:rPr>
          <w:rFonts w:ascii="Times New Roman" w:hAnsi="Times New Roman" w:cs="Times New Roman"/>
          <w:i/>
          <w:sz w:val="24"/>
          <w:szCs w:val="24"/>
          <w:lang w:val="kk-KZ"/>
        </w:rPr>
      </w:pPr>
    </w:p>
    <w:p w:rsidR="005B534C" w:rsidRPr="00E45F2A" w:rsidRDefault="005B534C" w:rsidP="00E45F2A">
      <w:pPr>
        <w:spacing w:after="0" w:line="240" w:lineRule="auto"/>
        <w:ind w:firstLine="709"/>
        <w:jc w:val="center"/>
        <w:rPr>
          <w:rFonts w:ascii="Times New Roman" w:hAnsi="Times New Roman" w:cs="Times New Roman"/>
          <w:b/>
          <w:sz w:val="24"/>
          <w:szCs w:val="24"/>
          <w:lang w:val="kk-KZ"/>
        </w:rPr>
      </w:pPr>
    </w:p>
    <w:p w:rsidR="005B534C" w:rsidRPr="00E45F2A" w:rsidRDefault="00796782" w:rsidP="00E45F2A">
      <w:pPr>
        <w:shd w:val="clear" w:color="auto" w:fill="FFFFFF"/>
        <w:autoSpaceDE w:val="0"/>
        <w:autoSpaceDN w:val="0"/>
        <w:adjustRightInd w:val="0"/>
        <w:spacing w:after="0" w:line="240" w:lineRule="auto"/>
        <w:ind w:left="720" w:right="-5"/>
        <w:jc w:val="center"/>
        <w:rPr>
          <w:rFonts w:ascii="Times New Roman" w:hAnsi="Times New Roman" w:cs="Times New Roman"/>
          <w:sz w:val="24"/>
          <w:szCs w:val="24"/>
          <w:lang w:val="kk-KZ"/>
        </w:rPr>
      </w:pPr>
      <w:r>
        <w:rPr>
          <w:rFonts w:ascii="Times New Roman" w:hAnsi="Times New Roman" w:cs="Times New Roman"/>
          <w:b/>
          <w:sz w:val="24"/>
          <w:szCs w:val="24"/>
          <w:lang w:val="kk-KZ"/>
        </w:rPr>
        <w:t>«</w:t>
      </w:r>
      <w:r w:rsidR="00AA4DAD" w:rsidRPr="00AA4DAD">
        <w:rPr>
          <w:rFonts w:ascii="Times New Roman" w:hAnsi="Times New Roman" w:cs="Times New Roman"/>
          <w:b/>
          <w:sz w:val="24"/>
          <w:szCs w:val="24"/>
          <w:lang w:val="kk-KZ"/>
        </w:rPr>
        <w:t>Жарнамалық</w:t>
      </w:r>
      <w:r w:rsidR="00AA4DAD">
        <w:rPr>
          <w:rFonts w:ascii="Times New Roman" w:hAnsi="Times New Roman" w:cs="Times New Roman"/>
          <w:b/>
          <w:sz w:val="24"/>
          <w:szCs w:val="24"/>
          <w:lang w:val="kk-KZ"/>
        </w:rPr>
        <w:t xml:space="preserve"> </w:t>
      </w:r>
      <w:r>
        <w:rPr>
          <w:rFonts w:ascii="Times New Roman" w:hAnsi="Times New Roman" w:cs="Times New Roman"/>
          <w:b/>
          <w:sz w:val="24"/>
          <w:szCs w:val="24"/>
          <w:lang w:val="kk-KZ"/>
        </w:rPr>
        <w:t>менеджмент</w:t>
      </w:r>
      <w:r w:rsidR="005B534C" w:rsidRPr="00E45F2A">
        <w:rPr>
          <w:rFonts w:ascii="Times New Roman" w:hAnsi="Times New Roman" w:cs="Times New Roman"/>
          <w:b/>
          <w:sz w:val="24"/>
          <w:szCs w:val="24"/>
          <w:lang w:val="kk-KZ"/>
        </w:rPr>
        <w:t xml:space="preserve">» </w:t>
      </w:r>
      <w:r w:rsidR="005B534C" w:rsidRPr="00E45F2A">
        <w:rPr>
          <w:rFonts w:ascii="Times New Roman" w:hAnsi="Times New Roman" w:cs="Times New Roman"/>
          <w:sz w:val="24"/>
          <w:szCs w:val="24"/>
          <w:lang w:val="kk-KZ"/>
        </w:rPr>
        <w:t xml:space="preserve">пәнінен </w:t>
      </w:r>
      <w:r w:rsidR="00AA4DAD">
        <w:rPr>
          <w:rFonts w:ascii="Times New Roman" w:hAnsi="Times New Roman" w:cs="Times New Roman"/>
          <w:sz w:val="24"/>
          <w:szCs w:val="24"/>
          <w:lang w:val="kk-KZ"/>
        </w:rPr>
        <w:t xml:space="preserve">маркетинг мамандығы </w:t>
      </w:r>
      <w:r w:rsidR="003D3BB5" w:rsidRPr="00E45F2A">
        <w:rPr>
          <w:rFonts w:ascii="Times New Roman" w:hAnsi="Times New Roman" w:cs="Times New Roman"/>
          <w:sz w:val="24"/>
          <w:szCs w:val="24"/>
          <w:lang w:val="kk-KZ"/>
        </w:rPr>
        <w:t xml:space="preserve">студенттері үшін семинар </w:t>
      </w:r>
      <w:r w:rsidR="005B534C" w:rsidRPr="00E45F2A">
        <w:rPr>
          <w:rFonts w:ascii="Times New Roman" w:hAnsi="Times New Roman" w:cs="Times New Roman"/>
          <w:sz w:val="24"/>
          <w:szCs w:val="24"/>
          <w:lang w:val="kk-KZ"/>
        </w:rPr>
        <w:t>сабақтарын жүргізуге арналған</w:t>
      </w:r>
    </w:p>
    <w:p w:rsidR="005B534C" w:rsidRPr="00E45F2A" w:rsidRDefault="005B534C" w:rsidP="00E45F2A">
      <w:pPr>
        <w:spacing w:after="0" w:line="240" w:lineRule="auto"/>
        <w:jc w:val="center"/>
        <w:rPr>
          <w:rFonts w:ascii="Times New Roman" w:hAnsi="Times New Roman" w:cs="Times New Roman"/>
          <w:b/>
          <w:sz w:val="24"/>
          <w:szCs w:val="24"/>
          <w:lang w:val="kk-KZ"/>
        </w:rPr>
      </w:pPr>
    </w:p>
    <w:p w:rsidR="005B534C" w:rsidRPr="00E45F2A" w:rsidRDefault="005B534C" w:rsidP="00E45F2A">
      <w:pPr>
        <w:spacing w:after="0" w:line="240" w:lineRule="auto"/>
        <w:jc w:val="right"/>
        <w:rPr>
          <w:rFonts w:ascii="Times New Roman" w:hAnsi="Times New Roman" w:cs="Times New Roman"/>
          <w:i/>
          <w:sz w:val="24"/>
          <w:szCs w:val="24"/>
          <w:lang w:val="kk-KZ"/>
        </w:rPr>
      </w:pPr>
    </w:p>
    <w:p w:rsidR="005B534C" w:rsidRPr="00E45F2A" w:rsidRDefault="005B534C" w:rsidP="00E45F2A">
      <w:pPr>
        <w:spacing w:after="0" w:line="240" w:lineRule="auto"/>
        <w:jc w:val="center"/>
        <w:rPr>
          <w:rFonts w:ascii="Times New Roman" w:hAnsi="Times New Roman" w:cs="Times New Roman"/>
          <w:b/>
          <w:sz w:val="24"/>
          <w:szCs w:val="24"/>
          <w:lang w:val="kk-KZ" w:eastAsia="ko-KR"/>
        </w:rPr>
      </w:pPr>
      <w:r w:rsidRPr="00E45F2A">
        <w:rPr>
          <w:rFonts w:ascii="Times New Roman" w:hAnsi="Times New Roman" w:cs="Times New Roman"/>
          <w:b/>
          <w:sz w:val="24"/>
          <w:szCs w:val="24"/>
          <w:lang w:val="kk-KZ"/>
        </w:rPr>
        <w:t>ӘДІСТЕМЕЛІК  НҰСҚАУ</w:t>
      </w:r>
    </w:p>
    <w:p w:rsidR="005B534C" w:rsidRPr="00E45F2A" w:rsidRDefault="005B534C" w:rsidP="00E45F2A">
      <w:pPr>
        <w:pStyle w:val="afb"/>
        <w:ind w:firstLine="709"/>
        <w:jc w:val="center"/>
        <w:rPr>
          <w:rFonts w:ascii="Times New Roman" w:hAnsi="Times New Roman"/>
          <w:i/>
          <w:sz w:val="24"/>
          <w:szCs w:val="24"/>
          <w:lang w:val="kk-KZ" w:eastAsia="ko-KR"/>
        </w:rPr>
      </w:pPr>
    </w:p>
    <w:p w:rsidR="005B534C" w:rsidRPr="00E45F2A" w:rsidRDefault="005B534C" w:rsidP="00E45F2A">
      <w:pPr>
        <w:pStyle w:val="afb"/>
        <w:ind w:firstLine="709"/>
        <w:jc w:val="center"/>
        <w:rPr>
          <w:rFonts w:ascii="Times New Roman" w:hAnsi="Times New Roman"/>
          <w:i/>
          <w:sz w:val="24"/>
          <w:szCs w:val="24"/>
          <w:lang w:val="kk-KZ" w:eastAsia="ko-KR"/>
        </w:rPr>
      </w:pPr>
    </w:p>
    <w:p w:rsidR="005B534C" w:rsidRPr="00E45F2A" w:rsidRDefault="005B534C" w:rsidP="00E45F2A">
      <w:pPr>
        <w:pStyle w:val="afb"/>
        <w:ind w:firstLine="709"/>
        <w:jc w:val="center"/>
        <w:rPr>
          <w:rFonts w:ascii="Times New Roman" w:hAnsi="Times New Roman"/>
          <w:i/>
          <w:sz w:val="24"/>
          <w:szCs w:val="24"/>
          <w:lang w:val="kk-KZ" w:eastAsia="ko-KR"/>
        </w:rPr>
      </w:pPr>
    </w:p>
    <w:p w:rsidR="005B534C" w:rsidRPr="00E45F2A" w:rsidRDefault="005B534C" w:rsidP="00E45F2A">
      <w:pPr>
        <w:pStyle w:val="afb"/>
        <w:ind w:firstLine="709"/>
        <w:jc w:val="center"/>
        <w:rPr>
          <w:rFonts w:ascii="Times New Roman" w:hAnsi="Times New Roman"/>
          <w:i/>
          <w:sz w:val="24"/>
          <w:szCs w:val="24"/>
          <w:lang w:val="kk-KZ" w:eastAsia="ko-KR"/>
        </w:rPr>
      </w:pPr>
    </w:p>
    <w:p w:rsidR="005B534C" w:rsidRPr="00E45F2A" w:rsidRDefault="00AA4DAD" w:rsidP="00E45F2A">
      <w:pPr>
        <w:pStyle w:val="afb"/>
        <w:ind w:firstLine="709"/>
        <w:jc w:val="center"/>
        <w:rPr>
          <w:rFonts w:ascii="Times New Roman" w:hAnsi="Times New Roman"/>
          <w:sz w:val="24"/>
          <w:szCs w:val="24"/>
          <w:lang w:val="kk-KZ"/>
        </w:rPr>
      </w:pPr>
      <w:r>
        <w:rPr>
          <w:rFonts w:ascii="Times New Roman" w:hAnsi="Times New Roman"/>
          <w:sz w:val="24"/>
          <w:szCs w:val="24"/>
          <w:lang w:val="kk-KZ"/>
        </w:rPr>
        <w:t>_____.______.2017</w:t>
      </w:r>
      <w:r w:rsidR="005B534C" w:rsidRPr="00E45F2A">
        <w:rPr>
          <w:rFonts w:ascii="Times New Roman" w:hAnsi="Times New Roman"/>
          <w:sz w:val="24"/>
          <w:szCs w:val="24"/>
          <w:lang w:val="kk-KZ"/>
        </w:rPr>
        <w:t xml:space="preserve"> ж   баспаға ұсынылды</w:t>
      </w:r>
    </w:p>
    <w:p w:rsidR="005B534C" w:rsidRPr="00E45F2A" w:rsidRDefault="005B534C" w:rsidP="00E45F2A">
      <w:pPr>
        <w:pStyle w:val="afb"/>
        <w:ind w:firstLine="709"/>
        <w:jc w:val="center"/>
        <w:rPr>
          <w:rFonts w:ascii="Times New Roman" w:hAnsi="Times New Roman"/>
          <w:sz w:val="24"/>
          <w:szCs w:val="24"/>
          <w:lang w:val="kk-KZ"/>
        </w:rPr>
      </w:pPr>
      <w:r w:rsidRPr="00E45F2A">
        <w:rPr>
          <w:rFonts w:ascii="Times New Roman" w:hAnsi="Times New Roman"/>
          <w:sz w:val="24"/>
          <w:szCs w:val="24"/>
          <w:lang w:val="kk-KZ"/>
        </w:rPr>
        <w:t>Қағаз форматы X</w:t>
      </w:r>
      <w:r w:rsidRPr="00E45F2A">
        <w:rPr>
          <w:rFonts w:ascii="Times New Roman" w:hAnsi="Times New Roman"/>
          <w:sz w:val="24"/>
          <w:szCs w:val="24"/>
          <w:vertAlign w:val="superscript"/>
          <w:lang w:val="kk-KZ"/>
        </w:rPr>
        <w:t>x</w:t>
      </w:r>
      <w:r w:rsidRPr="00E45F2A">
        <w:rPr>
          <w:rFonts w:ascii="Times New Roman" w:hAnsi="Times New Roman"/>
          <w:sz w:val="24"/>
          <w:szCs w:val="24"/>
          <w:lang w:val="kk-KZ"/>
        </w:rPr>
        <w:t>Y  1/16</w:t>
      </w:r>
    </w:p>
    <w:p w:rsidR="005B534C" w:rsidRPr="00E45F2A" w:rsidRDefault="005B534C" w:rsidP="00E45F2A">
      <w:pPr>
        <w:pStyle w:val="afb"/>
        <w:ind w:firstLine="709"/>
        <w:jc w:val="center"/>
        <w:rPr>
          <w:rFonts w:ascii="Times New Roman" w:hAnsi="Times New Roman"/>
          <w:sz w:val="24"/>
          <w:szCs w:val="24"/>
          <w:lang w:val="kk-KZ"/>
        </w:rPr>
      </w:pPr>
      <w:r w:rsidRPr="00E45F2A">
        <w:rPr>
          <w:rFonts w:ascii="Times New Roman" w:hAnsi="Times New Roman"/>
          <w:sz w:val="24"/>
          <w:szCs w:val="24"/>
          <w:lang w:val="kk-KZ"/>
        </w:rPr>
        <w:t xml:space="preserve">Баспа қағазы. Офсеттік баспа. Көлемі  </w:t>
      </w:r>
      <w:r w:rsidR="00EE2EA0" w:rsidRPr="00E45F2A">
        <w:rPr>
          <w:rFonts w:ascii="Times New Roman" w:hAnsi="Times New Roman"/>
          <w:sz w:val="24"/>
          <w:szCs w:val="24"/>
          <w:lang w:val="kk-KZ"/>
        </w:rPr>
        <w:t xml:space="preserve">1,6  </w:t>
      </w:r>
      <w:r w:rsidRPr="00E45F2A">
        <w:rPr>
          <w:rFonts w:ascii="Times New Roman" w:hAnsi="Times New Roman"/>
          <w:sz w:val="24"/>
          <w:szCs w:val="24"/>
          <w:lang w:val="kk-KZ"/>
        </w:rPr>
        <w:t xml:space="preserve"> б.т.</w:t>
      </w:r>
    </w:p>
    <w:p w:rsidR="005B534C" w:rsidRPr="00E45F2A" w:rsidRDefault="005B534C" w:rsidP="00E45F2A">
      <w:pPr>
        <w:pStyle w:val="afb"/>
        <w:ind w:firstLine="709"/>
        <w:jc w:val="center"/>
        <w:rPr>
          <w:rFonts w:ascii="Times New Roman" w:hAnsi="Times New Roman"/>
          <w:sz w:val="24"/>
          <w:szCs w:val="24"/>
          <w:lang w:val="kk-KZ"/>
        </w:rPr>
      </w:pPr>
      <w:r w:rsidRPr="00E45F2A">
        <w:rPr>
          <w:rFonts w:ascii="Times New Roman" w:hAnsi="Times New Roman"/>
          <w:sz w:val="24"/>
          <w:szCs w:val="24"/>
          <w:lang w:val="kk-KZ"/>
        </w:rPr>
        <w:t>Таралымы _________дана. № ________тапсырыс</w:t>
      </w:r>
    </w:p>
    <w:p w:rsidR="005B534C" w:rsidRPr="00E45F2A" w:rsidRDefault="005B534C" w:rsidP="00E45F2A">
      <w:pPr>
        <w:pStyle w:val="afb"/>
        <w:ind w:firstLine="709"/>
        <w:jc w:val="center"/>
        <w:rPr>
          <w:rFonts w:ascii="Times New Roman" w:hAnsi="Times New Roman"/>
          <w:i/>
          <w:sz w:val="24"/>
          <w:szCs w:val="24"/>
          <w:lang w:val="kk-KZ"/>
        </w:rPr>
      </w:pPr>
    </w:p>
    <w:p w:rsidR="005B534C" w:rsidRPr="00E45F2A" w:rsidRDefault="005B534C" w:rsidP="00E45F2A">
      <w:pPr>
        <w:pStyle w:val="afb"/>
        <w:ind w:firstLine="709"/>
        <w:jc w:val="both"/>
        <w:rPr>
          <w:rFonts w:ascii="Times New Roman" w:hAnsi="Times New Roman"/>
          <w:i/>
          <w:sz w:val="24"/>
          <w:szCs w:val="24"/>
          <w:lang w:val="kk-KZ"/>
        </w:rPr>
      </w:pPr>
    </w:p>
    <w:p w:rsidR="005B534C" w:rsidRPr="00E45F2A" w:rsidRDefault="005B534C" w:rsidP="00E45F2A">
      <w:pPr>
        <w:pStyle w:val="afb"/>
        <w:ind w:firstLine="709"/>
        <w:jc w:val="both"/>
        <w:rPr>
          <w:rFonts w:ascii="Times New Roman" w:hAnsi="Times New Roman"/>
          <w:i/>
          <w:sz w:val="24"/>
          <w:szCs w:val="24"/>
          <w:lang w:val="kk-KZ"/>
        </w:rPr>
      </w:pPr>
    </w:p>
    <w:p w:rsidR="005B534C" w:rsidRPr="00E45F2A" w:rsidRDefault="005B534C" w:rsidP="00E45F2A">
      <w:pPr>
        <w:pStyle w:val="afb"/>
        <w:ind w:firstLine="709"/>
        <w:jc w:val="both"/>
        <w:rPr>
          <w:rFonts w:ascii="Times New Roman" w:hAnsi="Times New Roman"/>
          <w:i/>
          <w:sz w:val="24"/>
          <w:szCs w:val="24"/>
          <w:lang w:val="kk-KZ"/>
        </w:rPr>
      </w:pPr>
    </w:p>
    <w:p w:rsidR="005B534C" w:rsidRDefault="005B534C" w:rsidP="00E45F2A">
      <w:pPr>
        <w:pStyle w:val="afb"/>
        <w:ind w:firstLine="709"/>
        <w:jc w:val="both"/>
        <w:rPr>
          <w:rFonts w:ascii="Times New Roman" w:hAnsi="Times New Roman"/>
          <w:i/>
          <w:sz w:val="24"/>
          <w:szCs w:val="24"/>
          <w:lang w:val="kk-KZ"/>
        </w:rPr>
      </w:pPr>
    </w:p>
    <w:p w:rsidR="003F799E" w:rsidRDefault="003F799E" w:rsidP="00E45F2A">
      <w:pPr>
        <w:pStyle w:val="afb"/>
        <w:ind w:firstLine="709"/>
        <w:jc w:val="both"/>
        <w:rPr>
          <w:rFonts w:ascii="Times New Roman" w:hAnsi="Times New Roman"/>
          <w:i/>
          <w:sz w:val="24"/>
          <w:szCs w:val="24"/>
          <w:lang w:val="kk-KZ"/>
        </w:rPr>
      </w:pPr>
    </w:p>
    <w:p w:rsidR="003F799E" w:rsidRDefault="003F799E" w:rsidP="00E45F2A">
      <w:pPr>
        <w:pStyle w:val="afb"/>
        <w:ind w:firstLine="709"/>
        <w:jc w:val="both"/>
        <w:rPr>
          <w:rFonts w:ascii="Times New Roman" w:hAnsi="Times New Roman"/>
          <w:i/>
          <w:sz w:val="24"/>
          <w:szCs w:val="24"/>
          <w:lang w:val="kk-KZ"/>
        </w:rPr>
      </w:pPr>
    </w:p>
    <w:p w:rsidR="003F799E" w:rsidRDefault="003F799E" w:rsidP="00E45F2A">
      <w:pPr>
        <w:pStyle w:val="afb"/>
        <w:ind w:firstLine="709"/>
        <w:jc w:val="both"/>
        <w:rPr>
          <w:rFonts w:ascii="Times New Roman" w:hAnsi="Times New Roman"/>
          <w:i/>
          <w:sz w:val="24"/>
          <w:szCs w:val="24"/>
          <w:lang w:val="kk-KZ"/>
        </w:rPr>
      </w:pPr>
    </w:p>
    <w:p w:rsidR="003F799E" w:rsidRDefault="003F799E" w:rsidP="00E45F2A">
      <w:pPr>
        <w:pStyle w:val="afb"/>
        <w:ind w:firstLine="709"/>
        <w:jc w:val="both"/>
        <w:rPr>
          <w:rFonts w:ascii="Times New Roman" w:hAnsi="Times New Roman"/>
          <w:i/>
          <w:sz w:val="24"/>
          <w:szCs w:val="24"/>
          <w:lang w:val="kk-KZ"/>
        </w:rPr>
      </w:pPr>
    </w:p>
    <w:p w:rsidR="003F799E" w:rsidRDefault="003F799E" w:rsidP="00E45F2A">
      <w:pPr>
        <w:pStyle w:val="afb"/>
        <w:ind w:firstLine="709"/>
        <w:jc w:val="both"/>
        <w:rPr>
          <w:rFonts w:ascii="Times New Roman" w:hAnsi="Times New Roman"/>
          <w:i/>
          <w:sz w:val="24"/>
          <w:szCs w:val="24"/>
          <w:lang w:val="kk-KZ"/>
        </w:rPr>
      </w:pPr>
    </w:p>
    <w:p w:rsidR="003F799E" w:rsidRDefault="003F799E" w:rsidP="00E45F2A">
      <w:pPr>
        <w:pStyle w:val="afb"/>
        <w:ind w:firstLine="709"/>
        <w:jc w:val="both"/>
        <w:rPr>
          <w:rFonts w:ascii="Times New Roman" w:hAnsi="Times New Roman"/>
          <w:i/>
          <w:sz w:val="24"/>
          <w:szCs w:val="24"/>
          <w:lang w:val="kk-KZ"/>
        </w:rPr>
      </w:pPr>
    </w:p>
    <w:p w:rsidR="003F799E" w:rsidRDefault="003F799E" w:rsidP="00E45F2A">
      <w:pPr>
        <w:pStyle w:val="afb"/>
        <w:ind w:firstLine="709"/>
        <w:jc w:val="both"/>
        <w:rPr>
          <w:rFonts w:ascii="Times New Roman" w:hAnsi="Times New Roman"/>
          <w:i/>
          <w:sz w:val="24"/>
          <w:szCs w:val="24"/>
          <w:lang w:val="kk-KZ"/>
        </w:rPr>
      </w:pPr>
    </w:p>
    <w:p w:rsidR="003F799E" w:rsidRPr="00E45F2A" w:rsidRDefault="003F799E" w:rsidP="00E45F2A">
      <w:pPr>
        <w:pStyle w:val="afb"/>
        <w:ind w:firstLine="709"/>
        <w:jc w:val="both"/>
        <w:rPr>
          <w:rFonts w:ascii="Times New Roman" w:hAnsi="Times New Roman"/>
          <w:i/>
          <w:sz w:val="24"/>
          <w:szCs w:val="24"/>
          <w:lang w:val="kk-KZ"/>
        </w:rPr>
      </w:pPr>
    </w:p>
    <w:p w:rsidR="005B534C" w:rsidRDefault="005B534C" w:rsidP="00E45F2A">
      <w:pPr>
        <w:pStyle w:val="afb"/>
        <w:ind w:firstLine="709"/>
        <w:jc w:val="both"/>
        <w:rPr>
          <w:rFonts w:ascii="Times New Roman" w:hAnsi="Times New Roman"/>
          <w:i/>
          <w:sz w:val="24"/>
          <w:szCs w:val="24"/>
          <w:lang w:val="kk-KZ"/>
        </w:rPr>
      </w:pPr>
    </w:p>
    <w:p w:rsidR="00AA4DAD" w:rsidRDefault="00AA4DAD" w:rsidP="00E45F2A">
      <w:pPr>
        <w:pStyle w:val="afb"/>
        <w:ind w:firstLine="709"/>
        <w:jc w:val="both"/>
        <w:rPr>
          <w:rFonts w:ascii="Times New Roman" w:hAnsi="Times New Roman"/>
          <w:i/>
          <w:sz w:val="24"/>
          <w:szCs w:val="24"/>
          <w:lang w:val="kk-KZ"/>
        </w:rPr>
      </w:pPr>
    </w:p>
    <w:p w:rsidR="00AA4DAD" w:rsidRDefault="00AA4DAD" w:rsidP="00E45F2A">
      <w:pPr>
        <w:pStyle w:val="afb"/>
        <w:ind w:firstLine="709"/>
        <w:jc w:val="both"/>
        <w:rPr>
          <w:rFonts w:ascii="Times New Roman" w:hAnsi="Times New Roman"/>
          <w:i/>
          <w:sz w:val="24"/>
          <w:szCs w:val="24"/>
          <w:lang w:val="kk-KZ"/>
        </w:rPr>
      </w:pPr>
    </w:p>
    <w:p w:rsidR="00AA4DAD" w:rsidRDefault="00AA4DAD" w:rsidP="00E45F2A">
      <w:pPr>
        <w:pStyle w:val="afb"/>
        <w:ind w:firstLine="709"/>
        <w:jc w:val="both"/>
        <w:rPr>
          <w:rFonts w:ascii="Times New Roman" w:hAnsi="Times New Roman"/>
          <w:i/>
          <w:sz w:val="24"/>
          <w:szCs w:val="24"/>
          <w:lang w:val="kk-KZ"/>
        </w:rPr>
      </w:pPr>
    </w:p>
    <w:p w:rsidR="00AA4DAD" w:rsidRDefault="00AA4DAD" w:rsidP="00E45F2A">
      <w:pPr>
        <w:pStyle w:val="afb"/>
        <w:ind w:firstLine="709"/>
        <w:jc w:val="both"/>
        <w:rPr>
          <w:rFonts w:ascii="Times New Roman" w:hAnsi="Times New Roman"/>
          <w:i/>
          <w:sz w:val="24"/>
          <w:szCs w:val="24"/>
          <w:lang w:val="kk-KZ"/>
        </w:rPr>
      </w:pPr>
    </w:p>
    <w:p w:rsidR="00AA4DAD" w:rsidRPr="00E45F2A" w:rsidRDefault="00AA4DAD" w:rsidP="00E45F2A">
      <w:pPr>
        <w:pStyle w:val="afb"/>
        <w:ind w:firstLine="709"/>
        <w:jc w:val="both"/>
        <w:rPr>
          <w:rFonts w:ascii="Times New Roman" w:hAnsi="Times New Roman"/>
          <w:i/>
          <w:sz w:val="24"/>
          <w:szCs w:val="24"/>
          <w:lang w:val="kk-KZ"/>
        </w:rPr>
      </w:pPr>
    </w:p>
    <w:p w:rsidR="005B534C" w:rsidRPr="00E45F2A" w:rsidRDefault="005B534C" w:rsidP="00E45F2A">
      <w:pPr>
        <w:pStyle w:val="afb"/>
        <w:ind w:firstLine="709"/>
        <w:jc w:val="both"/>
        <w:rPr>
          <w:rFonts w:ascii="Times New Roman" w:hAnsi="Times New Roman"/>
          <w:i/>
          <w:sz w:val="24"/>
          <w:szCs w:val="24"/>
          <w:lang w:val="kk-KZ"/>
        </w:rPr>
      </w:pPr>
    </w:p>
    <w:p w:rsidR="005B534C" w:rsidRPr="00E45F2A" w:rsidRDefault="005B534C" w:rsidP="00E45F2A">
      <w:pPr>
        <w:pStyle w:val="afb"/>
        <w:jc w:val="both"/>
        <w:rPr>
          <w:rFonts w:ascii="Times New Roman" w:hAnsi="Times New Roman"/>
          <w:b/>
          <w:sz w:val="24"/>
          <w:szCs w:val="24"/>
          <w:lang w:val="kk-KZ" w:eastAsia="ko-KR"/>
        </w:rPr>
      </w:pPr>
      <w:r w:rsidRPr="00E45F2A">
        <w:rPr>
          <w:rFonts w:ascii="Times New Roman" w:hAnsi="Times New Roman"/>
          <w:sz w:val="24"/>
          <w:szCs w:val="24"/>
          <w:lang w:val="kk-KZ"/>
        </w:rPr>
        <w:t>©  М</w:t>
      </w:r>
      <w:r w:rsidRPr="00E45F2A">
        <w:rPr>
          <w:rFonts w:ascii="Times New Roman" w:hAnsi="Times New Roman"/>
          <w:sz w:val="24"/>
          <w:szCs w:val="24"/>
          <w:lang w:val="kk-KZ" w:eastAsia="ko-KR"/>
        </w:rPr>
        <w:t>.Әуезов атындағы Оңтүстік Қазақстан мемелекеттік университетінің баспасы</w:t>
      </w:r>
    </w:p>
    <w:p w:rsidR="00EE2EA0" w:rsidRPr="00E45F2A" w:rsidRDefault="005B534C" w:rsidP="00DE1890">
      <w:pPr>
        <w:pStyle w:val="afb"/>
        <w:jc w:val="both"/>
        <w:rPr>
          <w:rFonts w:ascii="Times New Roman" w:hAnsi="Times New Roman"/>
          <w:sz w:val="24"/>
          <w:szCs w:val="24"/>
          <w:lang w:val="kk-KZ"/>
        </w:rPr>
      </w:pPr>
      <w:r w:rsidRPr="00E45F2A">
        <w:rPr>
          <w:rFonts w:ascii="Times New Roman" w:hAnsi="Times New Roman"/>
          <w:sz w:val="24"/>
          <w:szCs w:val="24"/>
          <w:lang w:val="kk-KZ"/>
        </w:rPr>
        <w:t>М</w:t>
      </w:r>
      <w:r w:rsidRPr="00E45F2A">
        <w:rPr>
          <w:rFonts w:ascii="Times New Roman" w:hAnsi="Times New Roman"/>
          <w:sz w:val="24"/>
          <w:szCs w:val="24"/>
          <w:lang w:val="kk-KZ" w:eastAsia="ko-KR"/>
        </w:rPr>
        <w:t xml:space="preserve">.Әуезов атындағы ОҚМУ баспахана орталығы,  </w:t>
      </w:r>
      <w:r w:rsidRPr="00E45F2A">
        <w:rPr>
          <w:rFonts w:ascii="Times New Roman" w:hAnsi="Times New Roman"/>
          <w:sz w:val="24"/>
          <w:szCs w:val="24"/>
          <w:lang w:val="kk-KZ"/>
        </w:rPr>
        <w:t>Шымкент қаласы, Тауке хан даңғылы, 5</w:t>
      </w:r>
    </w:p>
    <w:p w:rsidR="00EE2EA0" w:rsidRPr="00E45F2A" w:rsidRDefault="00EE2EA0" w:rsidP="003F799E">
      <w:pPr>
        <w:tabs>
          <w:tab w:val="left" w:pos="4065"/>
          <w:tab w:val="center" w:pos="5131"/>
        </w:tabs>
        <w:spacing w:after="0" w:line="240" w:lineRule="auto"/>
        <w:rPr>
          <w:rFonts w:ascii="Times New Roman" w:hAnsi="Times New Roman" w:cs="Times New Roman"/>
          <w:sz w:val="24"/>
          <w:szCs w:val="24"/>
          <w:lang w:val="kk-KZ"/>
        </w:rPr>
      </w:pPr>
    </w:p>
    <w:sectPr w:rsidR="00EE2EA0" w:rsidRPr="00E45F2A" w:rsidSect="005B534C">
      <w:headerReference w:type="even" r:id="rId11"/>
      <w:footerReference w:type="even" r:id="rId12"/>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96F" w:rsidRDefault="009B596F" w:rsidP="00155830">
      <w:pPr>
        <w:spacing w:after="0" w:line="240" w:lineRule="auto"/>
      </w:pPr>
      <w:r>
        <w:separator/>
      </w:r>
    </w:p>
  </w:endnote>
  <w:endnote w:type="continuationSeparator" w:id="0">
    <w:p w:rsidR="009B596F" w:rsidRDefault="009B596F" w:rsidP="001558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3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615" w:rsidRDefault="00255DF7">
    <w:pPr>
      <w:pStyle w:val="aa"/>
      <w:framePr w:wrap="around" w:vAnchor="text" w:hAnchor="margin" w:xAlign="right" w:y="1"/>
      <w:rPr>
        <w:rStyle w:val="ac"/>
      </w:rPr>
    </w:pPr>
    <w:r>
      <w:rPr>
        <w:rStyle w:val="ac"/>
      </w:rPr>
      <w:fldChar w:fldCharType="begin"/>
    </w:r>
    <w:r w:rsidR="006C5615">
      <w:rPr>
        <w:rStyle w:val="ac"/>
      </w:rPr>
      <w:instrText xml:space="preserve">PAGE  </w:instrText>
    </w:r>
    <w:r>
      <w:rPr>
        <w:rStyle w:val="ac"/>
      </w:rPr>
      <w:fldChar w:fldCharType="end"/>
    </w:r>
  </w:p>
  <w:p w:rsidR="006C5615" w:rsidRDefault="006C5615">
    <w:pPr>
      <w:pStyle w:val="a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5719220"/>
      <w:docPartObj>
        <w:docPartGallery w:val="Page Numbers (Bottom of Page)"/>
        <w:docPartUnique/>
      </w:docPartObj>
    </w:sdtPr>
    <w:sdtContent>
      <w:p w:rsidR="006C5615" w:rsidRDefault="00255DF7">
        <w:pPr>
          <w:pStyle w:val="aa"/>
          <w:jc w:val="right"/>
        </w:pPr>
        <w:fldSimple w:instr=" PAGE   \* MERGEFORMAT ">
          <w:r w:rsidR="00AA4DAD">
            <w:rPr>
              <w:noProof/>
            </w:rPr>
            <w:t>3</w:t>
          </w:r>
        </w:fldSimple>
      </w:p>
    </w:sdtContent>
  </w:sdt>
  <w:p w:rsidR="006C5615" w:rsidRDefault="006C5615">
    <w:pPr>
      <w:pStyle w:val="aa"/>
      <w:tabs>
        <w:tab w:val="left" w:pos="3990"/>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615" w:rsidRDefault="00255DF7">
    <w:pPr>
      <w:pStyle w:val="aa"/>
      <w:framePr w:wrap="around" w:vAnchor="text" w:hAnchor="margin" w:xAlign="right" w:y="1"/>
      <w:rPr>
        <w:rStyle w:val="ac"/>
      </w:rPr>
    </w:pPr>
    <w:r>
      <w:rPr>
        <w:rStyle w:val="ac"/>
      </w:rPr>
      <w:fldChar w:fldCharType="begin"/>
    </w:r>
    <w:r w:rsidR="006C5615">
      <w:rPr>
        <w:rStyle w:val="ac"/>
      </w:rPr>
      <w:instrText xml:space="preserve">PAGE  </w:instrText>
    </w:r>
    <w:r>
      <w:rPr>
        <w:rStyle w:val="ac"/>
      </w:rPr>
      <w:fldChar w:fldCharType="end"/>
    </w:r>
  </w:p>
  <w:p w:rsidR="006C5615" w:rsidRDefault="006C5615">
    <w:pPr>
      <w:pStyle w:val="aa"/>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615" w:rsidRDefault="00255DF7">
    <w:pPr>
      <w:pStyle w:val="aa"/>
      <w:jc w:val="right"/>
    </w:pPr>
    <w:fldSimple w:instr=" PAGE   \* MERGEFORMAT ">
      <w:r w:rsidR="00AA4DAD">
        <w:rPr>
          <w:noProof/>
        </w:rPr>
        <w:t>4</w:t>
      </w:r>
    </w:fldSimple>
  </w:p>
  <w:p w:rsidR="006C5615" w:rsidRDefault="006C5615">
    <w:pPr>
      <w:pStyle w:val="aa"/>
      <w:tabs>
        <w:tab w:val="left" w:pos="3990"/>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96F" w:rsidRDefault="009B596F" w:rsidP="00155830">
      <w:pPr>
        <w:spacing w:after="0" w:line="240" w:lineRule="auto"/>
      </w:pPr>
      <w:r>
        <w:separator/>
      </w:r>
    </w:p>
  </w:footnote>
  <w:footnote w:type="continuationSeparator" w:id="0">
    <w:p w:rsidR="009B596F" w:rsidRDefault="009B596F" w:rsidP="001558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615" w:rsidRDefault="00255DF7">
    <w:pPr>
      <w:pStyle w:val="a8"/>
      <w:framePr w:wrap="around" w:vAnchor="text" w:hAnchor="margin" w:xAlign="right" w:y="1"/>
      <w:rPr>
        <w:rStyle w:val="ac"/>
      </w:rPr>
    </w:pPr>
    <w:r>
      <w:rPr>
        <w:rStyle w:val="ac"/>
      </w:rPr>
      <w:fldChar w:fldCharType="begin"/>
    </w:r>
    <w:r w:rsidR="006C5615">
      <w:rPr>
        <w:rStyle w:val="ac"/>
      </w:rPr>
      <w:instrText xml:space="preserve">PAGE  </w:instrText>
    </w:r>
    <w:r>
      <w:rPr>
        <w:rStyle w:val="ac"/>
      </w:rPr>
      <w:fldChar w:fldCharType="separate"/>
    </w:r>
    <w:r w:rsidR="006C5615">
      <w:rPr>
        <w:rStyle w:val="ac"/>
        <w:noProof/>
      </w:rPr>
      <w:t>3</w:t>
    </w:r>
    <w:r>
      <w:rPr>
        <w:rStyle w:val="ac"/>
      </w:rPr>
      <w:fldChar w:fldCharType="end"/>
    </w:r>
  </w:p>
  <w:p w:rsidR="006C5615" w:rsidRDefault="006C5615">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615" w:rsidRDefault="00255DF7">
    <w:pPr>
      <w:pStyle w:val="a8"/>
      <w:framePr w:wrap="around" w:vAnchor="text" w:hAnchor="margin" w:xAlign="right" w:y="1"/>
      <w:rPr>
        <w:rStyle w:val="ac"/>
      </w:rPr>
    </w:pPr>
    <w:r>
      <w:rPr>
        <w:rStyle w:val="ac"/>
      </w:rPr>
      <w:fldChar w:fldCharType="begin"/>
    </w:r>
    <w:r w:rsidR="006C5615">
      <w:rPr>
        <w:rStyle w:val="ac"/>
      </w:rPr>
      <w:instrText xml:space="preserve">PAGE  </w:instrText>
    </w:r>
    <w:r>
      <w:rPr>
        <w:rStyle w:val="ac"/>
      </w:rPr>
      <w:fldChar w:fldCharType="end"/>
    </w:r>
  </w:p>
  <w:p w:rsidR="006C5615" w:rsidRDefault="006C5615">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95C2AFC"/>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BE7AD92E"/>
    <w:lvl w:ilvl="0">
      <w:numFmt w:val="decimal"/>
      <w:pStyle w:val="2"/>
      <w:lvlText w:val="*"/>
      <w:lvlJc w:val="left"/>
    </w:lvl>
  </w:abstractNum>
  <w:abstractNum w:abstractNumId="2">
    <w:nsid w:val="00000010"/>
    <w:multiLevelType w:val="multilevel"/>
    <w:tmpl w:val="00000010"/>
    <w:name w:val="WW8Num16"/>
    <w:lvl w:ilvl="0">
      <w:start w:val="1"/>
      <w:numFmt w:val="decimal"/>
      <w:lvlText w:val="%1."/>
      <w:lvlJc w:val="left"/>
      <w:pPr>
        <w:tabs>
          <w:tab w:val="num" w:pos="708"/>
        </w:tabs>
        <w:ind w:left="708" w:hanging="360"/>
      </w:pPr>
    </w:lvl>
    <w:lvl w:ilvl="1">
      <w:start w:val="1"/>
      <w:numFmt w:val="decimal"/>
      <w:lvlText w:val="%2."/>
      <w:lvlJc w:val="left"/>
      <w:pPr>
        <w:tabs>
          <w:tab w:val="num" w:pos="1428"/>
        </w:tabs>
        <w:ind w:left="1428" w:hanging="360"/>
      </w:pPr>
    </w:lvl>
    <w:lvl w:ilvl="2">
      <w:start w:val="1"/>
      <w:numFmt w:val="decimal"/>
      <w:lvlText w:val="%3."/>
      <w:lvlJc w:val="left"/>
      <w:pPr>
        <w:tabs>
          <w:tab w:val="num" w:pos="2148"/>
        </w:tabs>
        <w:ind w:left="2148" w:hanging="360"/>
      </w:pPr>
    </w:lvl>
    <w:lvl w:ilvl="3">
      <w:start w:val="1"/>
      <w:numFmt w:val="decimal"/>
      <w:lvlText w:val="%4."/>
      <w:lvlJc w:val="left"/>
      <w:pPr>
        <w:tabs>
          <w:tab w:val="num" w:pos="2868"/>
        </w:tabs>
        <w:ind w:left="2868" w:hanging="360"/>
      </w:pPr>
    </w:lvl>
    <w:lvl w:ilvl="4">
      <w:start w:val="1"/>
      <w:numFmt w:val="decimal"/>
      <w:lvlText w:val="%5."/>
      <w:lvlJc w:val="left"/>
      <w:pPr>
        <w:tabs>
          <w:tab w:val="num" w:pos="3588"/>
        </w:tabs>
        <w:ind w:left="3588" w:hanging="360"/>
      </w:pPr>
    </w:lvl>
    <w:lvl w:ilvl="5">
      <w:start w:val="1"/>
      <w:numFmt w:val="decimal"/>
      <w:lvlText w:val="%6."/>
      <w:lvlJc w:val="left"/>
      <w:pPr>
        <w:tabs>
          <w:tab w:val="num" w:pos="4308"/>
        </w:tabs>
        <w:ind w:left="4308" w:hanging="360"/>
      </w:pPr>
    </w:lvl>
    <w:lvl w:ilvl="6">
      <w:start w:val="1"/>
      <w:numFmt w:val="decimal"/>
      <w:lvlText w:val="%7."/>
      <w:lvlJc w:val="left"/>
      <w:pPr>
        <w:tabs>
          <w:tab w:val="num" w:pos="5028"/>
        </w:tabs>
        <w:ind w:left="5028" w:hanging="360"/>
      </w:pPr>
    </w:lvl>
    <w:lvl w:ilvl="7">
      <w:start w:val="1"/>
      <w:numFmt w:val="decimal"/>
      <w:lvlText w:val="%8."/>
      <w:lvlJc w:val="left"/>
      <w:pPr>
        <w:tabs>
          <w:tab w:val="num" w:pos="5748"/>
        </w:tabs>
        <w:ind w:left="5748" w:hanging="360"/>
      </w:pPr>
    </w:lvl>
    <w:lvl w:ilvl="8">
      <w:start w:val="1"/>
      <w:numFmt w:val="decimal"/>
      <w:lvlText w:val="%9."/>
      <w:lvlJc w:val="left"/>
      <w:pPr>
        <w:tabs>
          <w:tab w:val="num" w:pos="6468"/>
        </w:tabs>
        <w:ind w:left="6468" w:hanging="360"/>
      </w:pPr>
    </w:lvl>
  </w:abstractNum>
  <w:abstractNum w:abstractNumId="3">
    <w:nsid w:val="00000011"/>
    <w:multiLevelType w:val="singleLevel"/>
    <w:tmpl w:val="00000011"/>
    <w:name w:val="WW8Num17"/>
    <w:lvl w:ilvl="0">
      <w:start w:val="1"/>
      <w:numFmt w:val="decimal"/>
      <w:lvlText w:val="%1."/>
      <w:lvlJc w:val="left"/>
      <w:pPr>
        <w:tabs>
          <w:tab w:val="num" w:pos="1080"/>
        </w:tabs>
        <w:ind w:left="1080" w:hanging="720"/>
      </w:pPr>
    </w:lvl>
  </w:abstractNum>
  <w:abstractNum w:abstractNumId="4">
    <w:nsid w:val="00000012"/>
    <w:multiLevelType w:val="multilevel"/>
    <w:tmpl w:val="00000012"/>
    <w:name w:val="WW8Num18"/>
    <w:lvl w:ilvl="0">
      <w:start w:val="1"/>
      <w:numFmt w:val="decimal"/>
      <w:lvlText w:val="%1."/>
      <w:lvlJc w:val="left"/>
      <w:pPr>
        <w:tabs>
          <w:tab w:val="num" w:pos="708"/>
        </w:tabs>
        <w:ind w:left="708" w:hanging="360"/>
      </w:pPr>
    </w:lvl>
    <w:lvl w:ilvl="1">
      <w:start w:val="1"/>
      <w:numFmt w:val="decimal"/>
      <w:lvlText w:val="%2."/>
      <w:lvlJc w:val="left"/>
      <w:pPr>
        <w:tabs>
          <w:tab w:val="num" w:pos="1428"/>
        </w:tabs>
        <w:ind w:left="1428" w:hanging="360"/>
      </w:pPr>
    </w:lvl>
    <w:lvl w:ilvl="2">
      <w:start w:val="1"/>
      <w:numFmt w:val="decimal"/>
      <w:lvlText w:val="%3."/>
      <w:lvlJc w:val="left"/>
      <w:pPr>
        <w:tabs>
          <w:tab w:val="num" w:pos="2148"/>
        </w:tabs>
        <w:ind w:left="2148" w:hanging="360"/>
      </w:pPr>
    </w:lvl>
    <w:lvl w:ilvl="3">
      <w:start w:val="1"/>
      <w:numFmt w:val="decimal"/>
      <w:lvlText w:val="%4."/>
      <w:lvlJc w:val="left"/>
      <w:pPr>
        <w:tabs>
          <w:tab w:val="num" w:pos="2868"/>
        </w:tabs>
        <w:ind w:left="2868" w:hanging="360"/>
      </w:pPr>
    </w:lvl>
    <w:lvl w:ilvl="4">
      <w:start w:val="1"/>
      <w:numFmt w:val="decimal"/>
      <w:lvlText w:val="%5."/>
      <w:lvlJc w:val="left"/>
      <w:pPr>
        <w:tabs>
          <w:tab w:val="num" w:pos="3588"/>
        </w:tabs>
        <w:ind w:left="3588" w:hanging="360"/>
      </w:pPr>
    </w:lvl>
    <w:lvl w:ilvl="5">
      <w:start w:val="1"/>
      <w:numFmt w:val="decimal"/>
      <w:lvlText w:val="%6."/>
      <w:lvlJc w:val="left"/>
      <w:pPr>
        <w:tabs>
          <w:tab w:val="num" w:pos="4308"/>
        </w:tabs>
        <w:ind w:left="4308" w:hanging="360"/>
      </w:pPr>
    </w:lvl>
    <w:lvl w:ilvl="6">
      <w:start w:val="1"/>
      <w:numFmt w:val="decimal"/>
      <w:lvlText w:val="%7."/>
      <w:lvlJc w:val="left"/>
      <w:pPr>
        <w:tabs>
          <w:tab w:val="num" w:pos="5028"/>
        </w:tabs>
        <w:ind w:left="5028" w:hanging="360"/>
      </w:pPr>
    </w:lvl>
    <w:lvl w:ilvl="7">
      <w:start w:val="1"/>
      <w:numFmt w:val="decimal"/>
      <w:lvlText w:val="%8."/>
      <w:lvlJc w:val="left"/>
      <w:pPr>
        <w:tabs>
          <w:tab w:val="num" w:pos="5748"/>
        </w:tabs>
        <w:ind w:left="5748" w:hanging="360"/>
      </w:pPr>
    </w:lvl>
    <w:lvl w:ilvl="8">
      <w:start w:val="1"/>
      <w:numFmt w:val="decimal"/>
      <w:lvlText w:val="%9."/>
      <w:lvlJc w:val="left"/>
      <w:pPr>
        <w:tabs>
          <w:tab w:val="num" w:pos="6468"/>
        </w:tabs>
        <w:ind w:left="6468" w:hanging="360"/>
      </w:pPr>
    </w:lvl>
  </w:abstractNum>
  <w:abstractNum w:abstractNumId="5">
    <w:nsid w:val="0000001B"/>
    <w:multiLevelType w:val="multilevel"/>
    <w:tmpl w:val="0000001B"/>
    <w:name w:val="WW8Num2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24"/>
    <w:multiLevelType w:val="singleLevel"/>
    <w:tmpl w:val="00000024"/>
    <w:name w:val="WW8Num36"/>
    <w:lvl w:ilvl="0">
      <w:start w:val="1"/>
      <w:numFmt w:val="decimal"/>
      <w:lvlText w:val="%1."/>
      <w:lvlJc w:val="left"/>
      <w:pPr>
        <w:tabs>
          <w:tab w:val="num" w:pos="1080"/>
        </w:tabs>
        <w:ind w:left="1080" w:hanging="360"/>
      </w:pPr>
    </w:lvl>
  </w:abstractNum>
  <w:abstractNum w:abstractNumId="7">
    <w:nsid w:val="01A67806"/>
    <w:multiLevelType w:val="hybridMultilevel"/>
    <w:tmpl w:val="B6FC7696"/>
    <w:lvl w:ilvl="0" w:tplc="24C4BDD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2E82507"/>
    <w:multiLevelType w:val="multilevel"/>
    <w:tmpl w:val="7B562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50A7158"/>
    <w:multiLevelType w:val="hybridMultilevel"/>
    <w:tmpl w:val="E2045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8B36845"/>
    <w:multiLevelType w:val="hybridMultilevel"/>
    <w:tmpl w:val="E018A33C"/>
    <w:lvl w:ilvl="0" w:tplc="63923E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09F934DF"/>
    <w:multiLevelType w:val="hybridMultilevel"/>
    <w:tmpl w:val="22184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E9E06CA"/>
    <w:multiLevelType w:val="hybridMultilevel"/>
    <w:tmpl w:val="D2E09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EB1580A"/>
    <w:multiLevelType w:val="hybridMultilevel"/>
    <w:tmpl w:val="96D6FA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F212AA1"/>
    <w:multiLevelType w:val="hybridMultilevel"/>
    <w:tmpl w:val="1DD6FF90"/>
    <w:lvl w:ilvl="0" w:tplc="E7A64C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112038DE"/>
    <w:multiLevelType w:val="hybridMultilevel"/>
    <w:tmpl w:val="B1C8EE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12911AB"/>
    <w:multiLevelType w:val="multilevel"/>
    <w:tmpl w:val="16226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2574740"/>
    <w:multiLevelType w:val="hybridMultilevel"/>
    <w:tmpl w:val="C7F2480A"/>
    <w:lvl w:ilvl="0" w:tplc="201C5C2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8">
    <w:nsid w:val="15033AAA"/>
    <w:multiLevelType w:val="hybridMultilevel"/>
    <w:tmpl w:val="80DC19B4"/>
    <w:lvl w:ilvl="0" w:tplc="1500EAC8">
      <w:start w:val="1"/>
      <w:numFmt w:val="decimal"/>
      <w:lvlText w:val="%1."/>
      <w:lvlJc w:val="left"/>
      <w:pPr>
        <w:tabs>
          <w:tab w:val="num" w:pos="1030"/>
        </w:tabs>
        <w:ind w:left="1030" w:hanging="690"/>
      </w:pPr>
      <w:rPr>
        <w:rFonts w:hint="default"/>
      </w:rPr>
    </w:lvl>
    <w:lvl w:ilvl="1" w:tplc="04190019" w:tentative="1">
      <w:start w:val="1"/>
      <w:numFmt w:val="lowerLetter"/>
      <w:lvlText w:val="%2."/>
      <w:lvlJc w:val="left"/>
      <w:pPr>
        <w:tabs>
          <w:tab w:val="num" w:pos="1420"/>
        </w:tabs>
        <w:ind w:left="1420" w:hanging="360"/>
      </w:pPr>
    </w:lvl>
    <w:lvl w:ilvl="2" w:tplc="0419001B">
      <w:start w:val="1"/>
      <w:numFmt w:val="lowerRoman"/>
      <w:lvlText w:val="%3."/>
      <w:lvlJc w:val="right"/>
      <w:pPr>
        <w:tabs>
          <w:tab w:val="num" w:pos="180"/>
        </w:tabs>
        <w:ind w:left="180" w:hanging="180"/>
      </w:pPr>
    </w:lvl>
    <w:lvl w:ilvl="3" w:tplc="0419000F" w:tentative="1">
      <w:start w:val="1"/>
      <w:numFmt w:val="decimal"/>
      <w:lvlText w:val="%4."/>
      <w:lvlJc w:val="left"/>
      <w:pPr>
        <w:tabs>
          <w:tab w:val="num" w:pos="2860"/>
        </w:tabs>
        <w:ind w:left="2860" w:hanging="360"/>
      </w:pPr>
    </w:lvl>
    <w:lvl w:ilvl="4" w:tplc="04190019" w:tentative="1">
      <w:start w:val="1"/>
      <w:numFmt w:val="lowerLetter"/>
      <w:lvlText w:val="%5."/>
      <w:lvlJc w:val="left"/>
      <w:pPr>
        <w:tabs>
          <w:tab w:val="num" w:pos="3580"/>
        </w:tabs>
        <w:ind w:left="3580" w:hanging="360"/>
      </w:pPr>
    </w:lvl>
    <w:lvl w:ilvl="5" w:tplc="0419001B" w:tentative="1">
      <w:start w:val="1"/>
      <w:numFmt w:val="lowerRoman"/>
      <w:lvlText w:val="%6."/>
      <w:lvlJc w:val="right"/>
      <w:pPr>
        <w:tabs>
          <w:tab w:val="num" w:pos="4300"/>
        </w:tabs>
        <w:ind w:left="4300" w:hanging="180"/>
      </w:pPr>
    </w:lvl>
    <w:lvl w:ilvl="6" w:tplc="0419000F" w:tentative="1">
      <w:start w:val="1"/>
      <w:numFmt w:val="decimal"/>
      <w:lvlText w:val="%7."/>
      <w:lvlJc w:val="left"/>
      <w:pPr>
        <w:tabs>
          <w:tab w:val="num" w:pos="5020"/>
        </w:tabs>
        <w:ind w:left="5020" w:hanging="360"/>
      </w:pPr>
    </w:lvl>
    <w:lvl w:ilvl="7" w:tplc="04190019" w:tentative="1">
      <w:start w:val="1"/>
      <w:numFmt w:val="lowerLetter"/>
      <w:lvlText w:val="%8."/>
      <w:lvlJc w:val="left"/>
      <w:pPr>
        <w:tabs>
          <w:tab w:val="num" w:pos="5740"/>
        </w:tabs>
        <w:ind w:left="5740" w:hanging="360"/>
      </w:pPr>
    </w:lvl>
    <w:lvl w:ilvl="8" w:tplc="0419001B" w:tentative="1">
      <w:start w:val="1"/>
      <w:numFmt w:val="lowerRoman"/>
      <w:lvlText w:val="%9."/>
      <w:lvlJc w:val="right"/>
      <w:pPr>
        <w:tabs>
          <w:tab w:val="num" w:pos="6460"/>
        </w:tabs>
        <w:ind w:left="6460" w:hanging="180"/>
      </w:pPr>
    </w:lvl>
  </w:abstractNum>
  <w:abstractNum w:abstractNumId="19">
    <w:nsid w:val="17B536CB"/>
    <w:multiLevelType w:val="hybridMultilevel"/>
    <w:tmpl w:val="98BE24A4"/>
    <w:lvl w:ilvl="0" w:tplc="24C4BDDA">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18716B5E"/>
    <w:multiLevelType w:val="multilevel"/>
    <w:tmpl w:val="8EF6E9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95F1913"/>
    <w:multiLevelType w:val="multilevel"/>
    <w:tmpl w:val="41B41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9935796"/>
    <w:multiLevelType w:val="hybridMultilevel"/>
    <w:tmpl w:val="94003E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9CC6417"/>
    <w:multiLevelType w:val="hybridMultilevel"/>
    <w:tmpl w:val="E5466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B007DC7"/>
    <w:multiLevelType w:val="multilevel"/>
    <w:tmpl w:val="29D06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BA6674F"/>
    <w:multiLevelType w:val="hybridMultilevel"/>
    <w:tmpl w:val="CEB0E308"/>
    <w:lvl w:ilvl="0" w:tplc="DDD6E9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1C0A559B"/>
    <w:multiLevelType w:val="hybridMultilevel"/>
    <w:tmpl w:val="A4D062E4"/>
    <w:lvl w:ilvl="0" w:tplc="24C4BDDA">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1E8A50C0"/>
    <w:multiLevelType w:val="hybridMultilevel"/>
    <w:tmpl w:val="D9C62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1EB7E18"/>
    <w:multiLevelType w:val="multilevel"/>
    <w:tmpl w:val="63DC4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29743B8"/>
    <w:multiLevelType w:val="hybridMultilevel"/>
    <w:tmpl w:val="6FD2555A"/>
    <w:lvl w:ilvl="0" w:tplc="24C4BDDA">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24BD28E3"/>
    <w:multiLevelType w:val="hybridMultilevel"/>
    <w:tmpl w:val="15327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6AA0995"/>
    <w:multiLevelType w:val="multilevel"/>
    <w:tmpl w:val="7A3E1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8B84226"/>
    <w:multiLevelType w:val="multilevel"/>
    <w:tmpl w:val="EB7EB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A970CDA"/>
    <w:multiLevelType w:val="multilevel"/>
    <w:tmpl w:val="72DA9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F1320B4"/>
    <w:multiLevelType w:val="multilevel"/>
    <w:tmpl w:val="C3285434"/>
    <w:lvl w:ilvl="0">
      <w:start w:val="4"/>
      <w:numFmt w:val="decimal"/>
      <w:lvlText w:val="%1"/>
      <w:lvlJc w:val="left"/>
      <w:pPr>
        <w:ind w:left="384" w:hanging="384"/>
      </w:pPr>
      <w:rPr>
        <w:rFonts w:hint="default"/>
      </w:rPr>
    </w:lvl>
    <w:lvl w:ilvl="1">
      <w:start w:val="6"/>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2F934E10"/>
    <w:multiLevelType w:val="multilevel"/>
    <w:tmpl w:val="DE20E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0B43822"/>
    <w:multiLevelType w:val="hybridMultilevel"/>
    <w:tmpl w:val="43125E06"/>
    <w:lvl w:ilvl="0" w:tplc="24C4BDD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0DF1F36"/>
    <w:multiLevelType w:val="hybridMultilevel"/>
    <w:tmpl w:val="A33A5720"/>
    <w:lvl w:ilvl="0" w:tplc="1DB071DC">
      <w:start w:val="1"/>
      <w:numFmt w:val="bullet"/>
      <w:lvlText w:val="-"/>
      <w:lvlJc w:val="left"/>
      <w:pPr>
        <w:tabs>
          <w:tab w:val="num" w:pos="930"/>
        </w:tabs>
        <w:ind w:left="930" w:hanging="450"/>
      </w:pPr>
      <w:rPr>
        <w:rFonts w:ascii="Times New Roman" w:eastAsia="Times New Roman" w:hAnsi="Times New Roman" w:cs="Times New Roman"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38">
    <w:nsid w:val="30F67A28"/>
    <w:multiLevelType w:val="hybridMultilevel"/>
    <w:tmpl w:val="6B46C542"/>
    <w:lvl w:ilvl="0" w:tplc="24C4BDDA">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314A2408"/>
    <w:multiLevelType w:val="multilevel"/>
    <w:tmpl w:val="0EF29B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230227E"/>
    <w:multiLevelType w:val="hybridMultilevel"/>
    <w:tmpl w:val="E2EC1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4D50EE6"/>
    <w:multiLevelType w:val="hybridMultilevel"/>
    <w:tmpl w:val="A2D44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520426D"/>
    <w:multiLevelType w:val="multilevel"/>
    <w:tmpl w:val="452E8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91A567F"/>
    <w:multiLevelType w:val="hybridMultilevel"/>
    <w:tmpl w:val="D9287422"/>
    <w:lvl w:ilvl="0" w:tplc="1FAC58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nsid w:val="3B9C1EB9"/>
    <w:multiLevelType w:val="hybridMultilevel"/>
    <w:tmpl w:val="65C6E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EF461DC"/>
    <w:multiLevelType w:val="hybridMultilevel"/>
    <w:tmpl w:val="36FCDC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3CF1E76"/>
    <w:multiLevelType w:val="multilevel"/>
    <w:tmpl w:val="9A72B0D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3F1444D"/>
    <w:multiLevelType w:val="multilevel"/>
    <w:tmpl w:val="13D41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44CE4347"/>
    <w:multiLevelType w:val="hybridMultilevel"/>
    <w:tmpl w:val="2FEE0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55040D0"/>
    <w:multiLevelType w:val="hybridMultilevel"/>
    <w:tmpl w:val="519667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461544CD"/>
    <w:multiLevelType w:val="hybridMultilevel"/>
    <w:tmpl w:val="A3325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8C85BC7"/>
    <w:multiLevelType w:val="hybridMultilevel"/>
    <w:tmpl w:val="C08C64BC"/>
    <w:lvl w:ilvl="0" w:tplc="7F7C5DB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8C9132B"/>
    <w:multiLevelType w:val="multilevel"/>
    <w:tmpl w:val="167A9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91F74DF"/>
    <w:multiLevelType w:val="hybridMultilevel"/>
    <w:tmpl w:val="C8481592"/>
    <w:lvl w:ilvl="0" w:tplc="CA06BE44">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9673531"/>
    <w:multiLevelType w:val="multilevel"/>
    <w:tmpl w:val="9D9E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9BA3AA6"/>
    <w:multiLevelType w:val="hybridMultilevel"/>
    <w:tmpl w:val="F536CB7C"/>
    <w:lvl w:ilvl="0" w:tplc="8DE07208">
      <w:start w:val="1"/>
      <w:numFmt w:val="decimal"/>
      <w:lvlText w:val="%1."/>
      <w:lvlJc w:val="left"/>
      <w:pPr>
        <w:ind w:left="912" w:hanging="5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BD60C35"/>
    <w:multiLevelType w:val="hybridMultilevel"/>
    <w:tmpl w:val="B47C90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C5B7771"/>
    <w:multiLevelType w:val="multilevel"/>
    <w:tmpl w:val="0B901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4C5D51EC"/>
    <w:multiLevelType w:val="hybridMultilevel"/>
    <w:tmpl w:val="04C8DE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4D3068EE"/>
    <w:multiLevelType w:val="hybridMultilevel"/>
    <w:tmpl w:val="BEE630CE"/>
    <w:lvl w:ilvl="0" w:tplc="A02AFB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0">
    <w:nsid w:val="4F4422A7"/>
    <w:multiLevelType w:val="multilevel"/>
    <w:tmpl w:val="293A20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5864EDC"/>
    <w:multiLevelType w:val="multilevel"/>
    <w:tmpl w:val="0E66BF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5F25D76"/>
    <w:multiLevelType w:val="hybridMultilevel"/>
    <w:tmpl w:val="212E4EEA"/>
    <w:lvl w:ilvl="0" w:tplc="BFCED8C6">
      <w:start w:val="1"/>
      <w:numFmt w:val="decimal"/>
      <w:lvlText w:val="%1."/>
      <w:lvlJc w:val="left"/>
      <w:pPr>
        <w:ind w:left="720" w:hanging="360"/>
      </w:pPr>
      <w:rPr>
        <w:rFonts w:cstheme="minorBidi"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6460D16"/>
    <w:multiLevelType w:val="hybridMultilevel"/>
    <w:tmpl w:val="ECA2B8F2"/>
    <w:lvl w:ilvl="0" w:tplc="82CC42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nsid w:val="5647234A"/>
    <w:multiLevelType w:val="hybridMultilevel"/>
    <w:tmpl w:val="EDBA97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5A2F03DA"/>
    <w:multiLevelType w:val="hybridMultilevel"/>
    <w:tmpl w:val="D83E80F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6">
    <w:nsid w:val="5D0F451D"/>
    <w:multiLevelType w:val="hybridMultilevel"/>
    <w:tmpl w:val="CB0E4D94"/>
    <w:lvl w:ilvl="0" w:tplc="EB9A0D4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nsid w:val="5D3A4718"/>
    <w:multiLevelType w:val="hybridMultilevel"/>
    <w:tmpl w:val="08B8F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D7D454E"/>
    <w:multiLevelType w:val="hybridMultilevel"/>
    <w:tmpl w:val="AF700E0E"/>
    <w:lvl w:ilvl="0" w:tplc="49EAF5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9">
    <w:nsid w:val="5FCA0AA4"/>
    <w:multiLevelType w:val="hybridMultilevel"/>
    <w:tmpl w:val="0478DE3C"/>
    <w:lvl w:ilvl="0" w:tplc="86B4371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nsid w:val="5FD35D78"/>
    <w:multiLevelType w:val="multilevel"/>
    <w:tmpl w:val="32C87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49E4424"/>
    <w:multiLevelType w:val="multilevel"/>
    <w:tmpl w:val="9A6EF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54A0D59"/>
    <w:multiLevelType w:val="hybridMultilevel"/>
    <w:tmpl w:val="C242E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7BE305A"/>
    <w:multiLevelType w:val="multilevel"/>
    <w:tmpl w:val="5880992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6A8B3386"/>
    <w:multiLevelType w:val="hybridMultilevel"/>
    <w:tmpl w:val="69544FE2"/>
    <w:lvl w:ilvl="0" w:tplc="EB105B2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AF74A8E"/>
    <w:multiLevelType w:val="hybridMultilevel"/>
    <w:tmpl w:val="5B7647D4"/>
    <w:lvl w:ilvl="0" w:tplc="1AFC76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6">
    <w:nsid w:val="6BA0396F"/>
    <w:multiLevelType w:val="hybridMultilevel"/>
    <w:tmpl w:val="339A2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D4E0C59"/>
    <w:multiLevelType w:val="hybridMultilevel"/>
    <w:tmpl w:val="33BE640E"/>
    <w:lvl w:ilvl="0" w:tplc="96B4F93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8">
    <w:nsid w:val="6DCB5711"/>
    <w:multiLevelType w:val="hybridMultilevel"/>
    <w:tmpl w:val="F51252D6"/>
    <w:lvl w:ilvl="0" w:tplc="B22E13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6DE25333"/>
    <w:multiLevelType w:val="multilevel"/>
    <w:tmpl w:val="33247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6E6D0D7B"/>
    <w:multiLevelType w:val="multilevel"/>
    <w:tmpl w:val="A330D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FE1639F"/>
    <w:multiLevelType w:val="hybridMultilevel"/>
    <w:tmpl w:val="B4C8E77E"/>
    <w:lvl w:ilvl="0" w:tplc="685C2EB8">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82">
    <w:nsid w:val="709E3CBE"/>
    <w:multiLevelType w:val="hybridMultilevel"/>
    <w:tmpl w:val="12547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1A633E0"/>
    <w:multiLevelType w:val="hybridMultilevel"/>
    <w:tmpl w:val="C1148F86"/>
    <w:lvl w:ilvl="0" w:tplc="B7D03F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4">
    <w:nsid w:val="73FC5083"/>
    <w:multiLevelType w:val="multilevel"/>
    <w:tmpl w:val="D32CC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743A2DC3"/>
    <w:multiLevelType w:val="singleLevel"/>
    <w:tmpl w:val="F46ED53C"/>
    <w:lvl w:ilvl="0">
      <w:start w:val="1"/>
      <w:numFmt w:val="decimal"/>
      <w:lvlText w:val="%1."/>
      <w:lvlJc w:val="left"/>
      <w:pPr>
        <w:tabs>
          <w:tab w:val="num" w:pos="360"/>
        </w:tabs>
      </w:pPr>
      <w:rPr>
        <w:rFonts w:hint="default"/>
      </w:rPr>
    </w:lvl>
  </w:abstractNum>
  <w:abstractNum w:abstractNumId="86">
    <w:nsid w:val="74997109"/>
    <w:multiLevelType w:val="hybridMultilevel"/>
    <w:tmpl w:val="5A422B10"/>
    <w:lvl w:ilvl="0" w:tplc="04190001">
      <w:start w:val="1"/>
      <w:numFmt w:val="bullet"/>
      <w:lvlText w:val=""/>
      <w:lvlJc w:val="left"/>
      <w:pPr>
        <w:ind w:left="801" w:hanging="360"/>
      </w:pPr>
      <w:rPr>
        <w:rFonts w:ascii="Symbol" w:hAnsi="Symbol" w:hint="default"/>
      </w:rPr>
    </w:lvl>
    <w:lvl w:ilvl="1" w:tplc="04190003" w:tentative="1">
      <w:start w:val="1"/>
      <w:numFmt w:val="bullet"/>
      <w:lvlText w:val="o"/>
      <w:lvlJc w:val="left"/>
      <w:pPr>
        <w:ind w:left="1521" w:hanging="360"/>
      </w:pPr>
      <w:rPr>
        <w:rFonts w:ascii="Courier New" w:hAnsi="Courier New" w:cs="Courier New" w:hint="default"/>
      </w:rPr>
    </w:lvl>
    <w:lvl w:ilvl="2" w:tplc="04190005" w:tentative="1">
      <w:start w:val="1"/>
      <w:numFmt w:val="bullet"/>
      <w:lvlText w:val=""/>
      <w:lvlJc w:val="left"/>
      <w:pPr>
        <w:ind w:left="2241" w:hanging="360"/>
      </w:pPr>
      <w:rPr>
        <w:rFonts w:ascii="Wingdings" w:hAnsi="Wingdings" w:hint="default"/>
      </w:rPr>
    </w:lvl>
    <w:lvl w:ilvl="3" w:tplc="04190001" w:tentative="1">
      <w:start w:val="1"/>
      <w:numFmt w:val="bullet"/>
      <w:lvlText w:val=""/>
      <w:lvlJc w:val="left"/>
      <w:pPr>
        <w:ind w:left="2961" w:hanging="360"/>
      </w:pPr>
      <w:rPr>
        <w:rFonts w:ascii="Symbol" w:hAnsi="Symbol" w:hint="default"/>
      </w:rPr>
    </w:lvl>
    <w:lvl w:ilvl="4" w:tplc="04190003" w:tentative="1">
      <w:start w:val="1"/>
      <w:numFmt w:val="bullet"/>
      <w:lvlText w:val="o"/>
      <w:lvlJc w:val="left"/>
      <w:pPr>
        <w:ind w:left="3681" w:hanging="360"/>
      </w:pPr>
      <w:rPr>
        <w:rFonts w:ascii="Courier New" w:hAnsi="Courier New" w:cs="Courier New" w:hint="default"/>
      </w:rPr>
    </w:lvl>
    <w:lvl w:ilvl="5" w:tplc="04190005" w:tentative="1">
      <w:start w:val="1"/>
      <w:numFmt w:val="bullet"/>
      <w:lvlText w:val=""/>
      <w:lvlJc w:val="left"/>
      <w:pPr>
        <w:ind w:left="4401" w:hanging="360"/>
      </w:pPr>
      <w:rPr>
        <w:rFonts w:ascii="Wingdings" w:hAnsi="Wingdings" w:hint="default"/>
      </w:rPr>
    </w:lvl>
    <w:lvl w:ilvl="6" w:tplc="04190001" w:tentative="1">
      <w:start w:val="1"/>
      <w:numFmt w:val="bullet"/>
      <w:lvlText w:val=""/>
      <w:lvlJc w:val="left"/>
      <w:pPr>
        <w:ind w:left="5121" w:hanging="360"/>
      </w:pPr>
      <w:rPr>
        <w:rFonts w:ascii="Symbol" w:hAnsi="Symbol" w:hint="default"/>
      </w:rPr>
    </w:lvl>
    <w:lvl w:ilvl="7" w:tplc="04190003" w:tentative="1">
      <w:start w:val="1"/>
      <w:numFmt w:val="bullet"/>
      <w:lvlText w:val="o"/>
      <w:lvlJc w:val="left"/>
      <w:pPr>
        <w:ind w:left="5841" w:hanging="360"/>
      </w:pPr>
      <w:rPr>
        <w:rFonts w:ascii="Courier New" w:hAnsi="Courier New" w:cs="Courier New" w:hint="default"/>
      </w:rPr>
    </w:lvl>
    <w:lvl w:ilvl="8" w:tplc="04190005" w:tentative="1">
      <w:start w:val="1"/>
      <w:numFmt w:val="bullet"/>
      <w:lvlText w:val=""/>
      <w:lvlJc w:val="left"/>
      <w:pPr>
        <w:ind w:left="6561" w:hanging="360"/>
      </w:pPr>
      <w:rPr>
        <w:rFonts w:ascii="Wingdings" w:hAnsi="Wingdings" w:hint="default"/>
      </w:rPr>
    </w:lvl>
  </w:abstractNum>
  <w:abstractNum w:abstractNumId="87">
    <w:nsid w:val="75225979"/>
    <w:multiLevelType w:val="multilevel"/>
    <w:tmpl w:val="8E2C9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75F33E07"/>
    <w:multiLevelType w:val="multilevel"/>
    <w:tmpl w:val="961C5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77345206"/>
    <w:multiLevelType w:val="multilevel"/>
    <w:tmpl w:val="F670C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78202E92"/>
    <w:multiLevelType w:val="multilevel"/>
    <w:tmpl w:val="87C8A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98005C9"/>
    <w:multiLevelType w:val="hybridMultilevel"/>
    <w:tmpl w:val="07BC3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B985BFD"/>
    <w:multiLevelType w:val="multilevel"/>
    <w:tmpl w:val="9D52F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7D294F1C"/>
    <w:multiLevelType w:val="hybridMultilevel"/>
    <w:tmpl w:val="B5C4C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7"/>
  </w:num>
  <w:num w:numId="3">
    <w:abstractNumId w:val="18"/>
  </w:num>
  <w:num w:numId="4">
    <w:abstractNumId w:val="51"/>
  </w:num>
  <w:num w:numId="5">
    <w:abstractNumId w:val="66"/>
  </w:num>
  <w:num w:numId="6">
    <w:abstractNumId w:val="64"/>
  </w:num>
  <w:num w:numId="7">
    <w:abstractNumId w:val="0"/>
  </w:num>
  <w:num w:numId="8">
    <w:abstractNumId w:val="67"/>
  </w:num>
  <w:num w:numId="9">
    <w:abstractNumId w:val="62"/>
  </w:num>
  <w:num w:numId="10">
    <w:abstractNumId w:val="91"/>
  </w:num>
  <w:num w:numId="11">
    <w:abstractNumId w:val="17"/>
  </w:num>
  <w:num w:numId="12">
    <w:abstractNumId w:val="9"/>
  </w:num>
  <w:num w:numId="13">
    <w:abstractNumId w:val="22"/>
  </w:num>
  <w:num w:numId="14">
    <w:abstractNumId w:val="1"/>
    <w:lvlOverride w:ilvl="0">
      <w:lvl w:ilvl="0">
        <w:start w:val="1"/>
        <w:numFmt w:val="bullet"/>
        <w:pStyle w:val="2"/>
        <w:lvlText w:val=""/>
        <w:legacy w:legacy="1" w:legacySpace="0" w:legacyIndent="283"/>
        <w:lvlJc w:val="left"/>
        <w:pPr>
          <w:ind w:left="283" w:hanging="283"/>
        </w:pPr>
        <w:rPr>
          <w:rFonts w:ascii="Symbol" w:hAnsi="Symbol" w:hint="default"/>
        </w:rPr>
      </w:lvl>
    </w:lvlOverride>
  </w:num>
  <w:num w:numId="15">
    <w:abstractNumId w:val="85"/>
  </w:num>
  <w:num w:numId="16">
    <w:abstractNumId w:val="25"/>
  </w:num>
  <w:num w:numId="17">
    <w:abstractNumId w:val="69"/>
  </w:num>
  <w:num w:numId="18">
    <w:abstractNumId w:val="75"/>
  </w:num>
  <w:num w:numId="19">
    <w:abstractNumId w:val="48"/>
  </w:num>
  <w:num w:numId="20">
    <w:abstractNumId w:val="56"/>
  </w:num>
  <w:num w:numId="21">
    <w:abstractNumId w:val="7"/>
  </w:num>
  <w:num w:numId="22">
    <w:abstractNumId w:val="19"/>
  </w:num>
  <w:num w:numId="23">
    <w:abstractNumId w:val="34"/>
  </w:num>
  <w:num w:numId="24">
    <w:abstractNumId w:val="29"/>
  </w:num>
  <w:num w:numId="25">
    <w:abstractNumId w:val="26"/>
  </w:num>
  <w:num w:numId="26">
    <w:abstractNumId w:val="68"/>
  </w:num>
  <w:num w:numId="27">
    <w:abstractNumId w:val="36"/>
  </w:num>
  <w:num w:numId="28">
    <w:abstractNumId w:val="27"/>
  </w:num>
  <w:num w:numId="29">
    <w:abstractNumId w:val="58"/>
  </w:num>
  <w:num w:numId="30">
    <w:abstractNumId w:val="10"/>
  </w:num>
  <w:num w:numId="31">
    <w:abstractNumId w:val="45"/>
  </w:num>
  <w:num w:numId="32">
    <w:abstractNumId w:val="38"/>
  </w:num>
  <w:num w:numId="33">
    <w:abstractNumId w:val="82"/>
  </w:num>
  <w:num w:numId="34">
    <w:abstractNumId w:val="40"/>
  </w:num>
  <w:num w:numId="35">
    <w:abstractNumId w:val="59"/>
  </w:num>
  <w:num w:numId="36">
    <w:abstractNumId w:val="11"/>
  </w:num>
  <w:num w:numId="37">
    <w:abstractNumId w:val="77"/>
  </w:num>
  <w:num w:numId="38">
    <w:abstractNumId w:val="65"/>
  </w:num>
  <w:num w:numId="39">
    <w:abstractNumId w:val="49"/>
  </w:num>
  <w:num w:numId="40">
    <w:abstractNumId w:val="50"/>
  </w:num>
  <w:num w:numId="41">
    <w:abstractNumId w:val="72"/>
  </w:num>
  <w:num w:numId="42">
    <w:abstractNumId w:val="14"/>
  </w:num>
  <w:num w:numId="43">
    <w:abstractNumId w:val="44"/>
  </w:num>
  <w:num w:numId="44">
    <w:abstractNumId w:val="63"/>
  </w:num>
  <w:num w:numId="45">
    <w:abstractNumId w:val="86"/>
  </w:num>
  <w:num w:numId="46">
    <w:abstractNumId w:val="43"/>
  </w:num>
  <w:num w:numId="47">
    <w:abstractNumId w:val="13"/>
  </w:num>
  <w:num w:numId="48">
    <w:abstractNumId w:val="24"/>
  </w:num>
  <w:num w:numId="49">
    <w:abstractNumId w:val="87"/>
  </w:num>
  <w:num w:numId="50">
    <w:abstractNumId w:val="21"/>
  </w:num>
  <w:num w:numId="51">
    <w:abstractNumId w:val="42"/>
  </w:num>
  <w:num w:numId="52">
    <w:abstractNumId w:val="33"/>
  </w:num>
  <w:num w:numId="53">
    <w:abstractNumId w:val="47"/>
  </w:num>
  <w:num w:numId="54">
    <w:abstractNumId w:val="89"/>
  </w:num>
  <w:num w:numId="55">
    <w:abstractNumId w:val="79"/>
  </w:num>
  <w:num w:numId="56">
    <w:abstractNumId w:val="80"/>
  </w:num>
  <w:num w:numId="57">
    <w:abstractNumId w:val="16"/>
  </w:num>
  <w:num w:numId="58">
    <w:abstractNumId w:val="8"/>
  </w:num>
  <w:num w:numId="59">
    <w:abstractNumId w:val="84"/>
  </w:num>
  <w:num w:numId="60">
    <w:abstractNumId w:val="32"/>
  </w:num>
  <w:num w:numId="61">
    <w:abstractNumId w:val="35"/>
  </w:num>
  <w:num w:numId="62">
    <w:abstractNumId w:val="60"/>
  </w:num>
  <w:num w:numId="63">
    <w:abstractNumId w:val="70"/>
  </w:num>
  <w:num w:numId="64">
    <w:abstractNumId w:val="71"/>
  </w:num>
  <w:num w:numId="65">
    <w:abstractNumId w:val="39"/>
  </w:num>
  <w:num w:numId="66">
    <w:abstractNumId w:val="28"/>
  </w:num>
  <w:num w:numId="67">
    <w:abstractNumId w:val="52"/>
  </w:num>
  <w:num w:numId="68">
    <w:abstractNumId w:val="61"/>
  </w:num>
  <w:num w:numId="69">
    <w:abstractNumId w:val="46"/>
  </w:num>
  <w:num w:numId="70">
    <w:abstractNumId w:val="73"/>
  </w:num>
  <w:num w:numId="71">
    <w:abstractNumId w:val="57"/>
  </w:num>
  <w:num w:numId="72">
    <w:abstractNumId w:val="88"/>
  </w:num>
  <w:num w:numId="73">
    <w:abstractNumId w:val="20"/>
  </w:num>
  <w:num w:numId="74">
    <w:abstractNumId w:val="54"/>
  </w:num>
  <w:num w:numId="75">
    <w:abstractNumId w:val="90"/>
  </w:num>
  <w:num w:numId="76">
    <w:abstractNumId w:val="31"/>
  </w:num>
  <w:num w:numId="77">
    <w:abstractNumId w:val="92"/>
  </w:num>
  <w:num w:numId="78">
    <w:abstractNumId w:val="93"/>
  </w:num>
  <w:num w:numId="79">
    <w:abstractNumId w:val="76"/>
  </w:num>
  <w:num w:numId="80">
    <w:abstractNumId w:val="41"/>
  </w:num>
  <w:num w:numId="81">
    <w:abstractNumId w:val="30"/>
  </w:num>
  <w:num w:numId="82">
    <w:abstractNumId w:val="23"/>
  </w:num>
  <w:num w:numId="83">
    <w:abstractNumId w:val="55"/>
  </w:num>
  <w:num w:numId="84">
    <w:abstractNumId w:val="81"/>
  </w:num>
  <w:num w:numId="85">
    <w:abstractNumId w:val="74"/>
  </w:num>
  <w:num w:numId="86">
    <w:abstractNumId w:val="78"/>
  </w:num>
  <w:num w:numId="87">
    <w:abstractNumId w:val="12"/>
  </w:num>
  <w:num w:numId="88">
    <w:abstractNumId w:val="83"/>
  </w:num>
  <w:num w:numId="89">
    <w:abstractNumId w:val="53"/>
  </w:num>
  <w:numIdMacAtCleanup w:val="8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proofState w:spelling="clean" w:grammar="clean"/>
  <w:defaultTabStop w:val="708"/>
  <w:characterSpacingControl w:val="doNotCompress"/>
  <w:footnotePr>
    <w:footnote w:id="-1"/>
    <w:footnote w:id="0"/>
  </w:footnotePr>
  <w:endnotePr>
    <w:endnote w:id="-1"/>
    <w:endnote w:id="0"/>
  </w:endnotePr>
  <w:compat>
    <w:useFELayout/>
  </w:compat>
  <w:rsids>
    <w:rsidRoot w:val="005B534C"/>
    <w:rsid w:val="0002181B"/>
    <w:rsid w:val="0002471B"/>
    <w:rsid w:val="00035B82"/>
    <w:rsid w:val="00072D07"/>
    <w:rsid w:val="00080563"/>
    <w:rsid w:val="000875E5"/>
    <w:rsid w:val="00096DF5"/>
    <w:rsid w:val="000A78AB"/>
    <w:rsid w:val="000D1399"/>
    <w:rsid w:val="000D66FF"/>
    <w:rsid w:val="000F17D9"/>
    <w:rsid w:val="0012650D"/>
    <w:rsid w:val="00134D93"/>
    <w:rsid w:val="00135DA0"/>
    <w:rsid w:val="00152DAB"/>
    <w:rsid w:val="00155830"/>
    <w:rsid w:val="001579AE"/>
    <w:rsid w:val="00174F1D"/>
    <w:rsid w:val="001861D2"/>
    <w:rsid w:val="00192C34"/>
    <w:rsid w:val="001A4CDE"/>
    <w:rsid w:val="001D283C"/>
    <w:rsid w:val="001E11CF"/>
    <w:rsid w:val="001E3094"/>
    <w:rsid w:val="001F2A4D"/>
    <w:rsid w:val="001F48B3"/>
    <w:rsid w:val="002039EB"/>
    <w:rsid w:val="00214ADC"/>
    <w:rsid w:val="00233C34"/>
    <w:rsid w:val="00254B17"/>
    <w:rsid w:val="00255DF7"/>
    <w:rsid w:val="00267D81"/>
    <w:rsid w:val="002810B5"/>
    <w:rsid w:val="002C7132"/>
    <w:rsid w:val="002D57E1"/>
    <w:rsid w:val="00312541"/>
    <w:rsid w:val="00325B20"/>
    <w:rsid w:val="00346B99"/>
    <w:rsid w:val="00370A9C"/>
    <w:rsid w:val="00380844"/>
    <w:rsid w:val="00397F29"/>
    <w:rsid w:val="003A3EAE"/>
    <w:rsid w:val="003B4608"/>
    <w:rsid w:val="003C1C42"/>
    <w:rsid w:val="003D2E3E"/>
    <w:rsid w:val="003D3BB5"/>
    <w:rsid w:val="003F29EE"/>
    <w:rsid w:val="003F799E"/>
    <w:rsid w:val="00422D51"/>
    <w:rsid w:val="00424B0A"/>
    <w:rsid w:val="0043077D"/>
    <w:rsid w:val="00466C12"/>
    <w:rsid w:val="004B28A6"/>
    <w:rsid w:val="0050125C"/>
    <w:rsid w:val="00536D77"/>
    <w:rsid w:val="00565B6F"/>
    <w:rsid w:val="00571846"/>
    <w:rsid w:val="005B534C"/>
    <w:rsid w:val="006050DC"/>
    <w:rsid w:val="00652E16"/>
    <w:rsid w:val="0068483E"/>
    <w:rsid w:val="00691EA1"/>
    <w:rsid w:val="006C326A"/>
    <w:rsid w:val="006C5615"/>
    <w:rsid w:val="006E73FA"/>
    <w:rsid w:val="00704BAD"/>
    <w:rsid w:val="00742FDF"/>
    <w:rsid w:val="00753145"/>
    <w:rsid w:val="0076026C"/>
    <w:rsid w:val="007673F9"/>
    <w:rsid w:val="00784838"/>
    <w:rsid w:val="00796782"/>
    <w:rsid w:val="007F378E"/>
    <w:rsid w:val="00831E79"/>
    <w:rsid w:val="00836AA4"/>
    <w:rsid w:val="00844F43"/>
    <w:rsid w:val="00865920"/>
    <w:rsid w:val="00865B7E"/>
    <w:rsid w:val="008E1411"/>
    <w:rsid w:val="00927FB6"/>
    <w:rsid w:val="009369A9"/>
    <w:rsid w:val="0099210E"/>
    <w:rsid w:val="009B596F"/>
    <w:rsid w:val="009D0461"/>
    <w:rsid w:val="009D54BE"/>
    <w:rsid w:val="009E5268"/>
    <w:rsid w:val="009E6EC7"/>
    <w:rsid w:val="00A16A81"/>
    <w:rsid w:val="00A245EB"/>
    <w:rsid w:val="00A266F9"/>
    <w:rsid w:val="00A274FF"/>
    <w:rsid w:val="00A44EC8"/>
    <w:rsid w:val="00A45D78"/>
    <w:rsid w:val="00A9634F"/>
    <w:rsid w:val="00AA4DAD"/>
    <w:rsid w:val="00AB1398"/>
    <w:rsid w:val="00AE0DF8"/>
    <w:rsid w:val="00AF4FD0"/>
    <w:rsid w:val="00AF78AE"/>
    <w:rsid w:val="00B63730"/>
    <w:rsid w:val="00B6667F"/>
    <w:rsid w:val="00B76128"/>
    <w:rsid w:val="00B76EEB"/>
    <w:rsid w:val="00B8368E"/>
    <w:rsid w:val="00BB4723"/>
    <w:rsid w:val="00BF2C21"/>
    <w:rsid w:val="00BF3937"/>
    <w:rsid w:val="00C26BCB"/>
    <w:rsid w:val="00C54A07"/>
    <w:rsid w:val="00C72471"/>
    <w:rsid w:val="00CA0B1D"/>
    <w:rsid w:val="00CC28DC"/>
    <w:rsid w:val="00D03F48"/>
    <w:rsid w:val="00D103B2"/>
    <w:rsid w:val="00D13AEB"/>
    <w:rsid w:val="00D213B2"/>
    <w:rsid w:val="00D700CF"/>
    <w:rsid w:val="00D86D89"/>
    <w:rsid w:val="00D92F78"/>
    <w:rsid w:val="00DC2E18"/>
    <w:rsid w:val="00DC7AB5"/>
    <w:rsid w:val="00DE1890"/>
    <w:rsid w:val="00DF09DD"/>
    <w:rsid w:val="00DF4DAF"/>
    <w:rsid w:val="00E04119"/>
    <w:rsid w:val="00E10DFB"/>
    <w:rsid w:val="00E16E66"/>
    <w:rsid w:val="00E45F2A"/>
    <w:rsid w:val="00E56168"/>
    <w:rsid w:val="00E6168E"/>
    <w:rsid w:val="00EC15C8"/>
    <w:rsid w:val="00ED7394"/>
    <w:rsid w:val="00EE2EA0"/>
    <w:rsid w:val="00EF4A1B"/>
    <w:rsid w:val="00F4683C"/>
    <w:rsid w:val="00F46900"/>
    <w:rsid w:val="00F636D5"/>
    <w:rsid w:val="00F86639"/>
    <w:rsid w:val="00FA23D8"/>
    <w:rsid w:val="00FB074A"/>
    <w:rsid w:val="00FE61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List Bullet" w:uiPriority="0"/>
    <w:lsdException w:name="List Bullet 2" w:uiPriority="0"/>
    <w:lsdException w:name="Title" w:semiHidden="0" w:uiPriority="0" w:unhideWhenUsed="0" w:qFormat="1"/>
    <w:lsdException w:name="Closing"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55830"/>
  </w:style>
  <w:style w:type="paragraph" w:styleId="1">
    <w:name w:val="heading 1"/>
    <w:basedOn w:val="a0"/>
    <w:next w:val="a0"/>
    <w:link w:val="10"/>
    <w:qFormat/>
    <w:rsid w:val="005B534C"/>
    <w:pPr>
      <w:keepNext/>
      <w:widowControl w:val="0"/>
      <w:spacing w:after="0" w:line="240" w:lineRule="auto"/>
      <w:jc w:val="center"/>
      <w:outlineLvl w:val="0"/>
    </w:pPr>
    <w:rPr>
      <w:rFonts w:ascii="Arial" w:eastAsia="Times New Roman" w:hAnsi="Arial" w:cs="Times New Roman"/>
      <w:snapToGrid w:val="0"/>
      <w:sz w:val="24"/>
      <w:szCs w:val="20"/>
    </w:rPr>
  </w:style>
  <w:style w:type="paragraph" w:styleId="20">
    <w:name w:val="heading 2"/>
    <w:basedOn w:val="a0"/>
    <w:next w:val="a0"/>
    <w:link w:val="21"/>
    <w:qFormat/>
    <w:rsid w:val="005B534C"/>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0"/>
    <w:next w:val="a0"/>
    <w:link w:val="30"/>
    <w:qFormat/>
    <w:rsid w:val="005B534C"/>
    <w:pPr>
      <w:keepNext/>
      <w:spacing w:before="240" w:after="60" w:line="240" w:lineRule="auto"/>
      <w:outlineLvl w:val="2"/>
    </w:pPr>
    <w:rPr>
      <w:rFonts w:ascii="Arial" w:eastAsia="Times New Roman" w:hAnsi="Arial" w:cs="Arial"/>
      <w:b/>
      <w:bCs/>
      <w:sz w:val="26"/>
      <w:szCs w:val="26"/>
    </w:rPr>
  </w:style>
  <w:style w:type="paragraph" w:styleId="4">
    <w:name w:val="heading 4"/>
    <w:basedOn w:val="a0"/>
    <w:next w:val="a0"/>
    <w:link w:val="40"/>
    <w:qFormat/>
    <w:rsid w:val="005B534C"/>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0"/>
    <w:next w:val="a0"/>
    <w:link w:val="50"/>
    <w:qFormat/>
    <w:rsid w:val="00E45F2A"/>
    <w:pPr>
      <w:keepNext/>
      <w:spacing w:before="120" w:after="240" w:line="240" w:lineRule="auto"/>
      <w:jc w:val="center"/>
      <w:outlineLvl w:val="4"/>
    </w:pPr>
    <w:rPr>
      <w:rFonts w:ascii="Times New Roman" w:eastAsia="Times New Roman" w:hAnsi="Times New Roman" w:cs="Times New Roman"/>
      <w:i/>
      <w:sz w:val="24"/>
      <w:szCs w:val="20"/>
    </w:rPr>
  </w:style>
  <w:style w:type="paragraph" w:styleId="6">
    <w:name w:val="heading 6"/>
    <w:basedOn w:val="a0"/>
    <w:next w:val="a0"/>
    <w:link w:val="60"/>
    <w:unhideWhenUsed/>
    <w:qFormat/>
    <w:rsid w:val="005B534C"/>
    <w:pPr>
      <w:spacing w:before="240" w:after="60" w:line="240" w:lineRule="auto"/>
      <w:outlineLvl w:val="5"/>
    </w:pPr>
    <w:rPr>
      <w:rFonts w:ascii="Calibri" w:eastAsia="Times New Roman" w:hAnsi="Calibri" w:cs="Times New Roman"/>
      <w:b/>
      <w:bCs/>
    </w:rPr>
  </w:style>
  <w:style w:type="paragraph" w:styleId="7">
    <w:name w:val="heading 7"/>
    <w:basedOn w:val="a0"/>
    <w:next w:val="a0"/>
    <w:link w:val="70"/>
    <w:qFormat/>
    <w:rsid w:val="005B534C"/>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0"/>
    <w:next w:val="a0"/>
    <w:link w:val="80"/>
    <w:unhideWhenUsed/>
    <w:qFormat/>
    <w:rsid w:val="005B534C"/>
    <w:pPr>
      <w:spacing w:before="240" w:after="60" w:line="240" w:lineRule="auto"/>
      <w:outlineLvl w:val="7"/>
    </w:pPr>
    <w:rPr>
      <w:rFonts w:ascii="Calibri" w:eastAsia="Times New Roman" w:hAnsi="Calibri" w:cs="Times New Roman"/>
      <w:i/>
      <w:iCs/>
      <w:sz w:val="24"/>
      <w:szCs w:val="24"/>
    </w:rPr>
  </w:style>
  <w:style w:type="paragraph" w:styleId="9">
    <w:name w:val="heading 9"/>
    <w:basedOn w:val="a0"/>
    <w:next w:val="a0"/>
    <w:link w:val="90"/>
    <w:unhideWhenUsed/>
    <w:qFormat/>
    <w:rsid w:val="00E45F2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B534C"/>
    <w:rPr>
      <w:rFonts w:ascii="Arial" w:eastAsia="Times New Roman" w:hAnsi="Arial" w:cs="Times New Roman"/>
      <w:snapToGrid w:val="0"/>
      <w:sz w:val="24"/>
      <w:szCs w:val="20"/>
    </w:rPr>
  </w:style>
  <w:style w:type="character" w:customStyle="1" w:styleId="21">
    <w:name w:val="Заголовок 2 Знак"/>
    <w:basedOn w:val="a1"/>
    <w:link w:val="20"/>
    <w:rsid w:val="005B534C"/>
    <w:rPr>
      <w:rFonts w:ascii="Arial" w:eastAsia="Times New Roman" w:hAnsi="Arial" w:cs="Arial"/>
      <w:b/>
      <w:bCs/>
      <w:i/>
      <w:iCs/>
      <w:sz w:val="28"/>
      <w:szCs w:val="28"/>
    </w:rPr>
  </w:style>
  <w:style w:type="character" w:customStyle="1" w:styleId="30">
    <w:name w:val="Заголовок 3 Знак"/>
    <w:basedOn w:val="a1"/>
    <w:link w:val="3"/>
    <w:uiPriority w:val="9"/>
    <w:rsid w:val="005B534C"/>
    <w:rPr>
      <w:rFonts w:ascii="Arial" w:eastAsia="Times New Roman" w:hAnsi="Arial" w:cs="Arial"/>
      <w:b/>
      <w:bCs/>
      <w:sz w:val="26"/>
      <w:szCs w:val="26"/>
    </w:rPr>
  </w:style>
  <w:style w:type="character" w:customStyle="1" w:styleId="40">
    <w:name w:val="Заголовок 4 Знак"/>
    <w:basedOn w:val="a1"/>
    <w:link w:val="4"/>
    <w:uiPriority w:val="9"/>
    <w:rsid w:val="005B534C"/>
    <w:rPr>
      <w:rFonts w:ascii="Times New Roman" w:eastAsia="Times New Roman" w:hAnsi="Times New Roman" w:cs="Times New Roman"/>
      <w:b/>
      <w:bCs/>
      <w:sz w:val="28"/>
      <w:szCs w:val="28"/>
    </w:rPr>
  </w:style>
  <w:style w:type="character" w:customStyle="1" w:styleId="60">
    <w:name w:val="Заголовок 6 Знак"/>
    <w:basedOn w:val="a1"/>
    <w:link w:val="6"/>
    <w:semiHidden/>
    <w:rsid w:val="005B534C"/>
    <w:rPr>
      <w:rFonts w:ascii="Calibri" w:eastAsia="Times New Roman" w:hAnsi="Calibri" w:cs="Times New Roman"/>
      <w:b/>
      <w:bCs/>
    </w:rPr>
  </w:style>
  <w:style w:type="character" w:customStyle="1" w:styleId="70">
    <w:name w:val="Заголовок 7 Знак"/>
    <w:basedOn w:val="a1"/>
    <w:link w:val="7"/>
    <w:rsid w:val="005B534C"/>
    <w:rPr>
      <w:rFonts w:ascii="Times New Roman" w:eastAsia="Times New Roman" w:hAnsi="Times New Roman" w:cs="Times New Roman"/>
      <w:sz w:val="24"/>
      <w:szCs w:val="24"/>
    </w:rPr>
  </w:style>
  <w:style w:type="character" w:customStyle="1" w:styleId="80">
    <w:name w:val="Заголовок 8 Знак"/>
    <w:basedOn w:val="a1"/>
    <w:link w:val="8"/>
    <w:semiHidden/>
    <w:rsid w:val="005B534C"/>
    <w:rPr>
      <w:rFonts w:ascii="Calibri" w:eastAsia="Times New Roman" w:hAnsi="Calibri" w:cs="Times New Roman"/>
      <w:i/>
      <w:iCs/>
      <w:sz w:val="24"/>
      <w:szCs w:val="24"/>
    </w:rPr>
  </w:style>
  <w:style w:type="paragraph" w:styleId="a4">
    <w:name w:val="Body Text"/>
    <w:basedOn w:val="a0"/>
    <w:link w:val="a5"/>
    <w:rsid w:val="005B534C"/>
    <w:pPr>
      <w:spacing w:after="0" w:line="240" w:lineRule="auto"/>
      <w:jc w:val="both"/>
    </w:pPr>
    <w:rPr>
      <w:rFonts w:ascii="Times New Roman" w:eastAsia="Times New Roman" w:hAnsi="Times New Roman" w:cs="Times New Roman"/>
      <w:sz w:val="28"/>
      <w:szCs w:val="20"/>
    </w:rPr>
  </w:style>
  <w:style w:type="character" w:customStyle="1" w:styleId="a5">
    <w:name w:val="Основной текст Знак"/>
    <w:basedOn w:val="a1"/>
    <w:link w:val="a4"/>
    <w:uiPriority w:val="99"/>
    <w:rsid w:val="005B534C"/>
    <w:rPr>
      <w:rFonts w:ascii="Times New Roman" w:eastAsia="Times New Roman" w:hAnsi="Times New Roman" w:cs="Times New Roman"/>
      <w:sz w:val="28"/>
      <w:szCs w:val="20"/>
    </w:rPr>
  </w:style>
  <w:style w:type="paragraph" w:styleId="a6">
    <w:name w:val="Subtitle"/>
    <w:basedOn w:val="a0"/>
    <w:link w:val="a7"/>
    <w:qFormat/>
    <w:rsid w:val="005B534C"/>
    <w:pPr>
      <w:spacing w:after="0" w:line="240" w:lineRule="auto"/>
    </w:pPr>
    <w:rPr>
      <w:rFonts w:ascii="Times New Roman" w:eastAsia="Times New Roman" w:hAnsi="Times New Roman" w:cs="Times New Roman"/>
      <w:sz w:val="24"/>
      <w:szCs w:val="20"/>
    </w:rPr>
  </w:style>
  <w:style w:type="character" w:customStyle="1" w:styleId="a7">
    <w:name w:val="Подзаголовок Знак"/>
    <w:basedOn w:val="a1"/>
    <w:link w:val="a6"/>
    <w:rsid w:val="005B534C"/>
    <w:rPr>
      <w:rFonts w:ascii="Times New Roman" w:eastAsia="Times New Roman" w:hAnsi="Times New Roman" w:cs="Times New Roman"/>
      <w:sz w:val="24"/>
      <w:szCs w:val="20"/>
    </w:rPr>
  </w:style>
  <w:style w:type="paragraph" w:styleId="22">
    <w:name w:val="Body Text 2"/>
    <w:basedOn w:val="a0"/>
    <w:link w:val="23"/>
    <w:rsid w:val="005B534C"/>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1"/>
    <w:link w:val="22"/>
    <w:rsid w:val="005B534C"/>
    <w:rPr>
      <w:rFonts w:ascii="Times New Roman" w:eastAsia="Times New Roman" w:hAnsi="Times New Roman" w:cs="Times New Roman"/>
      <w:sz w:val="24"/>
      <w:szCs w:val="24"/>
    </w:rPr>
  </w:style>
  <w:style w:type="paragraph" w:styleId="31">
    <w:name w:val="Body Text 3"/>
    <w:basedOn w:val="a0"/>
    <w:link w:val="32"/>
    <w:uiPriority w:val="99"/>
    <w:rsid w:val="005B534C"/>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1"/>
    <w:link w:val="31"/>
    <w:uiPriority w:val="99"/>
    <w:rsid w:val="005B534C"/>
    <w:rPr>
      <w:rFonts w:ascii="Times New Roman" w:eastAsia="Times New Roman" w:hAnsi="Times New Roman" w:cs="Times New Roman"/>
      <w:sz w:val="16"/>
      <w:szCs w:val="16"/>
    </w:rPr>
  </w:style>
  <w:style w:type="paragraph" w:customStyle="1" w:styleId="FR3">
    <w:name w:val="FR3"/>
    <w:rsid w:val="005B534C"/>
    <w:pPr>
      <w:widowControl w:val="0"/>
      <w:spacing w:after="0" w:line="300" w:lineRule="auto"/>
      <w:ind w:left="440" w:right="400"/>
      <w:jc w:val="both"/>
    </w:pPr>
    <w:rPr>
      <w:rFonts w:ascii="Arial" w:eastAsia="Times New Roman" w:hAnsi="Arial" w:cs="Times New Roman"/>
      <w:i/>
      <w:sz w:val="16"/>
      <w:szCs w:val="20"/>
    </w:rPr>
  </w:style>
  <w:style w:type="paragraph" w:styleId="a8">
    <w:name w:val="header"/>
    <w:basedOn w:val="a0"/>
    <w:link w:val="a9"/>
    <w:rsid w:val="005B534C"/>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9">
    <w:name w:val="Верхний колонтитул Знак"/>
    <w:basedOn w:val="a1"/>
    <w:link w:val="a8"/>
    <w:rsid w:val="005B534C"/>
    <w:rPr>
      <w:rFonts w:ascii="Times New Roman" w:eastAsia="Times New Roman" w:hAnsi="Times New Roman" w:cs="Times New Roman"/>
      <w:sz w:val="28"/>
      <w:szCs w:val="20"/>
    </w:rPr>
  </w:style>
  <w:style w:type="paragraph" w:styleId="aa">
    <w:name w:val="footer"/>
    <w:basedOn w:val="a0"/>
    <w:link w:val="ab"/>
    <w:rsid w:val="005B534C"/>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b">
    <w:name w:val="Нижний колонтитул Знак"/>
    <w:basedOn w:val="a1"/>
    <w:link w:val="aa"/>
    <w:uiPriority w:val="99"/>
    <w:rsid w:val="005B534C"/>
    <w:rPr>
      <w:rFonts w:ascii="Times New Roman" w:eastAsia="Times New Roman" w:hAnsi="Times New Roman" w:cs="Times New Roman"/>
      <w:sz w:val="20"/>
      <w:szCs w:val="20"/>
      <w:lang w:eastAsia="zh-CN"/>
    </w:rPr>
  </w:style>
  <w:style w:type="character" w:styleId="ac">
    <w:name w:val="page number"/>
    <w:basedOn w:val="a1"/>
    <w:rsid w:val="005B534C"/>
  </w:style>
  <w:style w:type="paragraph" w:customStyle="1" w:styleId="FR5">
    <w:name w:val="FR5"/>
    <w:rsid w:val="005B534C"/>
    <w:pPr>
      <w:widowControl w:val="0"/>
      <w:spacing w:after="0" w:line="280" w:lineRule="auto"/>
    </w:pPr>
    <w:rPr>
      <w:rFonts w:ascii="Arial" w:eastAsia="Times New Roman" w:hAnsi="Arial" w:cs="Times New Roman"/>
      <w:b/>
      <w:snapToGrid w:val="0"/>
      <w:sz w:val="20"/>
      <w:szCs w:val="20"/>
    </w:rPr>
  </w:style>
  <w:style w:type="paragraph" w:styleId="ad">
    <w:name w:val="Title"/>
    <w:basedOn w:val="a0"/>
    <w:link w:val="ae"/>
    <w:qFormat/>
    <w:rsid w:val="005B534C"/>
    <w:pPr>
      <w:spacing w:after="0" w:line="240" w:lineRule="auto"/>
      <w:jc w:val="center"/>
    </w:pPr>
    <w:rPr>
      <w:rFonts w:ascii="Times New Roman" w:eastAsia="Times New Roman" w:hAnsi="Times New Roman" w:cs="Times New Roman"/>
      <w:sz w:val="28"/>
      <w:szCs w:val="20"/>
    </w:rPr>
  </w:style>
  <w:style w:type="character" w:customStyle="1" w:styleId="ae">
    <w:name w:val="Название Знак"/>
    <w:basedOn w:val="a1"/>
    <w:link w:val="ad"/>
    <w:rsid w:val="005B534C"/>
    <w:rPr>
      <w:rFonts w:ascii="Times New Roman" w:eastAsia="Times New Roman" w:hAnsi="Times New Roman" w:cs="Times New Roman"/>
      <w:sz w:val="28"/>
      <w:szCs w:val="20"/>
    </w:rPr>
  </w:style>
  <w:style w:type="paragraph" w:customStyle="1" w:styleId="11">
    <w:name w:val="Обычный1"/>
    <w:rsid w:val="005B534C"/>
    <w:pPr>
      <w:spacing w:before="100" w:after="100" w:line="240" w:lineRule="auto"/>
    </w:pPr>
    <w:rPr>
      <w:rFonts w:ascii="Times New Roman" w:eastAsia="Times New Roman" w:hAnsi="Times New Roman" w:cs="Times New Roman"/>
      <w:snapToGrid w:val="0"/>
      <w:sz w:val="24"/>
      <w:szCs w:val="20"/>
    </w:rPr>
  </w:style>
  <w:style w:type="paragraph" w:styleId="33">
    <w:name w:val="Body Text Indent 3"/>
    <w:basedOn w:val="a0"/>
    <w:link w:val="34"/>
    <w:rsid w:val="005B534C"/>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1"/>
    <w:link w:val="33"/>
    <w:rsid w:val="005B534C"/>
    <w:rPr>
      <w:rFonts w:ascii="Times New Roman" w:eastAsia="Times New Roman" w:hAnsi="Times New Roman" w:cs="Times New Roman"/>
      <w:sz w:val="16"/>
      <w:szCs w:val="16"/>
    </w:rPr>
  </w:style>
  <w:style w:type="paragraph" w:styleId="af">
    <w:name w:val="List Paragraph"/>
    <w:basedOn w:val="a0"/>
    <w:link w:val="af0"/>
    <w:uiPriority w:val="34"/>
    <w:qFormat/>
    <w:rsid w:val="005B534C"/>
    <w:pPr>
      <w:ind w:left="720"/>
      <w:contextualSpacing/>
    </w:pPr>
    <w:rPr>
      <w:rFonts w:ascii="Calibri" w:eastAsia="Calibri" w:hAnsi="Calibri" w:cs="Times New Roman"/>
      <w:lang w:eastAsia="en-US"/>
    </w:rPr>
  </w:style>
  <w:style w:type="paragraph" w:styleId="af1">
    <w:name w:val="Body Text Indent"/>
    <w:basedOn w:val="a0"/>
    <w:link w:val="af2"/>
    <w:rsid w:val="005B534C"/>
    <w:pPr>
      <w:spacing w:after="120" w:line="240" w:lineRule="auto"/>
      <w:ind w:left="283"/>
    </w:pPr>
    <w:rPr>
      <w:rFonts w:ascii="Times New Roman" w:eastAsia="Times New Roman" w:hAnsi="Times New Roman" w:cs="Times New Roman"/>
      <w:sz w:val="24"/>
      <w:szCs w:val="24"/>
    </w:rPr>
  </w:style>
  <w:style w:type="character" w:customStyle="1" w:styleId="af2">
    <w:name w:val="Основной текст с отступом Знак"/>
    <w:basedOn w:val="a1"/>
    <w:link w:val="af1"/>
    <w:rsid w:val="005B534C"/>
    <w:rPr>
      <w:rFonts w:ascii="Times New Roman" w:eastAsia="Times New Roman" w:hAnsi="Times New Roman" w:cs="Times New Roman"/>
      <w:sz w:val="24"/>
      <w:szCs w:val="24"/>
    </w:rPr>
  </w:style>
  <w:style w:type="paragraph" w:customStyle="1" w:styleId="af3">
    <w:name w:val="Текст в таблице"/>
    <w:basedOn w:val="a0"/>
    <w:rsid w:val="005B534C"/>
    <w:pPr>
      <w:suppressAutoHyphens/>
      <w:spacing w:after="0" w:line="240" w:lineRule="auto"/>
      <w:jc w:val="center"/>
    </w:pPr>
    <w:rPr>
      <w:rFonts w:ascii="Times New Roman" w:eastAsia="Times New Roman" w:hAnsi="Times New Roman" w:cs="Times New Roman"/>
      <w:snapToGrid w:val="0"/>
      <w:sz w:val="26"/>
      <w:szCs w:val="20"/>
    </w:rPr>
  </w:style>
  <w:style w:type="paragraph" w:customStyle="1" w:styleId="af4">
    <w:name w:val="Формула"/>
    <w:basedOn w:val="a0"/>
    <w:next w:val="a0"/>
    <w:rsid w:val="005B534C"/>
    <w:pPr>
      <w:tabs>
        <w:tab w:val="left" w:pos="7763"/>
        <w:tab w:val="left" w:pos="8897"/>
      </w:tabs>
      <w:spacing w:before="240" w:after="240" w:line="240" w:lineRule="auto"/>
      <w:jc w:val="center"/>
    </w:pPr>
    <w:rPr>
      <w:rFonts w:ascii="Times New Roman" w:eastAsia="Times New Roman" w:hAnsi="Times New Roman" w:cs="Times New Roman"/>
      <w:snapToGrid w:val="0"/>
      <w:sz w:val="28"/>
      <w:szCs w:val="20"/>
    </w:rPr>
  </w:style>
  <w:style w:type="paragraph" w:styleId="af5">
    <w:name w:val="Balloon Text"/>
    <w:basedOn w:val="a0"/>
    <w:link w:val="af6"/>
    <w:uiPriority w:val="99"/>
    <w:semiHidden/>
    <w:unhideWhenUsed/>
    <w:rsid w:val="005B534C"/>
    <w:pPr>
      <w:spacing w:after="0" w:line="240" w:lineRule="auto"/>
    </w:pPr>
    <w:rPr>
      <w:rFonts w:ascii="Tahoma" w:eastAsia="Times New Roman" w:hAnsi="Tahoma" w:cs="Tahoma"/>
      <w:sz w:val="16"/>
      <w:szCs w:val="16"/>
    </w:rPr>
  </w:style>
  <w:style w:type="character" w:customStyle="1" w:styleId="af6">
    <w:name w:val="Текст выноски Знак"/>
    <w:basedOn w:val="a1"/>
    <w:link w:val="af5"/>
    <w:uiPriority w:val="99"/>
    <w:semiHidden/>
    <w:rsid w:val="005B534C"/>
    <w:rPr>
      <w:rFonts w:ascii="Tahoma" w:eastAsia="Times New Roman" w:hAnsi="Tahoma" w:cs="Tahoma"/>
      <w:sz w:val="16"/>
      <w:szCs w:val="16"/>
    </w:rPr>
  </w:style>
  <w:style w:type="paragraph" w:styleId="af7">
    <w:name w:val="Plain Text"/>
    <w:basedOn w:val="a0"/>
    <w:link w:val="af8"/>
    <w:rsid w:val="005B534C"/>
    <w:pPr>
      <w:spacing w:after="0" w:line="240" w:lineRule="auto"/>
    </w:pPr>
    <w:rPr>
      <w:rFonts w:ascii="Courier New" w:eastAsia="Times New Roman" w:hAnsi="Courier New" w:cs="Times New Roman"/>
      <w:sz w:val="20"/>
      <w:szCs w:val="20"/>
    </w:rPr>
  </w:style>
  <w:style w:type="character" w:customStyle="1" w:styleId="af8">
    <w:name w:val="Текст Знак"/>
    <w:basedOn w:val="a1"/>
    <w:link w:val="af7"/>
    <w:rsid w:val="005B534C"/>
    <w:rPr>
      <w:rFonts w:ascii="Courier New" w:eastAsia="Times New Roman" w:hAnsi="Courier New" w:cs="Times New Roman"/>
      <w:sz w:val="20"/>
      <w:szCs w:val="20"/>
    </w:rPr>
  </w:style>
  <w:style w:type="character" w:customStyle="1" w:styleId="24">
    <w:name w:val="Основной текст с отступом 2 Знак"/>
    <w:basedOn w:val="a1"/>
    <w:link w:val="25"/>
    <w:rsid w:val="005B534C"/>
    <w:rPr>
      <w:rFonts w:ascii="Times New Roman" w:eastAsia="Times New Roman" w:hAnsi="Times New Roman" w:cs="Times New Roman"/>
      <w:sz w:val="24"/>
      <w:szCs w:val="24"/>
    </w:rPr>
  </w:style>
  <w:style w:type="paragraph" w:styleId="25">
    <w:name w:val="Body Text Indent 2"/>
    <w:basedOn w:val="a0"/>
    <w:link w:val="24"/>
    <w:unhideWhenUsed/>
    <w:rsid w:val="005B534C"/>
    <w:pPr>
      <w:spacing w:after="120" w:line="480" w:lineRule="auto"/>
      <w:ind w:left="283"/>
    </w:pPr>
    <w:rPr>
      <w:rFonts w:ascii="Times New Roman" w:eastAsia="Times New Roman" w:hAnsi="Times New Roman" w:cs="Times New Roman"/>
      <w:sz w:val="24"/>
      <w:szCs w:val="24"/>
    </w:rPr>
  </w:style>
  <w:style w:type="character" w:customStyle="1" w:styleId="210">
    <w:name w:val="Основной текст с отступом 2 Знак1"/>
    <w:basedOn w:val="a1"/>
    <w:link w:val="25"/>
    <w:uiPriority w:val="99"/>
    <w:semiHidden/>
    <w:rsid w:val="005B534C"/>
  </w:style>
  <w:style w:type="paragraph" w:customStyle="1" w:styleId="12">
    <w:name w:val="1 Знак Знак Знак Знак Знак Знак Знак Знак Знак Знак Знак Знак Знак Знак Знак Знак Знак Знак Знак"/>
    <w:basedOn w:val="a0"/>
    <w:autoRedefine/>
    <w:rsid w:val="005B534C"/>
    <w:pPr>
      <w:spacing w:after="160" w:line="240" w:lineRule="exact"/>
    </w:pPr>
    <w:rPr>
      <w:rFonts w:ascii="Times New Roman" w:eastAsia="SimSun" w:hAnsi="Times New Roman" w:cs="Times New Roman"/>
      <w:b/>
      <w:sz w:val="28"/>
      <w:szCs w:val="24"/>
      <w:lang w:val="en-US" w:eastAsia="en-US"/>
    </w:rPr>
  </w:style>
  <w:style w:type="paragraph" w:styleId="af9">
    <w:name w:val="Normal (Web)"/>
    <w:basedOn w:val="a0"/>
    <w:unhideWhenUsed/>
    <w:rsid w:val="005B534C"/>
    <w:pPr>
      <w:spacing w:before="100" w:beforeAutospacing="1" w:after="100" w:afterAutospacing="1" w:line="240" w:lineRule="auto"/>
    </w:pPr>
    <w:rPr>
      <w:rFonts w:ascii="Times New Roman" w:eastAsia="Times New Roman" w:hAnsi="Times New Roman" w:cs="Times New Roman"/>
      <w:sz w:val="24"/>
      <w:szCs w:val="24"/>
    </w:rPr>
  </w:style>
  <w:style w:type="table" w:styleId="afa">
    <w:name w:val="Table Grid"/>
    <w:basedOn w:val="a2"/>
    <w:rsid w:val="005B534C"/>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b">
    <w:name w:val="No Spacing"/>
    <w:qFormat/>
    <w:rsid w:val="005B534C"/>
    <w:pPr>
      <w:spacing w:after="0" w:line="240" w:lineRule="auto"/>
    </w:pPr>
    <w:rPr>
      <w:rFonts w:ascii="Calibri" w:eastAsia="Times New Roman" w:hAnsi="Calibri" w:cs="Times New Roman"/>
    </w:rPr>
  </w:style>
  <w:style w:type="character" w:customStyle="1" w:styleId="af0">
    <w:name w:val="Абзац списка Знак"/>
    <w:link w:val="af"/>
    <w:uiPriority w:val="34"/>
    <w:rsid w:val="005B534C"/>
    <w:rPr>
      <w:rFonts w:ascii="Calibri" w:eastAsia="Calibri" w:hAnsi="Calibri" w:cs="Times New Roman"/>
      <w:lang w:eastAsia="en-US"/>
    </w:rPr>
  </w:style>
  <w:style w:type="character" w:styleId="afc">
    <w:name w:val="Hyperlink"/>
    <w:rsid w:val="005B534C"/>
    <w:rPr>
      <w:rFonts w:ascii="Times New Roman" w:hAnsi="Times New Roman" w:cs="Times New Roman" w:hint="default"/>
      <w:color w:val="333399"/>
      <w:u w:val="single"/>
    </w:rPr>
  </w:style>
  <w:style w:type="paragraph" w:customStyle="1" w:styleId="main">
    <w:name w:val="main"/>
    <w:basedOn w:val="a0"/>
    <w:rsid w:val="001861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6">
    <w:name w:val="Обычный (веб)2"/>
    <w:basedOn w:val="a0"/>
    <w:rsid w:val="001861D2"/>
    <w:pPr>
      <w:spacing w:after="0" w:line="240" w:lineRule="auto"/>
      <w:ind w:firstLine="360"/>
      <w:jc w:val="both"/>
    </w:pPr>
    <w:rPr>
      <w:rFonts w:ascii="Times New Roman" w:eastAsia="Times New Roman" w:hAnsi="Times New Roman" w:cs="Times New Roman"/>
      <w:sz w:val="24"/>
      <w:szCs w:val="24"/>
    </w:rPr>
  </w:style>
  <w:style w:type="paragraph" w:customStyle="1" w:styleId="afd">
    <w:name w:val="Знак Знак Знак"/>
    <w:basedOn w:val="a0"/>
    <w:rsid w:val="001861D2"/>
    <w:pPr>
      <w:spacing w:after="160" w:line="240" w:lineRule="exact"/>
    </w:pPr>
    <w:rPr>
      <w:rFonts w:ascii="Verdana" w:eastAsia="Times New Roman" w:hAnsi="Verdana" w:cs="Verdana"/>
      <w:sz w:val="20"/>
      <w:szCs w:val="20"/>
      <w:lang w:val="en-US" w:eastAsia="en-US"/>
    </w:rPr>
  </w:style>
  <w:style w:type="character" w:customStyle="1" w:styleId="apple-converted-space">
    <w:name w:val="apple-converted-space"/>
    <w:basedOn w:val="a1"/>
    <w:rsid w:val="001861D2"/>
  </w:style>
  <w:style w:type="character" w:customStyle="1" w:styleId="apple-style-span">
    <w:name w:val="apple-style-span"/>
    <w:basedOn w:val="a1"/>
    <w:rsid w:val="001861D2"/>
  </w:style>
  <w:style w:type="paragraph" w:customStyle="1" w:styleId="CharCharCharChar">
    <w:name w:val="Char Char Знак Знак Char Char Знак Знак Знак Знак Знак Знак Знак Знак Знак Знак Знак Знак Знак"/>
    <w:basedOn w:val="a0"/>
    <w:autoRedefine/>
    <w:rsid w:val="001861D2"/>
    <w:pPr>
      <w:spacing w:after="160" w:line="240" w:lineRule="exact"/>
    </w:pPr>
    <w:rPr>
      <w:rFonts w:ascii="Times New Roman" w:eastAsia="SimSun" w:hAnsi="Times New Roman" w:cs="Times New Roman"/>
      <w:b/>
      <w:bCs/>
      <w:sz w:val="28"/>
      <w:szCs w:val="28"/>
      <w:lang w:val="en-US" w:eastAsia="en-US"/>
    </w:rPr>
  </w:style>
  <w:style w:type="paragraph" w:customStyle="1" w:styleId="afe">
    <w:name w:val="Знак Знак Знак Знак Знак Знак Знак"/>
    <w:basedOn w:val="a0"/>
    <w:autoRedefine/>
    <w:rsid w:val="001861D2"/>
    <w:pPr>
      <w:spacing w:after="160" w:line="240" w:lineRule="exact"/>
    </w:pPr>
    <w:rPr>
      <w:rFonts w:ascii="Times New Roman" w:eastAsia="SimSun" w:hAnsi="Times New Roman" w:cs="Times New Roman"/>
      <w:b/>
      <w:sz w:val="28"/>
      <w:szCs w:val="24"/>
      <w:lang w:val="en-US" w:eastAsia="en-US"/>
    </w:rPr>
  </w:style>
  <w:style w:type="character" w:styleId="aff">
    <w:name w:val="Strong"/>
    <w:basedOn w:val="a1"/>
    <w:qFormat/>
    <w:rsid w:val="001861D2"/>
    <w:rPr>
      <w:b/>
      <w:bCs/>
    </w:rPr>
  </w:style>
  <w:style w:type="paragraph" w:customStyle="1" w:styleId="buttonheading">
    <w:name w:val="buttonheading"/>
    <w:basedOn w:val="a0"/>
    <w:rsid w:val="001861D2"/>
    <w:pPr>
      <w:spacing w:before="100" w:beforeAutospacing="1" w:after="100" w:afterAutospacing="1" w:line="240" w:lineRule="auto"/>
    </w:pPr>
    <w:rPr>
      <w:rFonts w:ascii="Times New Roman" w:eastAsia="Times New Roman" w:hAnsi="Times New Roman" w:cs="Times New Roman"/>
      <w:sz w:val="24"/>
      <w:szCs w:val="24"/>
    </w:rPr>
  </w:style>
  <w:style w:type="character" w:styleId="aff0">
    <w:name w:val="Emphasis"/>
    <w:basedOn w:val="a1"/>
    <w:qFormat/>
    <w:rsid w:val="001861D2"/>
    <w:rPr>
      <w:i/>
      <w:iCs/>
    </w:rPr>
  </w:style>
  <w:style w:type="paragraph" w:customStyle="1" w:styleId="aff1">
    <w:name w:val="Заголовок"/>
    <w:basedOn w:val="a0"/>
    <w:next w:val="a4"/>
    <w:rsid w:val="001861D2"/>
    <w:pPr>
      <w:keepNext/>
      <w:suppressAutoHyphens/>
      <w:spacing w:before="240" w:after="120" w:line="240" w:lineRule="auto"/>
    </w:pPr>
    <w:rPr>
      <w:rFonts w:ascii="Arial" w:eastAsia="Lucida Sans Unicode" w:hAnsi="Arial" w:cs="Tahoma"/>
      <w:sz w:val="28"/>
      <w:szCs w:val="28"/>
      <w:lang w:eastAsia="ar-SA"/>
    </w:rPr>
  </w:style>
  <w:style w:type="character" w:customStyle="1" w:styleId="categories">
    <w:name w:val="categories"/>
    <w:basedOn w:val="a1"/>
    <w:rsid w:val="001861D2"/>
  </w:style>
  <w:style w:type="character" w:customStyle="1" w:styleId="date">
    <w:name w:val="date"/>
    <w:basedOn w:val="a1"/>
    <w:rsid w:val="001861D2"/>
  </w:style>
  <w:style w:type="character" w:customStyle="1" w:styleId="comments">
    <w:name w:val="comments"/>
    <w:basedOn w:val="a1"/>
    <w:rsid w:val="001861D2"/>
  </w:style>
  <w:style w:type="paragraph" w:customStyle="1" w:styleId="CharCharCharChar0">
    <w:name w:val="Char Char Знак Знак Char Char Знак Знак Знак Знак Знак Знак Знак Знак Знак Знак Знак Знак Знак"/>
    <w:basedOn w:val="a0"/>
    <w:autoRedefine/>
    <w:rsid w:val="001861D2"/>
    <w:pPr>
      <w:spacing w:after="160" w:line="240" w:lineRule="exact"/>
    </w:pPr>
    <w:rPr>
      <w:rFonts w:ascii="Times New Roman" w:eastAsia="SimSun" w:hAnsi="Times New Roman" w:cs="Times New Roman"/>
      <w:b/>
      <w:sz w:val="28"/>
      <w:szCs w:val="24"/>
      <w:lang w:val="en-US" w:eastAsia="en-US"/>
    </w:rPr>
  </w:style>
  <w:style w:type="paragraph" w:styleId="aff2">
    <w:name w:val="Document Map"/>
    <w:basedOn w:val="a0"/>
    <w:link w:val="aff3"/>
    <w:rsid w:val="001861D2"/>
    <w:pPr>
      <w:spacing w:after="0" w:line="240" w:lineRule="auto"/>
    </w:pPr>
    <w:rPr>
      <w:rFonts w:ascii="Tahoma" w:eastAsia="Times New Roman" w:hAnsi="Tahoma" w:cs="Tahoma"/>
      <w:sz w:val="16"/>
      <w:szCs w:val="16"/>
      <w:lang w:val="en-US"/>
    </w:rPr>
  </w:style>
  <w:style w:type="character" w:customStyle="1" w:styleId="aff3">
    <w:name w:val="Схема документа Знак"/>
    <w:basedOn w:val="a1"/>
    <w:link w:val="aff2"/>
    <w:rsid w:val="001861D2"/>
    <w:rPr>
      <w:rFonts w:ascii="Tahoma" w:eastAsia="Times New Roman" w:hAnsi="Tahoma" w:cs="Tahoma"/>
      <w:sz w:val="16"/>
      <w:szCs w:val="16"/>
      <w:lang w:val="en-US"/>
    </w:rPr>
  </w:style>
  <w:style w:type="paragraph" w:customStyle="1" w:styleId="Default">
    <w:name w:val="Default"/>
    <w:rsid w:val="000875E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
    <w:name w:val="List Bullet"/>
    <w:basedOn w:val="a0"/>
    <w:rsid w:val="0012650D"/>
    <w:pPr>
      <w:numPr>
        <w:numId w:val="7"/>
      </w:numPr>
      <w:spacing w:after="0" w:line="240" w:lineRule="auto"/>
    </w:pPr>
    <w:rPr>
      <w:rFonts w:ascii="Times New Roman" w:eastAsia="Times New Roman" w:hAnsi="Times New Roman" w:cs="Times New Roman"/>
      <w:sz w:val="24"/>
      <w:szCs w:val="24"/>
    </w:rPr>
  </w:style>
  <w:style w:type="paragraph" w:customStyle="1" w:styleId="aff4">
    <w:name w:val="Мой"/>
    <w:basedOn w:val="a0"/>
    <w:rsid w:val="00AF4FD0"/>
    <w:pPr>
      <w:widowControl w:val="0"/>
      <w:spacing w:after="0" w:line="360" w:lineRule="auto"/>
      <w:ind w:firstLine="720"/>
      <w:jc w:val="both"/>
    </w:pPr>
    <w:rPr>
      <w:rFonts w:ascii="Times New Roman" w:eastAsia="Times New Roman" w:hAnsi="Times New Roman" w:cs="Times New Roman"/>
      <w:sz w:val="28"/>
      <w:szCs w:val="20"/>
    </w:rPr>
  </w:style>
  <w:style w:type="character" w:customStyle="1" w:styleId="90">
    <w:name w:val="Заголовок 9 Знак"/>
    <w:basedOn w:val="a1"/>
    <w:link w:val="9"/>
    <w:uiPriority w:val="9"/>
    <w:semiHidden/>
    <w:rsid w:val="00E45F2A"/>
    <w:rPr>
      <w:rFonts w:asciiTheme="majorHAnsi" w:eastAsiaTheme="majorEastAsia" w:hAnsiTheme="majorHAnsi" w:cstheme="majorBidi"/>
      <w:i/>
      <w:iCs/>
      <w:color w:val="404040" w:themeColor="text1" w:themeTint="BF"/>
      <w:sz w:val="20"/>
      <w:szCs w:val="20"/>
    </w:rPr>
  </w:style>
  <w:style w:type="character" w:customStyle="1" w:styleId="50">
    <w:name w:val="Заголовок 5 Знак"/>
    <w:basedOn w:val="a1"/>
    <w:link w:val="5"/>
    <w:rsid w:val="00E45F2A"/>
    <w:rPr>
      <w:rFonts w:ascii="Times New Roman" w:eastAsia="Times New Roman" w:hAnsi="Times New Roman" w:cs="Times New Roman"/>
      <w:i/>
      <w:sz w:val="24"/>
      <w:szCs w:val="20"/>
    </w:rPr>
  </w:style>
  <w:style w:type="paragraph" w:styleId="2">
    <w:name w:val="List Bullet 2"/>
    <w:basedOn w:val="a0"/>
    <w:autoRedefine/>
    <w:rsid w:val="00E45F2A"/>
    <w:pPr>
      <w:numPr>
        <w:numId w:val="14"/>
      </w:numPr>
      <w:tabs>
        <w:tab w:val="num" w:pos="360"/>
      </w:tabs>
      <w:spacing w:after="0" w:line="240" w:lineRule="auto"/>
      <w:ind w:left="284" w:firstLine="285"/>
    </w:pPr>
    <w:rPr>
      <w:rFonts w:ascii="Times New Roman" w:eastAsia="Times New Roman" w:hAnsi="Times New Roman" w:cs="Times New Roman"/>
      <w:sz w:val="28"/>
      <w:szCs w:val="20"/>
    </w:rPr>
  </w:style>
  <w:style w:type="paragraph" w:customStyle="1" w:styleId="Web">
    <w:name w:val="Обычный (Web)"/>
    <w:basedOn w:val="a0"/>
    <w:rsid w:val="00E45F2A"/>
    <w:pPr>
      <w:spacing w:before="100" w:after="100" w:line="240" w:lineRule="auto"/>
    </w:pPr>
    <w:rPr>
      <w:rFonts w:ascii="Times New Roman" w:eastAsia="Times New Roman" w:hAnsi="Times New Roman" w:cs="Times New Roman"/>
      <w:sz w:val="24"/>
      <w:szCs w:val="20"/>
    </w:rPr>
  </w:style>
  <w:style w:type="paragraph" w:customStyle="1" w:styleId="aff5">
    <w:name w:val="Краткий обратный адрес"/>
    <w:basedOn w:val="a0"/>
    <w:rsid w:val="00E45F2A"/>
    <w:pPr>
      <w:spacing w:after="0" w:line="240" w:lineRule="auto"/>
    </w:pPr>
    <w:rPr>
      <w:rFonts w:ascii="Times New Roman" w:eastAsia="Times New Roman" w:hAnsi="Times New Roman" w:cs="Times New Roman"/>
      <w:sz w:val="28"/>
      <w:szCs w:val="20"/>
    </w:rPr>
  </w:style>
  <w:style w:type="paragraph" w:styleId="13">
    <w:name w:val="toc 1"/>
    <w:basedOn w:val="a0"/>
    <w:next w:val="a0"/>
    <w:autoRedefine/>
    <w:semiHidden/>
    <w:rsid w:val="00E45F2A"/>
    <w:pPr>
      <w:spacing w:before="120" w:after="0" w:line="240" w:lineRule="auto"/>
    </w:pPr>
    <w:rPr>
      <w:rFonts w:ascii="Times New Roman" w:eastAsia="Times New Roman" w:hAnsi="Times New Roman" w:cs="Times New Roman"/>
      <w:b/>
      <w:i/>
      <w:sz w:val="24"/>
      <w:szCs w:val="20"/>
    </w:rPr>
  </w:style>
  <w:style w:type="paragraph" w:customStyle="1" w:styleId="FR2">
    <w:name w:val="FR2"/>
    <w:rsid w:val="00E45F2A"/>
    <w:pPr>
      <w:widowControl w:val="0"/>
      <w:spacing w:before="120" w:after="0" w:line="260" w:lineRule="auto"/>
      <w:ind w:firstLine="220"/>
    </w:pPr>
    <w:rPr>
      <w:rFonts w:ascii="Arial" w:eastAsia="Times New Roman" w:hAnsi="Arial" w:cs="Times New Roman"/>
      <w:snapToGrid w:val="0"/>
      <w:sz w:val="18"/>
      <w:szCs w:val="20"/>
    </w:rPr>
  </w:style>
  <w:style w:type="paragraph" w:customStyle="1" w:styleId="FR1">
    <w:name w:val="FR1"/>
    <w:rsid w:val="00E45F2A"/>
    <w:pPr>
      <w:widowControl w:val="0"/>
      <w:spacing w:before="240" w:after="240" w:line="240" w:lineRule="auto"/>
    </w:pPr>
    <w:rPr>
      <w:rFonts w:ascii="Arial" w:eastAsia="Times New Roman" w:hAnsi="Arial" w:cs="Times New Roman"/>
      <w:b/>
      <w:snapToGrid w:val="0"/>
      <w:sz w:val="24"/>
      <w:szCs w:val="20"/>
    </w:rPr>
  </w:style>
  <w:style w:type="paragraph" w:styleId="27">
    <w:name w:val="toc 2"/>
    <w:basedOn w:val="a0"/>
    <w:next w:val="a0"/>
    <w:autoRedefine/>
    <w:semiHidden/>
    <w:rsid w:val="00E45F2A"/>
    <w:pPr>
      <w:spacing w:before="120" w:after="0" w:line="240" w:lineRule="auto"/>
      <w:ind w:left="200"/>
    </w:pPr>
    <w:rPr>
      <w:rFonts w:ascii="Times New Roman" w:eastAsia="Times New Roman" w:hAnsi="Times New Roman" w:cs="Times New Roman"/>
      <w:b/>
      <w:szCs w:val="20"/>
    </w:rPr>
  </w:style>
  <w:style w:type="paragraph" w:styleId="35">
    <w:name w:val="toc 3"/>
    <w:basedOn w:val="a0"/>
    <w:next w:val="a0"/>
    <w:autoRedefine/>
    <w:semiHidden/>
    <w:rsid w:val="00E45F2A"/>
    <w:pPr>
      <w:spacing w:after="0" w:line="240" w:lineRule="auto"/>
      <w:ind w:left="400"/>
    </w:pPr>
    <w:rPr>
      <w:rFonts w:ascii="Times New Roman" w:eastAsia="Times New Roman" w:hAnsi="Times New Roman" w:cs="Times New Roman"/>
      <w:sz w:val="20"/>
      <w:szCs w:val="20"/>
    </w:rPr>
  </w:style>
  <w:style w:type="paragraph" w:styleId="41">
    <w:name w:val="toc 4"/>
    <w:basedOn w:val="a0"/>
    <w:next w:val="a0"/>
    <w:autoRedefine/>
    <w:semiHidden/>
    <w:rsid w:val="00E45F2A"/>
    <w:pPr>
      <w:spacing w:after="0" w:line="240" w:lineRule="auto"/>
      <w:ind w:left="600"/>
    </w:pPr>
    <w:rPr>
      <w:rFonts w:ascii="Times New Roman" w:eastAsia="Times New Roman" w:hAnsi="Times New Roman" w:cs="Times New Roman"/>
      <w:sz w:val="20"/>
      <w:szCs w:val="20"/>
    </w:rPr>
  </w:style>
  <w:style w:type="paragraph" w:styleId="51">
    <w:name w:val="toc 5"/>
    <w:basedOn w:val="a0"/>
    <w:next w:val="a0"/>
    <w:autoRedefine/>
    <w:semiHidden/>
    <w:rsid w:val="00E45F2A"/>
    <w:pPr>
      <w:spacing w:after="0" w:line="240" w:lineRule="auto"/>
      <w:ind w:left="800"/>
    </w:pPr>
    <w:rPr>
      <w:rFonts w:ascii="Times New Roman" w:eastAsia="Times New Roman" w:hAnsi="Times New Roman" w:cs="Times New Roman"/>
      <w:sz w:val="20"/>
      <w:szCs w:val="20"/>
    </w:rPr>
  </w:style>
  <w:style w:type="paragraph" w:styleId="61">
    <w:name w:val="toc 6"/>
    <w:basedOn w:val="a0"/>
    <w:next w:val="a0"/>
    <w:autoRedefine/>
    <w:semiHidden/>
    <w:rsid w:val="00E45F2A"/>
    <w:pPr>
      <w:spacing w:after="0" w:line="240" w:lineRule="auto"/>
      <w:ind w:left="1000"/>
    </w:pPr>
    <w:rPr>
      <w:rFonts w:ascii="Times New Roman" w:eastAsia="Times New Roman" w:hAnsi="Times New Roman" w:cs="Times New Roman"/>
      <w:sz w:val="20"/>
      <w:szCs w:val="20"/>
    </w:rPr>
  </w:style>
  <w:style w:type="paragraph" w:styleId="71">
    <w:name w:val="toc 7"/>
    <w:basedOn w:val="a0"/>
    <w:next w:val="a0"/>
    <w:autoRedefine/>
    <w:semiHidden/>
    <w:rsid w:val="00E45F2A"/>
    <w:pPr>
      <w:spacing w:after="0" w:line="240" w:lineRule="auto"/>
      <w:ind w:left="1200"/>
    </w:pPr>
    <w:rPr>
      <w:rFonts w:ascii="Times New Roman" w:eastAsia="Times New Roman" w:hAnsi="Times New Roman" w:cs="Times New Roman"/>
      <w:sz w:val="20"/>
      <w:szCs w:val="20"/>
    </w:rPr>
  </w:style>
  <w:style w:type="paragraph" w:styleId="81">
    <w:name w:val="toc 8"/>
    <w:basedOn w:val="a0"/>
    <w:next w:val="a0"/>
    <w:autoRedefine/>
    <w:semiHidden/>
    <w:rsid w:val="00E45F2A"/>
    <w:pPr>
      <w:spacing w:after="0" w:line="240" w:lineRule="auto"/>
      <w:ind w:left="1400"/>
    </w:pPr>
    <w:rPr>
      <w:rFonts w:ascii="Times New Roman" w:eastAsia="Times New Roman" w:hAnsi="Times New Roman" w:cs="Times New Roman"/>
      <w:sz w:val="20"/>
      <w:szCs w:val="20"/>
    </w:rPr>
  </w:style>
  <w:style w:type="paragraph" w:styleId="91">
    <w:name w:val="toc 9"/>
    <w:basedOn w:val="a0"/>
    <w:next w:val="a0"/>
    <w:autoRedefine/>
    <w:semiHidden/>
    <w:rsid w:val="00E45F2A"/>
    <w:pPr>
      <w:spacing w:after="0" w:line="240" w:lineRule="auto"/>
      <w:ind w:left="1600"/>
    </w:pPr>
    <w:rPr>
      <w:rFonts w:ascii="Times New Roman" w:eastAsia="Times New Roman" w:hAnsi="Times New Roman" w:cs="Times New Roman"/>
      <w:sz w:val="20"/>
      <w:szCs w:val="20"/>
    </w:rPr>
  </w:style>
  <w:style w:type="paragraph" w:customStyle="1" w:styleId="14">
    <w:name w:val="çàãîëîâîê 1"/>
    <w:basedOn w:val="a0"/>
    <w:next w:val="a0"/>
    <w:rsid w:val="00E45F2A"/>
    <w:pPr>
      <w:keepNext/>
      <w:spacing w:before="240" w:after="60" w:line="360" w:lineRule="auto"/>
      <w:jc w:val="center"/>
    </w:pPr>
    <w:rPr>
      <w:rFonts w:ascii="Times New Roman" w:eastAsia="Times New Roman" w:hAnsi="Times New Roman" w:cs="Times New Roman"/>
      <w:b/>
      <w:smallCaps/>
      <w:kern w:val="28"/>
      <w:sz w:val="28"/>
      <w:szCs w:val="20"/>
    </w:rPr>
  </w:style>
  <w:style w:type="paragraph" w:customStyle="1" w:styleId="28">
    <w:name w:val="çàãîëîâîê 2"/>
    <w:basedOn w:val="a0"/>
    <w:next w:val="a0"/>
    <w:rsid w:val="00E45F2A"/>
    <w:pPr>
      <w:keepNext/>
      <w:spacing w:before="240" w:after="60" w:line="360" w:lineRule="auto"/>
    </w:pPr>
    <w:rPr>
      <w:rFonts w:ascii="Times New Roman" w:eastAsia="Times New Roman" w:hAnsi="Times New Roman" w:cs="Times New Roman"/>
      <w:b/>
      <w:i/>
      <w:sz w:val="28"/>
      <w:szCs w:val="20"/>
    </w:rPr>
  </w:style>
  <w:style w:type="paragraph" w:customStyle="1" w:styleId="36">
    <w:name w:val="çàãîëîâîê 3"/>
    <w:basedOn w:val="a0"/>
    <w:next w:val="a0"/>
    <w:rsid w:val="00E45F2A"/>
    <w:pPr>
      <w:keepNext/>
      <w:spacing w:before="240" w:after="60" w:line="360" w:lineRule="auto"/>
    </w:pPr>
    <w:rPr>
      <w:rFonts w:ascii="Times New Roman" w:eastAsia="Times New Roman" w:hAnsi="Times New Roman" w:cs="Times New Roman"/>
      <w:i/>
      <w:sz w:val="28"/>
      <w:szCs w:val="20"/>
    </w:rPr>
  </w:style>
  <w:style w:type="paragraph" w:customStyle="1" w:styleId="42">
    <w:name w:val="çàãîëîâîê 4"/>
    <w:basedOn w:val="a0"/>
    <w:next w:val="a0"/>
    <w:rsid w:val="00E45F2A"/>
    <w:pPr>
      <w:keepNext/>
      <w:spacing w:after="0" w:line="360" w:lineRule="auto"/>
      <w:jc w:val="center"/>
    </w:pPr>
    <w:rPr>
      <w:rFonts w:ascii="Times New Roman" w:eastAsia="Times New Roman" w:hAnsi="Times New Roman" w:cs="Times New Roman"/>
      <w:b/>
      <w:sz w:val="28"/>
      <w:szCs w:val="20"/>
    </w:rPr>
  </w:style>
  <w:style w:type="paragraph" w:customStyle="1" w:styleId="52">
    <w:name w:val="çàãîëîâîê 5"/>
    <w:basedOn w:val="a0"/>
    <w:next w:val="a0"/>
    <w:rsid w:val="00E45F2A"/>
    <w:pPr>
      <w:keepNext/>
      <w:spacing w:after="0" w:line="360" w:lineRule="auto"/>
      <w:ind w:firstLine="720"/>
      <w:jc w:val="both"/>
    </w:pPr>
    <w:rPr>
      <w:rFonts w:ascii="Times New Roman" w:eastAsia="Times New Roman" w:hAnsi="Times New Roman" w:cs="Times New Roman"/>
      <w:i/>
      <w:sz w:val="28"/>
      <w:szCs w:val="20"/>
    </w:rPr>
  </w:style>
  <w:style w:type="character" w:customStyle="1" w:styleId="aff6">
    <w:name w:val="Îñíîâíîé øðèôò"/>
    <w:rsid w:val="00E45F2A"/>
  </w:style>
  <w:style w:type="paragraph" w:customStyle="1" w:styleId="211">
    <w:name w:val="Основной текст с отступом 21"/>
    <w:basedOn w:val="a0"/>
    <w:rsid w:val="00E45F2A"/>
    <w:pPr>
      <w:spacing w:after="0" w:line="240" w:lineRule="auto"/>
      <w:ind w:firstLine="720"/>
      <w:jc w:val="both"/>
    </w:pPr>
    <w:rPr>
      <w:rFonts w:ascii="Times New Roman" w:eastAsia="Times New Roman" w:hAnsi="Times New Roman" w:cs="Times New Roman"/>
      <w:sz w:val="28"/>
      <w:szCs w:val="20"/>
    </w:rPr>
  </w:style>
  <w:style w:type="character" w:customStyle="1" w:styleId="aff7">
    <w:name w:val="íîìåð ñòðàíèöû"/>
    <w:basedOn w:val="aff6"/>
    <w:rsid w:val="00E45F2A"/>
  </w:style>
  <w:style w:type="paragraph" w:customStyle="1" w:styleId="212">
    <w:name w:val="Основной текст 21"/>
    <w:basedOn w:val="a0"/>
    <w:rsid w:val="00E45F2A"/>
    <w:pPr>
      <w:spacing w:after="0" w:line="240" w:lineRule="auto"/>
      <w:ind w:firstLine="720"/>
    </w:pPr>
    <w:rPr>
      <w:rFonts w:ascii="Times New Roman" w:eastAsia="Times New Roman" w:hAnsi="Times New Roman" w:cs="Times New Roman"/>
      <w:sz w:val="24"/>
      <w:szCs w:val="20"/>
    </w:rPr>
  </w:style>
  <w:style w:type="paragraph" w:customStyle="1" w:styleId="Aeaaea">
    <w:name w:val="Aeaaea"/>
    <w:basedOn w:val="14"/>
    <w:rsid w:val="00E45F2A"/>
    <w:rPr>
      <w:caps/>
      <w:smallCaps w:val="0"/>
      <w:sz w:val="32"/>
      <w:u w:val="single"/>
    </w:rPr>
  </w:style>
  <w:style w:type="character" w:customStyle="1" w:styleId="aff8">
    <w:name w:val="çíàê ñíîñêè"/>
    <w:basedOn w:val="a1"/>
    <w:rsid w:val="00E45F2A"/>
    <w:rPr>
      <w:rFonts w:ascii="Times New Roman" w:hAnsi="Times New Roman"/>
      <w:vertAlign w:val="superscript"/>
    </w:rPr>
  </w:style>
  <w:style w:type="paragraph" w:customStyle="1" w:styleId="aff9">
    <w:name w:val="òåêñò ñíîñêè"/>
    <w:basedOn w:val="a0"/>
    <w:rsid w:val="00E45F2A"/>
    <w:pPr>
      <w:spacing w:before="120" w:after="0" w:line="360" w:lineRule="auto"/>
    </w:pPr>
    <w:rPr>
      <w:rFonts w:ascii="Times New Roman" w:eastAsia="Times New Roman" w:hAnsi="Times New Roman" w:cs="Times New Roman"/>
      <w:sz w:val="24"/>
      <w:szCs w:val="20"/>
    </w:rPr>
  </w:style>
  <w:style w:type="paragraph" w:styleId="affa">
    <w:name w:val="Closing"/>
    <w:basedOn w:val="a0"/>
    <w:link w:val="affb"/>
    <w:rsid w:val="00E45F2A"/>
    <w:pPr>
      <w:spacing w:before="120" w:after="0" w:line="360" w:lineRule="auto"/>
    </w:pPr>
    <w:rPr>
      <w:rFonts w:ascii="Times New Roman" w:eastAsia="Times New Roman" w:hAnsi="Times New Roman" w:cs="Times New Roman"/>
      <w:sz w:val="24"/>
      <w:szCs w:val="20"/>
    </w:rPr>
  </w:style>
  <w:style w:type="character" w:customStyle="1" w:styleId="affb">
    <w:name w:val="Прощание Знак"/>
    <w:basedOn w:val="a1"/>
    <w:link w:val="affa"/>
    <w:rsid w:val="00E45F2A"/>
    <w:rPr>
      <w:rFonts w:ascii="Times New Roman" w:eastAsia="Times New Roman" w:hAnsi="Times New Roman" w:cs="Times New Roman"/>
      <w:sz w:val="24"/>
      <w:szCs w:val="20"/>
    </w:rPr>
  </w:style>
  <w:style w:type="paragraph" w:customStyle="1" w:styleId="15">
    <w:name w:val="îãëàâëåíèå 1"/>
    <w:basedOn w:val="a0"/>
    <w:next w:val="a0"/>
    <w:rsid w:val="00E45F2A"/>
    <w:pPr>
      <w:tabs>
        <w:tab w:val="right" w:pos="8640"/>
      </w:tabs>
      <w:spacing w:before="360" w:after="360" w:line="360" w:lineRule="auto"/>
    </w:pPr>
    <w:rPr>
      <w:rFonts w:ascii="Times New Roman" w:eastAsia="Times New Roman" w:hAnsi="Times New Roman" w:cs="Times New Roman"/>
      <w:b/>
      <w:caps/>
      <w:noProof/>
      <w:szCs w:val="20"/>
    </w:rPr>
  </w:style>
  <w:style w:type="paragraph" w:customStyle="1" w:styleId="29">
    <w:name w:val="îãëàâëåíèå 2"/>
    <w:basedOn w:val="a0"/>
    <w:next w:val="a0"/>
    <w:rsid w:val="00E45F2A"/>
    <w:pPr>
      <w:tabs>
        <w:tab w:val="right" w:pos="8640"/>
      </w:tabs>
      <w:spacing w:before="120" w:after="0" w:line="360" w:lineRule="auto"/>
    </w:pPr>
    <w:rPr>
      <w:rFonts w:ascii="Times New Roman" w:eastAsia="Times New Roman" w:hAnsi="Times New Roman" w:cs="Times New Roman"/>
      <w:caps/>
      <w:smallCaps/>
      <w:noProof/>
      <w:szCs w:val="20"/>
    </w:rPr>
  </w:style>
  <w:style w:type="paragraph" w:customStyle="1" w:styleId="affc">
    <w:name w:val="òåêñò ïðèìå÷àíèÿ"/>
    <w:basedOn w:val="a0"/>
    <w:rsid w:val="00E45F2A"/>
    <w:pPr>
      <w:spacing w:before="120" w:after="0" w:line="360" w:lineRule="auto"/>
    </w:pPr>
    <w:rPr>
      <w:rFonts w:ascii="Times New Roman" w:eastAsia="Times New Roman" w:hAnsi="Times New Roman" w:cs="Times New Roman"/>
      <w:sz w:val="24"/>
      <w:szCs w:val="20"/>
    </w:rPr>
  </w:style>
  <w:style w:type="paragraph" w:customStyle="1" w:styleId="213">
    <w:name w:val="Îñíîâíîé òåêñò 21"/>
    <w:basedOn w:val="a0"/>
    <w:rsid w:val="00E45F2A"/>
    <w:pPr>
      <w:spacing w:before="120" w:after="0" w:line="160" w:lineRule="atLeast"/>
      <w:ind w:right="9"/>
      <w:jc w:val="both"/>
    </w:pPr>
    <w:rPr>
      <w:rFonts w:ascii="Times New Roman" w:eastAsia="Times New Roman" w:hAnsi="Times New Roman" w:cs="Times New Roman"/>
      <w:sz w:val="24"/>
      <w:szCs w:val="20"/>
    </w:rPr>
  </w:style>
  <w:style w:type="paragraph" w:customStyle="1" w:styleId="16">
    <w:name w:val="Текст1"/>
    <w:basedOn w:val="a0"/>
    <w:rsid w:val="00E45F2A"/>
    <w:pPr>
      <w:spacing w:before="120" w:after="0" w:line="360" w:lineRule="auto"/>
    </w:pPr>
    <w:rPr>
      <w:rFonts w:ascii="Times New Roman" w:eastAsia="Times New Roman" w:hAnsi="Times New Roman" w:cs="Times New Roman"/>
      <w:sz w:val="24"/>
      <w:szCs w:val="20"/>
    </w:rPr>
  </w:style>
  <w:style w:type="paragraph" w:customStyle="1" w:styleId="17">
    <w:name w:val="Схема документа1"/>
    <w:basedOn w:val="a0"/>
    <w:rsid w:val="00E45F2A"/>
    <w:pPr>
      <w:shd w:val="clear" w:color="auto" w:fill="000080"/>
      <w:spacing w:after="0" w:line="240" w:lineRule="auto"/>
    </w:pPr>
    <w:rPr>
      <w:rFonts w:ascii="Tahoma" w:eastAsia="Times New Roman" w:hAnsi="Tahoma" w:cs="Times New Roman"/>
      <w:sz w:val="20"/>
      <w:szCs w:val="20"/>
    </w:rPr>
  </w:style>
  <w:style w:type="paragraph" w:styleId="affd">
    <w:name w:val="caption"/>
    <w:basedOn w:val="a0"/>
    <w:next w:val="a0"/>
    <w:qFormat/>
    <w:rsid w:val="00E45F2A"/>
    <w:pPr>
      <w:spacing w:before="120" w:after="0" w:line="360" w:lineRule="auto"/>
    </w:pPr>
    <w:rPr>
      <w:rFonts w:ascii="Times New Roman" w:eastAsia="Times New Roman" w:hAnsi="Times New Roman" w:cs="Times New Roman"/>
      <w:sz w:val="28"/>
      <w:szCs w:val="20"/>
      <w:lang w:val="en-US"/>
    </w:rPr>
  </w:style>
  <w:style w:type="paragraph" w:customStyle="1" w:styleId="H2">
    <w:name w:val="H2"/>
    <w:basedOn w:val="a0"/>
    <w:next w:val="a0"/>
    <w:rsid w:val="00E45F2A"/>
    <w:pPr>
      <w:keepNext/>
      <w:spacing w:before="100" w:after="100" w:line="240" w:lineRule="auto"/>
      <w:outlineLvl w:val="2"/>
    </w:pPr>
    <w:rPr>
      <w:rFonts w:ascii="Times New Roman" w:eastAsia="Times New Roman" w:hAnsi="Times New Roman" w:cs="Times New Roman"/>
      <w:b/>
      <w:snapToGrid w:val="0"/>
      <w:sz w:val="36"/>
      <w:szCs w:val="20"/>
    </w:rPr>
  </w:style>
  <w:style w:type="paragraph" w:customStyle="1" w:styleId="H3">
    <w:name w:val="H3"/>
    <w:basedOn w:val="a0"/>
    <w:next w:val="a0"/>
    <w:rsid w:val="00E45F2A"/>
    <w:pPr>
      <w:keepNext/>
      <w:spacing w:before="100" w:after="100" w:line="240" w:lineRule="auto"/>
      <w:outlineLvl w:val="3"/>
    </w:pPr>
    <w:rPr>
      <w:rFonts w:ascii="Times New Roman" w:eastAsia="Times New Roman" w:hAnsi="Times New Roman" w:cs="Times New Roman"/>
      <w:b/>
      <w:snapToGrid w:val="0"/>
      <w:sz w:val="28"/>
      <w:szCs w:val="20"/>
    </w:rPr>
  </w:style>
  <w:style w:type="paragraph" w:customStyle="1" w:styleId="affe">
    <w:name w:val="Цитаты"/>
    <w:basedOn w:val="a0"/>
    <w:rsid w:val="00E45F2A"/>
    <w:pPr>
      <w:spacing w:before="100" w:after="100" w:line="240" w:lineRule="auto"/>
      <w:ind w:left="360" w:right="360"/>
    </w:pPr>
    <w:rPr>
      <w:rFonts w:ascii="Times New Roman" w:eastAsia="Times New Roman" w:hAnsi="Times New Roman" w:cs="Times New Roman"/>
      <w:snapToGrid w:val="0"/>
      <w:sz w:val="24"/>
      <w:szCs w:val="20"/>
    </w:rPr>
  </w:style>
  <w:style w:type="paragraph" w:customStyle="1" w:styleId="H4">
    <w:name w:val="H4"/>
    <w:basedOn w:val="a0"/>
    <w:next w:val="a0"/>
    <w:rsid w:val="00E45F2A"/>
    <w:pPr>
      <w:keepNext/>
      <w:spacing w:before="100" w:after="100" w:line="240" w:lineRule="auto"/>
      <w:outlineLvl w:val="4"/>
    </w:pPr>
    <w:rPr>
      <w:rFonts w:ascii="Times New Roman" w:eastAsia="Times New Roman" w:hAnsi="Times New Roman" w:cs="Times New Roman"/>
      <w:b/>
      <w:snapToGrid w:val="0"/>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05355-4816-4702-B7AD-E14CD726F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5386</TotalTime>
  <Pages>24</Pages>
  <Words>6807</Words>
  <Characters>38801</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Айгуль_Админ</dc:creator>
  <cp:keywords/>
  <dc:description/>
  <cp:lastModifiedBy>Admin</cp:lastModifiedBy>
  <cp:revision>100</cp:revision>
  <dcterms:created xsi:type="dcterms:W3CDTF">2015-02-04T00:43:00Z</dcterms:created>
  <dcterms:modified xsi:type="dcterms:W3CDTF">2017-06-07T06:40:00Z</dcterms:modified>
</cp:coreProperties>
</file>